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EEADC3">
      <w:pPr>
        <w:pStyle w:val="3"/>
      </w:pPr>
      <w:bookmarkStart w:id="0" w:name="_Toc175766783"/>
      <w:bookmarkStart w:id="1" w:name="_Toc175766784"/>
      <w:r>
        <w:t>7</w:t>
      </w:r>
      <w:r>
        <w:tab/>
      </w:r>
      <w:r>
        <w:t>Evaluations</w:t>
      </w:r>
      <w:bookmarkEnd w:id="0"/>
    </w:p>
    <w:p w14:paraId="758CCC6E">
      <w:pPr>
        <w:keepNext/>
        <w:keepLines/>
        <w:spacing w:before="180" w:after="180"/>
        <w:ind w:left="1134" w:hanging="1134"/>
        <w:outlineLvl w:val="1"/>
        <w:rPr>
          <w:rFonts w:ascii="Arial" w:hAnsi="Arial" w:cs="Times New Roman" w:eastAsiaTheme="minorEastAsia"/>
          <w:sz w:val="32"/>
          <w:szCs w:val="20"/>
          <w:lang w:val="en-GB" w:eastAsia="en-US"/>
        </w:rPr>
      </w:pPr>
      <w:r>
        <w:rPr>
          <w:rFonts w:ascii="Arial" w:hAnsi="Arial" w:cs="Times New Roman" w:eastAsiaTheme="minorEastAsia"/>
          <w:sz w:val="32"/>
          <w:szCs w:val="20"/>
          <w:lang w:val="en-GB" w:eastAsia="en-US"/>
        </w:rPr>
        <w:t>7.1</w:t>
      </w:r>
      <w:r>
        <w:rPr>
          <w:rFonts w:ascii="Arial" w:hAnsi="Arial" w:cs="Times New Roman" w:eastAsiaTheme="minorEastAsia"/>
          <w:sz w:val="32"/>
          <w:szCs w:val="20"/>
          <w:lang w:val="en-GB" w:eastAsia="en-US"/>
        </w:rPr>
        <w:tab/>
      </w:r>
      <w:r>
        <w:rPr>
          <w:rFonts w:ascii="Arial" w:hAnsi="Arial" w:cs="Times New Roman" w:eastAsiaTheme="minorEastAsia"/>
          <w:sz w:val="32"/>
          <w:szCs w:val="20"/>
          <w:lang w:val="en-GB" w:eastAsia="en-US"/>
        </w:rPr>
        <w:t>Coverage evaluations</w:t>
      </w:r>
      <w:bookmarkEnd w:id="1"/>
    </w:p>
    <w:p w14:paraId="358B99D0">
      <w:pPr>
        <w:spacing w:after="180"/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</w:pPr>
      <w:r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  <w:t>For an evaluation scenario:</w:t>
      </w:r>
    </w:p>
    <w:p w14:paraId="47989229">
      <w:pPr>
        <w:spacing w:after="180"/>
        <w:ind w:left="568" w:hanging="284"/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</w:pPr>
      <w:r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  <w:t>-</w:t>
      </w:r>
      <w:r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  <w:tab/>
      </w:r>
      <w:r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  <w:t xml:space="preserve">For each link </w:t>
      </w:r>
      <w:r>
        <w:rPr>
          <w:rFonts w:ascii="Times New Roman" w:hAnsi="Times New Roman" w:cs="Times New Roman" w:eastAsiaTheme="minorEastAsia"/>
          <w:i/>
          <w:iCs/>
          <w:sz w:val="20"/>
          <w:szCs w:val="20"/>
          <w:lang w:val="en-GB" w:eastAsia="en-US"/>
        </w:rPr>
        <w:t>i</w:t>
      </w:r>
      <w:r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  <w:t xml:space="preserve">, </w:t>
      </w:r>
    </w:p>
    <w:p w14:paraId="432C0151">
      <w:pPr>
        <w:spacing w:after="180"/>
        <w:ind w:left="851" w:hanging="284"/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</w:pPr>
      <w:r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  <w:t>-</w:t>
      </w:r>
      <w:r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  <w:tab/>
      </w:r>
      <w:r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  <w:t xml:space="preserve">Step 1: Obtain the required SINR for the physical channels under target scenarios and service/reliability requirements if Budget-Alt2 is used for this link </w:t>
      </w:r>
      <w:r>
        <w:rPr>
          <w:rFonts w:ascii="Times New Roman" w:hAnsi="Times New Roman" w:cs="Times New Roman" w:eastAsiaTheme="minorEastAsia"/>
          <w:i/>
          <w:iCs/>
          <w:sz w:val="20"/>
          <w:szCs w:val="20"/>
          <w:lang w:val="en-GB" w:eastAsia="en-US"/>
        </w:rPr>
        <w:t>i</w:t>
      </w:r>
      <w:r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  <w:t>.</w:t>
      </w:r>
    </w:p>
    <w:p w14:paraId="0A3B52C7">
      <w:pPr>
        <w:spacing w:after="180"/>
        <w:ind w:left="851" w:hanging="284"/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</w:pPr>
      <w:r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  <w:t>-</w:t>
      </w:r>
      <w:r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  <w:tab/>
      </w:r>
      <w:r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  <w:t>Step 2: Obtain the receiver sensitivity using the method Budget-Alt1 (if a predefined threshold is assumed to derive the receiver sensitivity) or Budget-Alt2 (if no predefined threshold is assumed to derive the receiver sensitivity). See Clause 4.3.1 for the Budget definition.</w:t>
      </w:r>
    </w:p>
    <w:p w14:paraId="20E3414F">
      <w:pPr>
        <w:spacing w:after="180"/>
        <w:ind w:left="851" w:hanging="284"/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</w:pPr>
      <w:r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  <w:t>-</w:t>
      </w:r>
      <w:r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  <w:tab/>
      </w:r>
      <w:r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  <w:t xml:space="preserve">Step 3: Obtain the coverage performance for link </w:t>
      </w:r>
      <w:r>
        <w:rPr>
          <w:rFonts w:ascii="Times New Roman" w:hAnsi="Times New Roman" w:cs="Times New Roman" w:eastAsiaTheme="minorEastAsia"/>
          <w:i/>
          <w:iCs/>
          <w:sz w:val="20"/>
          <w:szCs w:val="20"/>
          <w:lang w:val="en-GB" w:eastAsia="en-US"/>
        </w:rPr>
        <w:t>i</w:t>
      </w:r>
      <w:r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  <w:t xml:space="preserve"> based on the receiver sensitivity from step 2 and link budget template.</w:t>
      </w:r>
    </w:p>
    <w:p w14:paraId="494D4333">
      <w:pPr>
        <w:spacing w:after="180"/>
        <w:ind w:left="568" w:hanging="284"/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</w:pPr>
      <w:r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  <w:t>-</w:t>
      </w:r>
      <w:r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  <w:tab/>
      </w:r>
      <w:r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  <w:t>The coverage results for each link are provided.</w:t>
      </w:r>
    </w:p>
    <w:p w14:paraId="3417CAA7">
      <w:pPr>
        <w:rPr>
          <w:lang w:val="en-GB"/>
        </w:rPr>
      </w:pPr>
    </w:p>
    <w:p w14:paraId="0FC63B51">
      <w:pPr>
        <w:pStyle w:val="5"/>
        <w:rPr>
          <w:lang w:eastAsia="zh-CN"/>
        </w:rPr>
      </w:pPr>
      <w:r>
        <w:rPr>
          <w:rFonts w:hint="eastAsia"/>
          <w:lang w:eastAsia="zh-CN"/>
        </w:rPr>
        <w:t>7.1.0</w:t>
      </w:r>
      <w:r>
        <w:rPr>
          <w:lang w:eastAsia="zh-CN"/>
        </w:rPr>
        <w:tab/>
      </w:r>
      <w:r>
        <w:rPr>
          <w:rFonts w:hint="eastAsia"/>
          <w:lang w:eastAsia="zh-CN"/>
        </w:rPr>
        <w:t>General descriptions</w:t>
      </w:r>
    </w:p>
    <w:p w14:paraId="42DE5350"/>
    <w:p w14:paraId="662F0970">
      <w:pPr>
        <w:pStyle w:val="5"/>
        <w:rPr>
          <w:rFonts w:eastAsia="宋体"/>
          <w:lang w:val="en-US" w:eastAsia="zh-CN"/>
        </w:rPr>
      </w:pPr>
      <w:r>
        <w:rPr>
          <w:rFonts w:hint="eastAsia"/>
          <w:lang w:eastAsia="zh-CN"/>
        </w:rPr>
        <w:t>7.1.1</w:t>
      </w:r>
      <w:r>
        <w:rPr>
          <w:lang w:eastAsia="zh-CN"/>
        </w:rPr>
        <w:tab/>
      </w:r>
      <w:bookmarkStart w:id="2" w:name="_Hlk173167497"/>
      <w:r>
        <w:rPr>
          <w:rFonts w:hint="eastAsia"/>
        </w:rPr>
        <w:t>L</w:t>
      </w:r>
      <w:r>
        <w:t>i</w:t>
      </w:r>
      <w:r>
        <w:rPr>
          <w:rFonts w:hint="eastAsia"/>
        </w:rPr>
        <w:t>nk budget for D1T1</w:t>
      </w:r>
      <w:bookmarkEnd w:id="2"/>
    </w:p>
    <w:p w14:paraId="358A04AD">
      <w:pPr>
        <w:pStyle w:val="6"/>
      </w:pPr>
      <w:r>
        <w:rPr>
          <w:rFonts w:hint="eastAsia"/>
        </w:rPr>
        <w:t>7.1.1</w:t>
      </w:r>
      <w:r>
        <w:rPr>
          <w:rFonts w:hint="eastAsia"/>
          <w:lang w:eastAsia="zh-CN"/>
        </w:rPr>
        <w:t>.1</w:t>
      </w:r>
      <w:r>
        <w:tab/>
      </w:r>
      <w:r>
        <w:t>D</w:t>
      </w:r>
      <w:r>
        <w:rPr>
          <w:rFonts w:hint="eastAsia"/>
        </w:rPr>
        <w:t>evice 1</w:t>
      </w:r>
    </w:p>
    <w:p w14:paraId="0AE22569">
      <w:pPr>
        <w:pStyle w:val="7"/>
      </w:pPr>
      <w:r>
        <w:rPr>
          <w:rFonts w:hint="eastAsia"/>
        </w:rPr>
        <w:t>7.1.1.1</w:t>
      </w:r>
      <w:r>
        <w:rPr>
          <w:rFonts w:hint="eastAsia"/>
          <w:lang w:eastAsia="zh-CN"/>
        </w:rPr>
        <w:t>.1</w:t>
      </w:r>
      <w:r>
        <w:tab/>
      </w:r>
      <w:r>
        <w:t>Collection of the results</w:t>
      </w:r>
    </w:p>
    <w:p w14:paraId="20C1E857">
      <w:pPr>
        <w:pStyle w:val="8"/>
      </w:pPr>
      <w:r>
        <w:rPr>
          <w:rFonts w:hint="eastAsia"/>
        </w:rPr>
        <w:t>7.1.1.1.1</w:t>
      </w:r>
      <w:r>
        <w:rPr>
          <w:rFonts w:hint="eastAsia"/>
          <w:lang w:eastAsia="zh-CN"/>
        </w:rPr>
        <w:t>.1</w:t>
      </w:r>
      <w:r>
        <w:tab/>
      </w:r>
      <w:r>
        <w:rPr>
          <w:rFonts w:hint="eastAsia"/>
        </w:rPr>
        <w:t>[1kbps]</w:t>
      </w:r>
    </w:p>
    <w:p w14:paraId="49FB181D">
      <w:pPr>
        <w:rPr>
          <w:lang w:val="en-GB"/>
        </w:rPr>
      </w:pPr>
    </w:p>
    <w:p w14:paraId="4EDB2619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 xml:space="preserve">Table </w:t>
      </w:r>
      <w:r>
        <w:rPr>
          <w:rFonts w:ascii="Times New Roman" w:hAnsi="Times New Roman" w:cs="Times New Roman"/>
          <w:sz w:val="20"/>
          <w:szCs w:val="20"/>
        </w:rPr>
        <w:t>7.1.1.1.</w:t>
      </w:r>
      <w:r>
        <w:rPr>
          <w:rFonts w:hint="eastAsia" w:ascii="Times New Roman" w:hAnsi="Times New Roman" w:cs="Times New Roman"/>
          <w:sz w:val="20"/>
          <w:szCs w:val="20"/>
        </w:rPr>
        <w:t>1.1-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13"/>
        <w:gridCol w:w="979"/>
        <w:gridCol w:w="1142"/>
        <w:gridCol w:w="730"/>
        <w:gridCol w:w="710"/>
        <w:gridCol w:w="639"/>
        <w:gridCol w:w="681"/>
        <w:gridCol w:w="684"/>
        <w:gridCol w:w="730"/>
        <w:gridCol w:w="909"/>
        <w:gridCol w:w="676"/>
        <w:gridCol w:w="707"/>
        <w:gridCol w:w="1050"/>
        <w:gridCol w:w="619"/>
        <w:gridCol w:w="882"/>
        <w:gridCol w:w="825"/>
        <w:gridCol w:w="682"/>
        <w:gridCol w:w="843"/>
      </w:tblGrid>
      <w:tr w14:paraId="2DEC9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48517F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~1kbps, device 1, D1T1, InF-DH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798993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</w:tr>
      <w:tr w14:paraId="31915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0" w:hRule="atLeast"/>
        </w:trPr>
        <w:tc>
          <w:tcPr>
            <w:tcW w:w="2500" w:type="pct"/>
            <w:gridSpan w:val="9"/>
            <w:shd w:val="clear" w:color="auto" w:fill="auto"/>
          </w:tcPr>
          <w:p w14:paraId="69461F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203" w:type="pct"/>
            <w:gridSpan w:val="8"/>
            <w:shd w:val="clear" w:color="auto" w:fill="auto"/>
          </w:tcPr>
          <w:p w14:paraId="4245BC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Carrier frequency (MHz)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(15) Row indices in the table.</w:t>
            </w:r>
          </w:p>
        </w:tc>
        <w:tc>
          <w:tcPr>
            <w:tcW w:w="297" w:type="pct"/>
            <w:shd w:val="clear" w:color="auto" w:fill="auto"/>
          </w:tcPr>
          <w:p w14:paraId="0868A5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</w:tr>
      <w:tr w14:paraId="4EF90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shd w:val="clear" w:color="D9E1F2" w:fill="D9E1F2"/>
            <w:noWrap/>
            <w:vAlign w:val="center"/>
          </w:tcPr>
          <w:p w14:paraId="2FD8253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44" w:type="pct"/>
            <w:shd w:val="clear" w:color="D9E1F2" w:fill="D9E1F2"/>
            <w:noWrap/>
            <w:vAlign w:val="center"/>
          </w:tcPr>
          <w:p w14:paraId="1218B84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01" w:type="pct"/>
            <w:shd w:val="clear" w:color="D9E1F2" w:fill="D9E1F2"/>
            <w:noWrap/>
            <w:vAlign w:val="center"/>
          </w:tcPr>
          <w:p w14:paraId="5961401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7" w:type="pct"/>
            <w:shd w:val="clear" w:color="D9E1F2" w:fill="D9E1F2"/>
            <w:noWrap/>
            <w:vAlign w:val="center"/>
          </w:tcPr>
          <w:p w14:paraId="02E4D88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0" w:type="pct"/>
            <w:shd w:val="clear" w:color="D9E1F2" w:fill="D9E1F2"/>
            <w:noWrap/>
            <w:vAlign w:val="center"/>
          </w:tcPr>
          <w:p w14:paraId="2054480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5" w:type="pct"/>
            <w:shd w:val="clear" w:color="D9E1F2" w:fill="D9E1F2"/>
            <w:noWrap/>
            <w:vAlign w:val="center"/>
          </w:tcPr>
          <w:p w14:paraId="5C5D08B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78245E3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263E9ED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7" w:type="pct"/>
            <w:shd w:val="clear" w:color="D9E1F2" w:fill="D9E1F2"/>
            <w:noWrap/>
            <w:vAlign w:val="center"/>
          </w:tcPr>
          <w:p w14:paraId="4B5FC57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289" w:type="pct"/>
            <w:shd w:val="clear" w:color="D9E1F2" w:fill="D9E1F2"/>
            <w:noWrap/>
            <w:vAlign w:val="center"/>
          </w:tcPr>
          <w:p w14:paraId="342744A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8" w:type="pct"/>
            <w:shd w:val="clear" w:color="D9E1F2" w:fill="D9E1F2"/>
            <w:noWrap/>
            <w:vAlign w:val="center"/>
          </w:tcPr>
          <w:p w14:paraId="61811C5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49" w:type="pct"/>
            <w:shd w:val="clear" w:color="D9E1F2" w:fill="D9E1F2"/>
            <w:noWrap/>
            <w:vAlign w:val="center"/>
          </w:tcPr>
          <w:p w14:paraId="3128605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69" w:type="pct"/>
            <w:shd w:val="clear" w:color="D9E1F2" w:fill="D9E1F2"/>
            <w:noWrap/>
            <w:vAlign w:val="center"/>
          </w:tcPr>
          <w:p w14:paraId="7504A85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8" w:type="pct"/>
            <w:shd w:val="clear" w:color="D9E1F2" w:fill="D9E1F2"/>
            <w:noWrap/>
            <w:vAlign w:val="center"/>
          </w:tcPr>
          <w:p w14:paraId="4EBA2CE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10" w:type="pct"/>
            <w:shd w:val="clear" w:color="D9E1F2" w:fill="D9E1F2"/>
            <w:noWrap/>
            <w:vAlign w:val="center"/>
          </w:tcPr>
          <w:p w14:paraId="57596EF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90" w:type="pct"/>
            <w:shd w:val="clear" w:color="D9E1F2" w:fill="D9E1F2"/>
            <w:noWrap/>
            <w:vAlign w:val="center"/>
          </w:tcPr>
          <w:p w14:paraId="1D02B36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0BAA313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1B2E016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14:paraId="5B546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restart"/>
            <w:shd w:val="clear" w:color="auto" w:fill="auto"/>
            <w:vAlign w:val="center"/>
          </w:tcPr>
          <w:p w14:paraId="4279DD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D1T1-A1</w:t>
            </w: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5836EC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E144F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19.77 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C30CE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7769EB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358EAB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3D493F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3E254B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7E14F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59B88C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17FBD9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33D1B9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0FC1F6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1F08A6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29F26B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81.2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5411B2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45F07B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35C82C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468</w:t>
            </w:r>
          </w:p>
        </w:tc>
      </w:tr>
      <w:tr w14:paraId="28963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F88E0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11DEF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047912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3CBA4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67BDE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9042D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04294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53BBE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FFC45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C1467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5D551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3AE48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02167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6C7BD2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55914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87.14</w:t>
            </w:r>
          </w:p>
        </w:tc>
        <w:tc>
          <w:tcPr>
            <w:tcW w:w="290" w:type="pct"/>
            <w:vMerge w:val="continue"/>
            <w:vAlign w:val="center"/>
          </w:tcPr>
          <w:p w14:paraId="257E5E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BEF95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1586E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464</w:t>
            </w:r>
          </w:p>
        </w:tc>
      </w:tr>
      <w:tr w14:paraId="08F19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4F015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97688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43643E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77CD5F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CD01E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73097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E2A73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DA70E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CD799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61A7D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14B85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947F9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938D7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24A056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633F6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78.26</w:t>
            </w:r>
          </w:p>
        </w:tc>
        <w:tc>
          <w:tcPr>
            <w:tcW w:w="290" w:type="pct"/>
            <w:vMerge w:val="continue"/>
            <w:vAlign w:val="center"/>
          </w:tcPr>
          <w:p w14:paraId="0293BA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87453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1B71D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472</w:t>
            </w:r>
          </w:p>
        </w:tc>
      </w:tr>
      <w:tr w14:paraId="2B041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72E32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025EE4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0D718F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88F32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89438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393CCD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6CA854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0CFDD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117033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87CB5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342DD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74A85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0EABD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0865F6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AA2D5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290" w:type="pct"/>
            <w:vMerge w:val="continue"/>
            <w:vAlign w:val="center"/>
          </w:tcPr>
          <w:p w14:paraId="63DBC0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065AD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7AD36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469</w:t>
            </w:r>
          </w:p>
        </w:tc>
      </w:tr>
      <w:tr w14:paraId="4BEBC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7E83A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031185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524B82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5D78B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9167B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5E8386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6BDF3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04219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2C688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56776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D4CCE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69FE6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F6C11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5FDCED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996F4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51.51</w:t>
            </w:r>
          </w:p>
        </w:tc>
        <w:tc>
          <w:tcPr>
            <w:tcW w:w="290" w:type="pct"/>
            <w:vMerge w:val="continue"/>
            <w:vAlign w:val="center"/>
          </w:tcPr>
          <w:p w14:paraId="6F2990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8A947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3792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465</w:t>
            </w:r>
          </w:p>
        </w:tc>
      </w:tr>
      <w:tr w14:paraId="77F59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074D7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0D6966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1F96E9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7B7D3E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ED330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56E574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BA3C5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4E98C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EAD57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AF594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A489C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EA045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5918D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6BF7C2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AECF0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46.26</w:t>
            </w:r>
          </w:p>
        </w:tc>
        <w:tc>
          <w:tcPr>
            <w:tcW w:w="290" w:type="pct"/>
            <w:vMerge w:val="continue"/>
            <w:vAlign w:val="center"/>
          </w:tcPr>
          <w:p w14:paraId="0EDA10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EC1E2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F1F1F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473</w:t>
            </w:r>
          </w:p>
        </w:tc>
      </w:tr>
      <w:tr w14:paraId="5AC49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32C48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74F189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713335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36.59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48735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50" w:type="pct"/>
            <w:vMerge w:val="continue"/>
            <w:vAlign w:val="center"/>
          </w:tcPr>
          <w:p w14:paraId="620DDA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488EC9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28C4D4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2213D4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57" w:type="pct"/>
            <w:vMerge w:val="continue"/>
            <w:vAlign w:val="center"/>
          </w:tcPr>
          <w:p w14:paraId="6DC419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170AEF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 w:val="continue"/>
            <w:vAlign w:val="center"/>
          </w:tcPr>
          <w:p w14:paraId="199D21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3C2B2D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5F8CE8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3BC38B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7B938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135.85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77B67F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 w:val="continue"/>
            <w:vAlign w:val="center"/>
          </w:tcPr>
          <w:p w14:paraId="2F5452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0EACC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</w:t>
            </w:r>
          </w:p>
        </w:tc>
      </w:tr>
      <w:tr w14:paraId="388E4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3A862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DE182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3F5249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2EBE3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E7A88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DD0F7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4AAEF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CC42E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4D2743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6686B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F02FD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50B9AF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vMerge w:val="continue"/>
            <w:vAlign w:val="center"/>
          </w:tcPr>
          <w:p w14:paraId="7E851C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53B22D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57DA7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290" w:type="pct"/>
            <w:vMerge w:val="continue"/>
            <w:vAlign w:val="center"/>
          </w:tcPr>
          <w:p w14:paraId="709BDB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62EC7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BA874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</w:t>
            </w:r>
          </w:p>
        </w:tc>
      </w:tr>
      <w:tr w14:paraId="40EE4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58DDE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6EA8AE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582AB5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797BAB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86EAE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6939B6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660BF4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3BE82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E9F7B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75B45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39557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134EA1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9" w:type="pct"/>
            <w:vMerge w:val="continue"/>
            <w:vAlign w:val="center"/>
          </w:tcPr>
          <w:p w14:paraId="4A85AE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058F5C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7D371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80.13</w:t>
            </w:r>
          </w:p>
        </w:tc>
        <w:tc>
          <w:tcPr>
            <w:tcW w:w="290" w:type="pct"/>
            <w:vMerge w:val="continue"/>
            <w:vAlign w:val="center"/>
          </w:tcPr>
          <w:p w14:paraId="35AB6D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C8EE0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51E5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</w:t>
            </w:r>
          </w:p>
        </w:tc>
      </w:tr>
      <w:tr w14:paraId="0A18E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04C39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74040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5704D6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F9CDE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00508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C2F2B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8A428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CC060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1B45F3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5A4A2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7E8D6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3A879A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vMerge w:val="continue"/>
            <w:vAlign w:val="center"/>
          </w:tcPr>
          <w:p w14:paraId="7F3E0B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0A3F4A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90A03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58.29</w:t>
            </w:r>
          </w:p>
        </w:tc>
        <w:tc>
          <w:tcPr>
            <w:tcW w:w="290" w:type="pct"/>
            <w:vMerge w:val="continue"/>
            <w:vAlign w:val="center"/>
          </w:tcPr>
          <w:p w14:paraId="502ECF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EE722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29FE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</w:t>
            </w:r>
          </w:p>
        </w:tc>
      </w:tr>
      <w:tr w14:paraId="76C42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933F2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58F9B2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7E476F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26.58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158E9D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63.92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1B3B5E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 w:val="continue"/>
            <w:vAlign w:val="center"/>
          </w:tcPr>
          <w:p w14:paraId="4FA376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D14A7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2C7531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 w:val="continue"/>
            <w:vAlign w:val="center"/>
          </w:tcPr>
          <w:p w14:paraId="26F6A6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F4E01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E9EE9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167F4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4C2921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60F89C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3CA70C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26.58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6FA5BC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 w:val="continue"/>
            <w:vAlign w:val="center"/>
          </w:tcPr>
          <w:p w14:paraId="443D4D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C56B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</w:t>
            </w:r>
          </w:p>
        </w:tc>
      </w:tr>
      <w:tr w14:paraId="45363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EA12F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68B677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3B0C61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26.65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50733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63.95</w:t>
            </w:r>
          </w:p>
        </w:tc>
        <w:tc>
          <w:tcPr>
            <w:tcW w:w="250" w:type="pct"/>
            <w:vMerge w:val="continue"/>
            <w:vAlign w:val="center"/>
          </w:tcPr>
          <w:p w14:paraId="6040D8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32AC14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0EA126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74FFD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2B95B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C0AF7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BCA21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47F47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11F37D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451386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92EA6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26.65</w:t>
            </w:r>
          </w:p>
        </w:tc>
        <w:tc>
          <w:tcPr>
            <w:tcW w:w="290" w:type="pct"/>
            <w:vMerge w:val="continue"/>
            <w:vAlign w:val="center"/>
          </w:tcPr>
          <w:p w14:paraId="2DBEE8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FFD0D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F4F3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</w:t>
            </w:r>
          </w:p>
        </w:tc>
      </w:tr>
      <w:tr w14:paraId="30AD5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BCF0A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60DC90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8B126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27.29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0F2191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64.17</w:t>
            </w:r>
          </w:p>
        </w:tc>
        <w:tc>
          <w:tcPr>
            <w:tcW w:w="250" w:type="pct"/>
            <w:vMerge w:val="continue"/>
            <w:vAlign w:val="center"/>
          </w:tcPr>
          <w:p w14:paraId="15DD42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644487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341857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4EA03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40977D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EB108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897DE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54DB8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01A336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6D61AF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7A3A8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27.29</w:t>
            </w:r>
          </w:p>
        </w:tc>
        <w:tc>
          <w:tcPr>
            <w:tcW w:w="290" w:type="pct"/>
            <w:vMerge w:val="continue"/>
            <w:vAlign w:val="center"/>
          </w:tcPr>
          <w:p w14:paraId="3C96EE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53D9A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76D8C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</w:tr>
      <w:tr w14:paraId="7E306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46DE4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06D7CE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02235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27.36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5B59DC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64.2</w:t>
            </w:r>
          </w:p>
        </w:tc>
        <w:tc>
          <w:tcPr>
            <w:tcW w:w="250" w:type="pct"/>
            <w:vMerge w:val="continue"/>
            <w:vAlign w:val="center"/>
          </w:tcPr>
          <w:p w14:paraId="2177D3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0CED3C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04280B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F4AA4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D841F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0AEB6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9A5FD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FF26D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62637A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1D5F33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856EF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27.36</w:t>
            </w:r>
          </w:p>
        </w:tc>
        <w:tc>
          <w:tcPr>
            <w:tcW w:w="290" w:type="pct"/>
            <w:vMerge w:val="continue"/>
            <w:vAlign w:val="center"/>
          </w:tcPr>
          <w:p w14:paraId="6A3384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5663F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E967C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</w:t>
            </w:r>
          </w:p>
        </w:tc>
      </w:tr>
      <w:tr w14:paraId="089BB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2277B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5FB9E9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7A527E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6.89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9D959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50" w:type="pct"/>
            <w:vMerge w:val="continue"/>
            <w:vAlign w:val="center"/>
          </w:tcPr>
          <w:p w14:paraId="324291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3ED293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F5FAB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43758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A4587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 w:val="continue"/>
            <w:vAlign w:val="center"/>
          </w:tcPr>
          <w:p w14:paraId="387C8C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D2233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425C7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7866F8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214C78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0DAAF9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34.18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734350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 w:val="continue"/>
            <w:vAlign w:val="center"/>
          </w:tcPr>
          <w:p w14:paraId="787D59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E7D9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86</w:t>
            </w:r>
          </w:p>
        </w:tc>
      </w:tr>
      <w:tr w14:paraId="15F3D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9EEE3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3C87E7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44B876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73A617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5DEEE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146A96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80E93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236FC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528DCF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54DA3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E8C2D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2C461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2DCD5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7CF64D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002AA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29.81</w:t>
            </w:r>
          </w:p>
        </w:tc>
        <w:tc>
          <w:tcPr>
            <w:tcW w:w="290" w:type="pct"/>
            <w:vMerge w:val="continue"/>
            <w:vAlign w:val="center"/>
          </w:tcPr>
          <w:p w14:paraId="5150CF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437E1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DED7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</w:t>
            </w:r>
          </w:p>
        </w:tc>
      </w:tr>
      <w:tr w14:paraId="13542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69138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4C2B97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3F7256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0683A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9935F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5B9B1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FDA7B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BAD75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087373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02DEF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D477A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A3245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594CB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7855AC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9CC19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25.23</w:t>
            </w:r>
          </w:p>
        </w:tc>
        <w:tc>
          <w:tcPr>
            <w:tcW w:w="290" w:type="pct"/>
            <w:vMerge w:val="continue"/>
            <w:vAlign w:val="center"/>
          </w:tcPr>
          <w:p w14:paraId="75F226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5CA9C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E279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106</w:t>
            </w:r>
          </w:p>
        </w:tc>
      </w:tr>
      <w:tr w14:paraId="63D5C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E236E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04CD9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2F419B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308DB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5D0DB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386F8A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2A1355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2C1C0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continue"/>
            <w:vAlign w:val="center"/>
          </w:tcPr>
          <w:p w14:paraId="1E0EF9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F96D7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8D38B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68C2C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A9DA6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1D078E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5FD2B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32.37</w:t>
            </w:r>
          </w:p>
        </w:tc>
        <w:tc>
          <w:tcPr>
            <w:tcW w:w="290" w:type="pct"/>
            <w:vMerge w:val="continue"/>
            <w:vAlign w:val="center"/>
          </w:tcPr>
          <w:p w14:paraId="1C7DAA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C1412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915C9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88</w:t>
            </w:r>
          </w:p>
        </w:tc>
      </w:tr>
      <w:tr w14:paraId="28672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A427B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038E2F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00B0C6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18B5DA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39264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21A15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DB527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9C923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146320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9D111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48E9F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E8EE1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A62F3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611A59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AE69F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28.21</w:t>
            </w:r>
          </w:p>
        </w:tc>
        <w:tc>
          <w:tcPr>
            <w:tcW w:w="290" w:type="pct"/>
            <w:vMerge w:val="continue"/>
            <w:vAlign w:val="center"/>
          </w:tcPr>
          <w:p w14:paraId="0C7CA6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4FA1B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0F4F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</w:t>
            </w:r>
          </w:p>
        </w:tc>
      </w:tr>
      <w:tr w14:paraId="326AB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994AF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781A3E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21D938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54F13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5AA82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595DC3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D33B5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3C875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7C3E7E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47AC4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4E2D1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C94CD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3ABB7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5DB776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24772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23.85</w:t>
            </w:r>
          </w:p>
        </w:tc>
        <w:tc>
          <w:tcPr>
            <w:tcW w:w="290" w:type="pct"/>
            <w:vMerge w:val="continue"/>
            <w:vAlign w:val="center"/>
          </w:tcPr>
          <w:p w14:paraId="69F865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9528A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E9DAF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108</w:t>
            </w:r>
          </w:p>
        </w:tc>
      </w:tr>
      <w:tr w14:paraId="322F0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2D32D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3A885B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1C3414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12.88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4FEF2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50" w:type="pct"/>
            <w:vMerge w:val="continue"/>
            <w:vAlign w:val="center"/>
          </w:tcPr>
          <w:p w14:paraId="13B0D9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0292DB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56F23B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5E49D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continue"/>
            <w:vAlign w:val="center"/>
          </w:tcPr>
          <w:p w14:paraId="4E751E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E116D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D9C99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BC8A0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AB8FB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0594B9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59BAF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52.58</w:t>
            </w:r>
          </w:p>
        </w:tc>
        <w:tc>
          <w:tcPr>
            <w:tcW w:w="290" w:type="pct"/>
            <w:vMerge w:val="continue"/>
            <w:vAlign w:val="center"/>
          </w:tcPr>
          <w:p w14:paraId="30AA52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139F3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74521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85</w:t>
            </w:r>
          </w:p>
        </w:tc>
      </w:tr>
      <w:tr w14:paraId="40169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0621C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EE881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18BBC1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75FDC3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35026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54F2B8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EA874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F92DE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607894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CE83B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434A4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28BC5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71B96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3878BD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AFEA6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290" w:type="pct"/>
            <w:vMerge w:val="continue"/>
            <w:vAlign w:val="center"/>
          </w:tcPr>
          <w:p w14:paraId="665170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D5F0F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DAD4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</w:t>
            </w:r>
          </w:p>
        </w:tc>
      </w:tr>
      <w:tr w14:paraId="200C6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EE7F3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637837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15F14A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4B379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447BD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5F480B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9FB89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1D6F5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5E950E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76BB6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A4DE2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8FFB5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4DAA8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138AC7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E0B73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39.14</w:t>
            </w:r>
          </w:p>
        </w:tc>
        <w:tc>
          <w:tcPr>
            <w:tcW w:w="290" w:type="pct"/>
            <w:vMerge w:val="continue"/>
            <w:vAlign w:val="center"/>
          </w:tcPr>
          <w:p w14:paraId="284CF4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B3CB8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38B3F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105</w:t>
            </w:r>
          </w:p>
        </w:tc>
      </w:tr>
      <w:tr w14:paraId="113A5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5EF76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1EAACF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19F3E7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D026A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0CF21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453EA7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0FA409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31755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continue"/>
            <w:vAlign w:val="center"/>
          </w:tcPr>
          <w:p w14:paraId="5143A3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AD583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C180C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1B4DD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2A360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40B734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F612D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49.85</w:t>
            </w:r>
          </w:p>
        </w:tc>
        <w:tc>
          <w:tcPr>
            <w:tcW w:w="290" w:type="pct"/>
            <w:vMerge w:val="continue"/>
            <w:vAlign w:val="center"/>
          </w:tcPr>
          <w:p w14:paraId="5E1F47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1167C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BCBA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87</w:t>
            </w:r>
          </w:p>
        </w:tc>
      </w:tr>
      <w:tr w14:paraId="4D8BF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66496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BE804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6F0884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4C424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3C257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31B217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848BF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9DE3D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1DE4F2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33136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1FD84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5E1B7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F5C45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01EB71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06A09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43.6</w:t>
            </w:r>
          </w:p>
        </w:tc>
        <w:tc>
          <w:tcPr>
            <w:tcW w:w="290" w:type="pct"/>
            <w:vMerge w:val="continue"/>
            <w:vAlign w:val="center"/>
          </w:tcPr>
          <w:p w14:paraId="3EF998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8511D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EFD3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</w:t>
            </w:r>
          </w:p>
        </w:tc>
      </w:tr>
      <w:tr w14:paraId="153FC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D1493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6961FC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6F267C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2930C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E564F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02466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F79DA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0C16E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07A87A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56822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70EDB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014B9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620EB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67E5AA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0DA83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37.08</w:t>
            </w:r>
          </w:p>
        </w:tc>
        <w:tc>
          <w:tcPr>
            <w:tcW w:w="290" w:type="pct"/>
            <w:vMerge w:val="continue"/>
            <w:vAlign w:val="center"/>
          </w:tcPr>
          <w:p w14:paraId="09E79A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51B7D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9EB2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107</w:t>
            </w:r>
          </w:p>
        </w:tc>
      </w:tr>
      <w:tr w14:paraId="1A350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BBAA6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28B92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F7846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23.52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43FF9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50" w:type="pct"/>
            <w:vMerge w:val="continue"/>
            <w:vAlign w:val="center"/>
          </w:tcPr>
          <w:p w14:paraId="3557D4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0572A7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1A7E56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BC034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7A3B1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7DCD72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DAFA7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6BC4F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14A60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7D6C37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BA944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55.46</w:t>
            </w:r>
          </w:p>
        </w:tc>
        <w:tc>
          <w:tcPr>
            <w:tcW w:w="290" w:type="pct"/>
            <w:vMerge w:val="continue"/>
            <w:vAlign w:val="center"/>
          </w:tcPr>
          <w:p w14:paraId="67C7FD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E4825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E69D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</w:t>
            </w:r>
          </w:p>
        </w:tc>
      </w:tr>
      <w:tr w14:paraId="75AD3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F4EDA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0F26A8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59230D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0CCE1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EE833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D1524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F135E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529DF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327CA8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35FB4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99AF4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8B0FF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9401E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7BCE69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8A814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48.53</w:t>
            </w:r>
          </w:p>
        </w:tc>
        <w:tc>
          <w:tcPr>
            <w:tcW w:w="290" w:type="pct"/>
            <w:vMerge w:val="continue"/>
            <w:vAlign w:val="center"/>
          </w:tcPr>
          <w:p w14:paraId="232E81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A2606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DE13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</w:tr>
      <w:tr w14:paraId="431A4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06C70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B3315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61D8E7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947BD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04E2D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422415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D47B9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3AA55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789EBF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D2688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A4D2E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DF1F1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5C03F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0B5872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B32FB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41.31</w:t>
            </w:r>
          </w:p>
        </w:tc>
        <w:tc>
          <w:tcPr>
            <w:tcW w:w="290" w:type="pct"/>
            <w:vMerge w:val="continue"/>
            <w:vAlign w:val="center"/>
          </w:tcPr>
          <w:p w14:paraId="4DF116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5054B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73BFB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</w:tr>
      <w:tr w14:paraId="412FE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116B8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3FB80C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12C879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FF8E2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A1C6E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2FC7D6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208485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70F69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continue"/>
            <w:vAlign w:val="center"/>
          </w:tcPr>
          <w:p w14:paraId="455943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C8B8A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05DBC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72002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21A0F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6CD29F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74E71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32.37</w:t>
            </w:r>
          </w:p>
        </w:tc>
        <w:tc>
          <w:tcPr>
            <w:tcW w:w="290" w:type="pct"/>
            <w:vMerge w:val="continue"/>
            <w:vAlign w:val="center"/>
          </w:tcPr>
          <w:p w14:paraId="475BDE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A6BE3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815A3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78</w:t>
            </w:r>
          </w:p>
        </w:tc>
      </w:tr>
      <w:tr w14:paraId="0D42D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6D9B6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493228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243BCE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579EF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1E80D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4E5320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60C43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F792D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66C205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C4E0E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99F8A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87F89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FD2CA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049E6B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C7FB3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28.21</w:t>
            </w:r>
          </w:p>
        </w:tc>
        <w:tc>
          <w:tcPr>
            <w:tcW w:w="290" w:type="pct"/>
            <w:vMerge w:val="continue"/>
            <w:vAlign w:val="center"/>
          </w:tcPr>
          <w:p w14:paraId="5A1883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97832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32854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</w:t>
            </w:r>
          </w:p>
        </w:tc>
      </w:tr>
      <w:tr w14:paraId="14471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7CF54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47D6F9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1D2486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1D4AD6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B23CD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7893F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756C5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6D0A2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5CFA2B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465E9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4B560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D49F3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91934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46FD9A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A0FD8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23.85</w:t>
            </w:r>
          </w:p>
        </w:tc>
        <w:tc>
          <w:tcPr>
            <w:tcW w:w="290" w:type="pct"/>
            <w:vMerge w:val="continue"/>
            <w:vAlign w:val="center"/>
          </w:tcPr>
          <w:p w14:paraId="1CFE37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F9969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B6BDE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98</w:t>
            </w:r>
          </w:p>
        </w:tc>
      </w:tr>
      <w:tr w14:paraId="12F2B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74283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1DCAD9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0A0076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36.59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EC971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50" w:type="pct"/>
            <w:vMerge w:val="continue"/>
            <w:vAlign w:val="center"/>
          </w:tcPr>
          <w:p w14:paraId="2106B4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195392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363ABE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6A3EB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continue"/>
            <w:vAlign w:val="center"/>
          </w:tcPr>
          <w:p w14:paraId="597DA3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3E8B6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1B13A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71B99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8CA80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2BA428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39F3F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84.79</w:t>
            </w:r>
          </w:p>
        </w:tc>
        <w:tc>
          <w:tcPr>
            <w:tcW w:w="290" w:type="pct"/>
            <w:vMerge w:val="continue"/>
            <w:vAlign w:val="center"/>
          </w:tcPr>
          <w:p w14:paraId="1F6041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ABD4F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B98E0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</w:t>
            </w:r>
          </w:p>
        </w:tc>
      </w:tr>
      <w:tr w14:paraId="3BB89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58AC5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37C880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21E7E1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7D42C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1B922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3679A8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437C6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AC2A4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382C8E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05059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59522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55FE5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AFC97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57489F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80CCF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74.28</w:t>
            </w:r>
          </w:p>
        </w:tc>
        <w:tc>
          <w:tcPr>
            <w:tcW w:w="290" w:type="pct"/>
            <w:vMerge w:val="continue"/>
            <w:vAlign w:val="center"/>
          </w:tcPr>
          <w:p w14:paraId="3E7FB6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49BC8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76A7F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</w:t>
            </w:r>
          </w:p>
        </w:tc>
      </w:tr>
      <w:tr w14:paraId="352EC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2AD60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405130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05BD23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43FBE0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0D0FB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5C6022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F092F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E7750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5258F9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A6B4E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1B047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2B46E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F0C15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0DB202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10F69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63.35</w:t>
            </w:r>
          </w:p>
        </w:tc>
        <w:tc>
          <w:tcPr>
            <w:tcW w:w="290" w:type="pct"/>
            <w:vMerge w:val="continue"/>
            <w:vAlign w:val="center"/>
          </w:tcPr>
          <w:p w14:paraId="473D84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E0CCF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7DE7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95</w:t>
            </w:r>
          </w:p>
        </w:tc>
      </w:tr>
      <w:tr w14:paraId="1542C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EC2FD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79937B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29FBB5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8773E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19308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10A8CA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366B24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7596A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continue"/>
            <w:vAlign w:val="center"/>
          </w:tcPr>
          <w:p w14:paraId="4C44BD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42B50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CA92F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17CD7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D60AA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4083EF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09939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49.85</w:t>
            </w:r>
          </w:p>
        </w:tc>
        <w:tc>
          <w:tcPr>
            <w:tcW w:w="290" w:type="pct"/>
            <w:vMerge w:val="continue"/>
            <w:vAlign w:val="center"/>
          </w:tcPr>
          <w:p w14:paraId="314B8F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AD45C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F92D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</w:t>
            </w:r>
          </w:p>
        </w:tc>
      </w:tr>
      <w:tr w14:paraId="473CA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D6765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42B1F1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3F87E8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BDDDB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92AED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2ED9BF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29FD6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903C4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208C49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0DC53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F8C15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C111D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7B68E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118795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9815C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43.6</w:t>
            </w:r>
          </w:p>
        </w:tc>
        <w:tc>
          <w:tcPr>
            <w:tcW w:w="290" w:type="pct"/>
            <w:vMerge w:val="continue"/>
            <w:vAlign w:val="center"/>
          </w:tcPr>
          <w:p w14:paraId="12CF13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D3A5D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311A6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</w:t>
            </w:r>
          </w:p>
        </w:tc>
      </w:tr>
      <w:tr w14:paraId="75650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E1A3C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4F7F8B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6B085B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AA596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D78D6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1FD9C9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111C6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1F502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4F6B2B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D7D18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3193D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A47EC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45136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4A9ADB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1F08F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37.08</w:t>
            </w:r>
          </w:p>
        </w:tc>
        <w:tc>
          <w:tcPr>
            <w:tcW w:w="290" w:type="pct"/>
            <w:vMerge w:val="continue"/>
            <w:vAlign w:val="center"/>
          </w:tcPr>
          <w:p w14:paraId="74BD73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30D34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C9E71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97</w:t>
            </w:r>
          </w:p>
        </w:tc>
      </w:tr>
      <w:tr w14:paraId="14602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0BBC7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7EEE7B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1E168C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2076F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50" w:type="pct"/>
            <w:vMerge w:val="continue"/>
            <w:vAlign w:val="center"/>
          </w:tcPr>
          <w:p w14:paraId="5251D0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27AFD9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2025EC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9E77B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08621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 w:val="continue"/>
            <w:vAlign w:val="center"/>
          </w:tcPr>
          <w:p w14:paraId="64BD08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30C13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15DF0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BE083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7F2431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2A894E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27.34</w:t>
            </w:r>
          </w:p>
        </w:tc>
        <w:tc>
          <w:tcPr>
            <w:tcW w:w="290" w:type="pct"/>
            <w:vMerge w:val="continue"/>
            <w:vAlign w:val="center"/>
          </w:tcPr>
          <w:p w14:paraId="7091D8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63CD5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C6D1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283</w:t>
            </w:r>
          </w:p>
        </w:tc>
      </w:tr>
      <w:tr w14:paraId="71EE8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752AB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49921B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05252C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7E2DBA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B5CCD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23B4E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82DD9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1FE1E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4CD4B4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71EF2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95235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1DAE2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53191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19AFDB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A78E3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22.04</w:t>
            </w:r>
          </w:p>
        </w:tc>
        <w:tc>
          <w:tcPr>
            <w:tcW w:w="290" w:type="pct"/>
            <w:vMerge w:val="continue"/>
            <w:vAlign w:val="center"/>
          </w:tcPr>
          <w:p w14:paraId="5AAD69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9BF27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5553C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286</w:t>
            </w:r>
          </w:p>
        </w:tc>
      </w:tr>
      <w:tr w14:paraId="2FCA9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7D6F5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3CA05F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6F7B0F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F040A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90DCF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1EE77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46CA4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6F750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78D35B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F6C00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D5DC9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217BB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37A24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7FCA1D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7E9D4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17.39</w:t>
            </w:r>
          </w:p>
        </w:tc>
        <w:tc>
          <w:tcPr>
            <w:tcW w:w="290" w:type="pct"/>
            <w:vMerge w:val="continue"/>
            <w:vAlign w:val="center"/>
          </w:tcPr>
          <w:p w14:paraId="3091B0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02407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3B02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289</w:t>
            </w:r>
          </w:p>
        </w:tc>
      </w:tr>
      <w:tr w14:paraId="2A6AA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B284A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3D1A3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3C71AC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FFACA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032D21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 w:val="continue"/>
            <w:vAlign w:val="center"/>
          </w:tcPr>
          <w:p w14:paraId="75711D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F7FA7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F51F3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continue"/>
            <w:vAlign w:val="center"/>
          </w:tcPr>
          <w:p w14:paraId="760564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7DCA0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607A9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EF1CB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D07E2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7293CE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B63E9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36.5</w:t>
            </w:r>
          </w:p>
        </w:tc>
        <w:tc>
          <w:tcPr>
            <w:tcW w:w="290" w:type="pct"/>
            <w:vMerge w:val="continue"/>
            <w:vAlign w:val="center"/>
          </w:tcPr>
          <w:p w14:paraId="330821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9FA50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2F48A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265</w:t>
            </w:r>
          </w:p>
        </w:tc>
      </w:tr>
      <w:tr w14:paraId="266B1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9872A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316BE9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13E247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AD639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76401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128730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769B2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CE33F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150535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3E547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DFCB5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2CD06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E8DFC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2810D9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980DD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33.56</w:t>
            </w:r>
          </w:p>
        </w:tc>
        <w:tc>
          <w:tcPr>
            <w:tcW w:w="290" w:type="pct"/>
            <w:vMerge w:val="continue"/>
            <w:vAlign w:val="center"/>
          </w:tcPr>
          <w:p w14:paraId="4FC5ED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73145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54C0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268</w:t>
            </w:r>
          </w:p>
        </w:tc>
      </w:tr>
      <w:tr w14:paraId="04D2F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49F4A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1DF013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1E1999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72466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A70AF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401440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3FD6A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0BEE14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4794FB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97283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92A56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84D15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703EAE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2FC236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8C385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27.19</w:t>
            </w:r>
          </w:p>
        </w:tc>
        <w:tc>
          <w:tcPr>
            <w:tcW w:w="290" w:type="pct"/>
            <w:vMerge w:val="continue"/>
            <w:vAlign w:val="center"/>
          </w:tcPr>
          <w:p w14:paraId="0FE3D0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1C7F6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3810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271</w:t>
            </w:r>
          </w:p>
        </w:tc>
      </w:tr>
      <w:tr w14:paraId="66751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D0B12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1CDDCD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43088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17.44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54E728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59.9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430BC9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 w:val="continue"/>
            <w:vAlign w:val="center"/>
          </w:tcPr>
          <w:p w14:paraId="364674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7F153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016BA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2EF13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38D47F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B2FA6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E11D8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0DA02C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54E507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16ED8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17.44</w:t>
            </w:r>
          </w:p>
        </w:tc>
        <w:tc>
          <w:tcPr>
            <w:tcW w:w="290" w:type="pct"/>
            <w:vMerge w:val="continue"/>
            <w:vAlign w:val="center"/>
          </w:tcPr>
          <w:p w14:paraId="448512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02881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F0A1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253</w:t>
            </w:r>
          </w:p>
        </w:tc>
      </w:tr>
      <w:tr w14:paraId="38301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51048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4CC5AD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6A396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22.09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5CD4FE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62.15</w:t>
            </w:r>
          </w:p>
        </w:tc>
        <w:tc>
          <w:tcPr>
            <w:tcW w:w="250" w:type="pct"/>
            <w:vMerge w:val="continue"/>
            <w:vAlign w:val="center"/>
          </w:tcPr>
          <w:p w14:paraId="72276C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D896C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C1A06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D661F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71DDB1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0F3C7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32DD0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FA120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36EEF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41E324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1FC13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22.09</w:t>
            </w:r>
          </w:p>
        </w:tc>
        <w:tc>
          <w:tcPr>
            <w:tcW w:w="290" w:type="pct"/>
            <w:vMerge w:val="continue"/>
            <w:vAlign w:val="center"/>
          </w:tcPr>
          <w:p w14:paraId="7E81F6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AE0CF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7979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250</w:t>
            </w:r>
          </w:p>
        </w:tc>
      </w:tr>
      <w:tr w14:paraId="29A5F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7B7CF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1A48A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30627A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CF753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50" w:type="pct"/>
            <w:vMerge w:val="continue"/>
            <w:vAlign w:val="center"/>
          </w:tcPr>
          <w:p w14:paraId="4747F5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2EA6FF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7A2B0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1749A5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continue"/>
            <w:vAlign w:val="center"/>
          </w:tcPr>
          <w:p w14:paraId="7F6AFF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6D48F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394B1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A74DB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501CB1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77DFB3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BF789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27.41</w:t>
            </w:r>
          </w:p>
        </w:tc>
        <w:tc>
          <w:tcPr>
            <w:tcW w:w="290" w:type="pct"/>
            <w:vMerge w:val="continue"/>
            <w:vAlign w:val="center"/>
          </w:tcPr>
          <w:p w14:paraId="4265C1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4BDBB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C069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247</w:t>
            </w:r>
          </w:p>
        </w:tc>
      </w:tr>
      <w:tr w14:paraId="63FAC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EA633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91786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0689DC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71DDD2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65E15F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 w:val="continue"/>
            <w:vAlign w:val="center"/>
          </w:tcPr>
          <w:p w14:paraId="12260E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8F6C2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D8B9D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402D47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416F6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FEB21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A6F1D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33D935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2EECDC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FD507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36.6</w:t>
            </w:r>
          </w:p>
        </w:tc>
        <w:tc>
          <w:tcPr>
            <w:tcW w:w="290" w:type="pct"/>
            <w:vMerge w:val="continue"/>
            <w:vAlign w:val="center"/>
          </w:tcPr>
          <w:p w14:paraId="3A7E45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92B6D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20AD0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229</w:t>
            </w:r>
          </w:p>
        </w:tc>
      </w:tr>
      <w:tr w14:paraId="4AAE3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6F76F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7D7C0B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1AC40E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E6F83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7221E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2F373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092C7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9F459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1E279C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0BAC6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85CDC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D76E0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48B51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2FCE91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2B375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33.64</w:t>
            </w:r>
          </w:p>
        </w:tc>
        <w:tc>
          <w:tcPr>
            <w:tcW w:w="290" w:type="pct"/>
            <w:vMerge w:val="continue"/>
            <w:vAlign w:val="center"/>
          </w:tcPr>
          <w:p w14:paraId="59A77D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97D43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A51F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232</w:t>
            </w:r>
          </w:p>
        </w:tc>
      </w:tr>
      <w:tr w14:paraId="3A4C3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92B24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72658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052C0B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5B29E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0809E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5152B5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CFF15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0EED8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3605B3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3B5AC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B97C3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835BF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10E00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2145C8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D16B4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27.26</w:t>
            </w:r>
          </w:p>
        </w:tc>
        <w:tc>
          <w:tcPr>
            <w:tcW w:w="290" w:type="pct"/>
            <w:vMerge w:val="continue"/>
            <w:vAlign w:val="center"/>
          </w:tcPr>
          <w:p w14:paraId="3B1CCF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B41AB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5F26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235</w:t>
            </w:r>
          </w:p>
        </w:tc>
      </w:tr>
      <w:tr w14:paraId="4C3EE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8833F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7E2C5A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0695F3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12.05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19CB8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56.39</w:t>
            </w:r>
          </w:p>
        </w:tc>
        <w:tc>
          <w:tcPr>
            <w:tcW w:w="250" w:type="pct"/>
            <w:vMerge w:val="continue"/>
            <w:vAlign w:val="center"/>
          </w:tcPr>
          <w:p w14:paraId="346EBB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172A7C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3F846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6B26E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7" w:type="pct"/>
            <w:vMerge w:val="continue"/>
            <w:vAlign w:val="center"/>
          </w:tcPr>
          <w:p w14:paraId="365873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7A5565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 w:val="continue"/>
            <w:vAlign w:val="center"/>
          </w:tcPr>
          <w:p w14:paraId="392D50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A8222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D6A4B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41EC8A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A9B01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12.05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1794EC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 w:val="continue"/>
            <w:vAlign w:val="center"/>
          </w:tcPr>
          <w:p w14:paraId="47385D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85EE9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144</w:t>
            </w:r>
          </w:p>
        </w:tc>
      </w:tr>
      <w:tr w14:paraId="5BD57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42287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BB251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62F6A4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14.43 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B03C2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4A554E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 w:val="continue"/>
            <w:vAlign w:val="center"/>
          </w:tcPr>
          <w:p w14:paraId="45BEB7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0A196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21B2D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57" w:type="pct"/>
            <w:vMerge w:val="continue"/>
            <w:vAlign w:val="center"/>
          </w:tcPr>
          <w:p w14:paraId="37A29B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43B2F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DACC5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816B3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9FAFF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5D1887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11E55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29.92</w:t>
            </w:r>
          </w:p>
        </w:tc>
        <w:tc>
          <w:tcPr>
            <w:tcW w:w="290" w:type="pct"/>
            <w:vMerge w:val="continue"/>
            <w:vAlign w:val="center"/>
          </w:tcPr>
          <w:p w14:paraId="53BB74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95E9F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E23BB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132</w:t>
            </w:r>
          </w:p>
        </w:tc>
      </w:tr>
      <w:tr w14:paraId="1FF1C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6B92E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94C10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6626A1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731C90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29CE0F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 w:val="continue"/>
            <w:vAlign w:val="center"/>
          </w:tcPr>
          <w:p w14:paraId="6143A1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AA3DD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B843D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7" w:type="pct"/>
            <w:vMerge w:val="continue"/>
            <w:vAlign w:val="center"/>
          </w:tcPr>
          <w:p w14:paraId="1B2C07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321A7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D15B5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4D129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7272F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6554FE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8B5B5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23.01</w:t>
            </w:r>
          </w:p>
        </w:tc>
        <w:tc>
          <w:tcPr>
            <w:tcW w:w="290" w:type="pct"/>
            <w:vMerge w:val="continue"/>
            <w:vAlign w:val="center"/>
          </w:tcPr>
          <w:p w14:paraId="3E0E04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AD9E9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4E2E8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141</w:t>
            </w:r>
          </w:p>
        </w:tc>
      </w:tr>
      <w:tr w14:paraId="71A65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88C58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B31C3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1F3268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BE35B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C2B8E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DFA2C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19CBB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74C5A2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7" w:type="pct"/>
            <w:vMerge w:val="continue"/>
            <w:vAlign w:val="center"/>
          </w:tcPr>
          <w:p w14:paraId="5CF65F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2A8BD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E7315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009EA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07767D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67B3D6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942D4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290" w:type="pct"/>
            <w:vMerge w:val="continue"/>
            <w:vAlign w:val="center"/>
          </w:tcPr>
          <w:p w14:paraId="13D94E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2A720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8B78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138</w:t>
            </w:r>
          </w:p>
        </w:tc>
      </w:tr>
      <w:tr w14:paraId="290B6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49A0C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74E668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463759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47D8E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FC719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442DCF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C6E44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D3399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F818F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86B47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69EA7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F79F6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64E71A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10E169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28FCE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29.53</w:t>
            </w:r>
          </w:p>
        </w:tc>
        <w:tc>
          <w:tcPr>
            <w:tcW w:w="290" w:type="pct"/>
            <w:vMerge w:val="continue"/>
            <w:vAlign w:val="center"/>
          </w:tcPr>
          <w:p w14:paraId="51F520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3ED41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F65A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135</w:t>
            </w:r>
          </w:p>
        </w:tc>
      </w:tr>
      <w:tr w14:paraId="15905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655DB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16DF34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0BFA50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5.52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CE3B4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53.1</w:t>
            </w:r>
          </w:p>
        </w:tc>
        <w:tc>
          <w:tcPr>
            <w:tcW w:w="250" w:type="pct"/>
            <w:vMerge w:val="continue"/>
            <w:vAlign w:val="center"/>
          </w:tcPr>
          <w:p w14:paraId="66965B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314A18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02A68B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A3140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E9757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6EF9F5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 w:val="continue"/>
            <w:vAlign w:val="center"/>
          </w:tcPr>
          <w:p w14:paraId="064681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9D44C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093BD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7ED9AD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7FE56E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15.96</w:t>
            </w:r>
          </w:p>
        </w:tc>
        <w:tc>
          <w:tcPr>
            <w:tcW w:w="290" w:type="pct"/>
            <w:vMerge w:val="continue"/>
            <w:vAlign w:val="center"/>
          </w:tcPr>
          <w:p w14:paraId="1FD656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CC700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60E7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507</w:t>
            </w:r>
          </w:p>
        </w:tc>
      </w:tr>
      <w:tr w14:paraId="46DC5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EA392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442657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0DF41F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96763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E6044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E29C1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2E0D4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63536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7" w:type="pct"/>
            <w:vMerge w:val="continue"/>
            <w:vAlign w:val="center"/>
          </w:tcPr>
          <w:p w14:paraId="326CEC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7C1E6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4A426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85AF8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4FB3A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750A07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CCFCB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14.95</w:t>
            </w:r>
          </w:p>
        </w:tc>
        <w:tc>
          <w:tcPr>
            <w:tcW w:w="290" w:type="pct"/>
            <w:vMerge w:val="continue"/>
            <w:vAlign w:val="center"/>
          </w:tcPr>
          <w:p w14:paraId="6AB2E8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C7EE3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FD6A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511</w:t>
            </w:r>
          </w:p>
        </w:tc>
      </w:tr>
      <w:tr w14:paraId="65C72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E1FB8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71F1CB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641486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16.57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2865D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50" w:type="pct"/>
            <w:vMerge w:val="continue"/>
            <w:vAlign w:val="center"/>
          </w:tcPr>
          <w:p w14:paraId="77AA69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5F9EE6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6E05CB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F562E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85528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560098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FEE63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7596A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C5550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600714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AA6F1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27.72</w:t>
            </w:r>
          </w:p>
        </w:tc>
        <w:tc>
          <w:tcPr>
            <w:tcW w:w="290" w:type="pct"/>
            <w:vMerge w:val="continue"/>
            <w:vAlign w:val="center"/>
          </w:tcPr>
          <w:p w14:paraId="418641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699CD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721C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506</w:t>
            </w:r>
          </w:p>
        </w:tc>
      </w:tr>
      <w:tr w14:paraId="1E558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3D25E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87142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0BFF93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6BA8C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DB999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43161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56763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A6AFB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7" w:type="pct"/>
            <w:vMerge w:val="continue"/>
            <w:vAlign w:val="center"/>
          </w:tcPr>
          <w:p w14:paraId="4542C2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D20D9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03375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13E0E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4BA90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744D3D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231AD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26.26</w:t>
            </w:r>
          </w:p>
        </w:tc>
        <w:tc>
          <w:tcPr>
            <w:tcW w:w="290" w:type="pct"/>
            <w:vMerge w:val="continue"/>
            <w:vAlign w:val="center"/>
          </w:tcPr>
          <w:p w14:paraId="56CBE8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7B135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5510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510</w:t>
            </w:r>
          </w:p>
        </w:tc>
      </w:tr>
      <w:tr w14:paraId="6021D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2E30E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6BBC8C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3B5FED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A1B75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49.1</w:t>
            </w:r>
          </w:p>
        </w:tc>
        <w:tc>
          <w:tcPr>
            <w:tcW w:w="250" w:type="pct"/>
            <w:vMerge w:val="continue"/>
            <w:vAlign w:val="center"/>
          </w:tcPr>
          <w:p w14:paraId="3A663E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7F6759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3AEB23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69C065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5062B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28C43D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 w:val="continue"/>
            <w:vAlign w:val="center"/>
          </w:tcPr>
          <w:p w14:paraId="0B76DB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69D8D5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3E91C1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78BEDD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4D532C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38.69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0ADE04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 w:val="continue"/>
            <w:vAlign w:val="center"/>
          </w:tcPr>
          <w:p w14:paraId="024F89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5D8E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</w:tr>
      <w:tr w14:paraId="0B87F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CC8BF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0C7181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798E10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A2C6A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50938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DD98D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E126F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45E8F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7AAB7F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03D4F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B183E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1C2EF6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 w:val="continue"/>
            <w:vAlign w:val="center"/>
          </w:tcPr>
          <w:p w14:paraId="50A6E7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2E1779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5ADDD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65.45</w:t>
            </w:r>
          </w:p>
        </w:tc>
        <w:tc>
          <w:tcPr>
            <w:tcW w:w="290" w:type="pct"/>
            <w:vMerge w:val="continue"/>
            <w:vAlign w:val="center"/>
          </w:tcPr>
          <w:p w14:paraId="0A1963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B0F15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A6F1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</w:t>
            </w:r>
          </w:p>
        </w:tc>
      </w:tr>
      <w:tr w14:paraId="5AB64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9D97E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7C7BF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3507AE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16.03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2CDF3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250" w:type="pct"/>
            <w:vMerge w:val="continue"/>
            <w:vAlign w:val="center"/>
          </w:tcPr>
          <w:p w14:paraId="31F865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2151A4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542DB3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8468F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5F98C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11889D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113BE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2D7916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vMerge w:val="continue"/>
            <w:vAlign w:val="center"/>
          </w:tcPr>
          <w:p w14:paraId="195938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0EDA61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ADAFF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65.46</w:t>
            </w:r>
          </w:p>
        </w:tc>
        <w:tc>
          <w:tcPr>
            <w:tcW w:w="290" w:type="pct"/>
            <w:vMerge w:val="continue"/>
            <w:vAlign w:val="center"/>
          </w:tcPr>
          <w:p w14:paraId="6E8604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6784D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03921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</w:tr>
      <w:tr w14:paraId="3F931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E49EC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151355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21B897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419B49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D6C0D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355580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C2FF3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6970A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B7E80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F033E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A8EF9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4A0C47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 w:val="continue"/>
            <w:vAlign w:val="center"/>
          </w:tcPr>
          <w:p w14:paraId="5430E5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72D9CB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869C2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110.73</w:t>
            </w:r>
          </w:p>
        </w:tc>
        <w:tc>
          <w:tcPr>
            <w:tcW w:w="290" w:type="pct"/>
            <w:vMerge w:val="continue"/>
            <w:vAlign w:val="center"/>
          </w:tcPr>
          <w:p w14:paraId="7C5526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9A428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A590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</w:t>
            </w:r>
          </w:p>
        </w:tc>
      </w:tr>
      <w:tr w14:paraId="3B9FE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9A36C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D9696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751543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4BDC29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82F03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1EB5C1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3DBB43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41469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E2CCD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7D269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E2CF4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0DB940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vMerge w:val="continue"/>
            <w:vAlign w:val="center"/>
          </w:tcPr>
          <w:p w14:paraId="16F900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699D8E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C7B2C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38.69</w:t>
            </w:r>
          </w:p>
        </w:tc>
        <w:tc>
          <w:tcPr>
            <w:tcW w:w="290" w:type="pct"/>
            <w:vMerge w:val="continue"/>
            <w:vAlign w:val="center"/>
          </w:tcPr>
          <w:p w14:paraId="7C6349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8089F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D33B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</w:t>
            </w:r>
          </w:p>
        </w:tc>
      </w:tr>
      <w:tr w14:paraId="42924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F93C5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630CC0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7B540B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257FD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49EED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401249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8A0E3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F5163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0709D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B5AFD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CABC3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348474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 w:val="continue"/>
            <w:vAlign w:val="center"/>
          </w:tcPr>
          <w:p w14:paraId="587666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514952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4F9FD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65.45</w:t>
            </w:r>
          </w:p>
        </w:tc>
        <w:tc>
          <w:tcPr>
            <w:tcW w:w="290" w:type="pct"/>
            <w:vMerge w:val="continue"/>
            <w:vAlign w:val="center"/>
          </w:tcPr>
          <w:p w14:paraId="05747E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13330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D5F7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</w:tr>
      <w:tr w14:paraId="300D3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06482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2AFA88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684240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0B343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50" w:type="pct"/>
            <w:vMerge w:val="continue"/>
            <w:vAlign w:val="center"/>
          </w:tcPr>
          <w:p w14:paraId="083837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FBA4D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949EA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3ABB6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1.65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D7C50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553988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 w:val="continue"/>
            <w:vAlign w:val="center"/>
          </w:tcPr>
          <w:p w14:paraId="1B34F4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59875B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38CD32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3328C0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3D6C58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26.7</w:t>
            </w:r>
          </w:p>
        </w:tc>
        <w:tc>
          <w:tcPr>
            <w:tcW w:w="290" w:type="pct"/>
            <w:vMerge w:val="continue"/>
            <w:vAlign w:val="center"/>
          </w:tcPr>
          <w:p w14:paraId="0089BE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F5521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E0D9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415</w:t>
            </w:r>
          </w:p>
        </w:tc>
      </w:tr>
      <w:tr w14:paraId="45F0D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5A0DF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079D1B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3139C8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10BF6F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B1C05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1D0EC7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AF502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468D9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1.43</w:t>
            </w:r>
          </w:p>
        </w:tc>
        <w:tc>
          <w:tcPr>
            <w:tcW w:w="257" w:type="pct"/>
            <w:vMerge w:val="continue"/>
            <w:vAlign w:val="center"/>
          </w:tcPr>
          <w:p w14:paraId="4563EE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5D3CE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9A6E5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2BEBB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A1C0A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70BFD3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A1E6C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26.1</w:t>
            </w:r>
          </w:p>
        </w:tc>
        <w:tc>
          <w:tcPr>
            <w:tcW w:w="290" w:type="pct"/>
            <w:vMerge w:val="continue"/>
            <w:vAlign w:val="center"/>
          </w:tcPr>
          <w:p w14:paraId="4C3A8F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D8E6D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BFAF7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420</w:t>
            </w:r>
          </w:p>
        </w:tc>
      </w:tr>
      <w:tr w14:paraId="54E9A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41D6A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3779CB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568F9D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36.6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E9B2A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50" w:type="pct"/>
            <w:vMerge w:val="continue"/>
            <w:vAlign w:val="center"/>
          </w:tcPr>
          <w:p w14:paraId="01BEE2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130F2E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4880A3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A0CBD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1.65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5DF7D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09E32A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ACF62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0F41F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06821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55CB9C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F52AA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41.4</w:t>
            </w:r>
          </w:p>
        </w:tc>
        <w:tc>
          <w:tcPr>
            <w:tcW w:w="290" w:type="pct"/>
            <w:vMerge w:val="continue"/>
            <w:vAlign w:val="center"/>
          </w:tcPr>
          <w:p w14:paraId="215DC5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56681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7468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414</w:t>
            </w:r>
          </w:p>
        </w:tc>
      </w:tr>
      <w:tr w14:paraId="2D5A8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39ECA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1DCEEA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2611D2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14B302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26381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2E6043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E0620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C0E52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1.43</w:t>
            </w:r>
          </w:p>
        </w:tc>
        <w:tc>
          <w:tcPr>
            <w:tcW w:w="257" w:type="pct"/>
            <w:vMerge w:val="continue"/>
            <w:vAlign w:val="center"/>
          </w:tcPr>
          <w:p w14:paraId="1C8633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37482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7B9F0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35E23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D7186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174A4B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83529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40.5</w:t>
            </w:r>
          </w:p>
        </w:tc>
        <w:tc>
          <w:tcPr>
            <w:tcW w:w="290" w:type="pct"/>
            <w:vMerge w:val="continue"/>
            <w:vAlign w:val="center"/>
          </w:tcPr>
          <w:p w14:paraId="4A83BC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AE07C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11A7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419</w:t>
            </w:r>
          </w:p>
        </w:tc>
      </w:tr>
      <w:tr w14:paraId="007EC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52F37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7F6E14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3D25E1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147D8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6C4085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 w:val="continue"/>
            <w:vAlign w:val="center"/>
          </w:tcPr>
          <w:p w14:paraId="024CFB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E508C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532D4B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 w:val="continue"/>
            <w:vAlign w:val="center"/>
          </w:tcPr>
          <w:p w14:paraId="0BC4BF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16018C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 w:val="continue"/>
            <w:vAlign w:val="center"/>
          </w:tcPr>
          <w:p w14:paraId="546F57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E7B11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25288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134175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515444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49.46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28CB53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 w:val="continue"/>
            <w:vAlign w:val="center"/>
          </w:tcPr>
          <w:p w14:paraId="1B56A4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F4EE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555</w:t>
            </w:r>
          </w:p>
        </w:tc>
      </w:tr>
      <w:tr w14:paraId="0BAD0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B451E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45C2BF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5B2A43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7F5BB3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C07C4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510234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CAEC3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7865B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874F0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93B11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A2A95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EBAD2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02475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71AF24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7113E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48.95</w:t>
            </w:r>
          </w:p>
        </w:tc>
        <w:tc>
          <w:tcPr>
            <w:tcW w:w="290" w:type="pct"/>
            <w:vMerge w:val="continue"/>
            <w:vAlign w:val="center"/>
          </w:tcPr>
          <w:p w14:paraId="1BA101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AB122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8AB0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557</w:t>
            </w:r>
          </w:p>
        </w:tc>
      </w:tr>
      <w:tr w14:paraId="5D601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8C933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9D91B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08FF18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D6039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2F83C3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 w:val="continue"/>
            <w:vAlign w:val="center"/>
          </w:tcPr>
          <w:p w14:paraId="6CDE8F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1305F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7D704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7ED186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72AE2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34F23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E1BCF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BE100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71E4BA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EDC5A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62.99</w:t>
            </w:r>
          </w:p>
        </w:tc>
        <w:tc>
          <w:tcPr>
            <w:tcW w:w="290" w:type="pct"/>
            <w:vMerge w:val="continue"/>
            <w:vAlign w:val="center"/>
          </w:tcPr>
          <w:p w14:paraId="1684B3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BD4E1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D7AE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554</w:t>
            </w:r>
          </w:p>
        </w:tc>
      </w:tr>
      <w:tr w14:paraId="29EE0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AE40D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9F2C2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611A80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0B16C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1A956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186A9F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D7DFB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51ED8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B6A0E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EC2E4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5C256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B78C2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2C494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7A8271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9371B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60.4</w:t>
            </w:r>
          </w:p>
        </w:tc>
        <w:tc>
          <w:tcPr>
            <w:tcW w:w="290" w:type="pct"/>
            <w:vMerge w:val="continue"/>
            <w:vAlign w:val="center"/>
          </w:tcPr>
          <w:p w14:paraId="521743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19118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671E1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556</w:t>
            </w:r>
          </w:p>
        </w:tc>
      </w:tr>
      <w:tr w14:paraId="38455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C36EA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51D758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D7C66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36.59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87EB2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50" w:type="pct"/>
            <w:vMerge w:val="continue"/>
            <w:vAlign w:val="center"/>
          </w:tcPr>
          <w:p w14:paraId="6FA542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31EA1B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D3026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3B373A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continue"/>
            <w:vAlign w:val="center"/>
          </w:tcPr>
          <w:p w14:paraId="50C8C8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41D207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 w:val="continue"/>
            <w:vAlign w:val="center"/>
          </w:tcPr>
          <w:p w14:paraId="316F7D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D333C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51AE01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1B8788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397E73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79.42</w:t>
            </w:r>
          </w:p>
        </w:tc>
        <w:tc>
          <w:tcPr>
            <w:tcW w:w="290" w:type="pct"/>
            <w:vMerge w:val="continue"/>
            <w:vAlign w:val="center"/>
          </w:tcPr>
          <w:p w14:paraId="432DEF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44000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716B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496</w:t>
            </w:r>
          </w:p>
        </w:tc>
      </w:tr>
      <w:tr w14:paraId="0A5DE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87CD2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479F5B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4793B6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8BED4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BDBA1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53C3B4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15DE91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69187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81253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21671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1FFE4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0DE61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4E4ABF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249A9B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A397C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46.65</w:t>
            </w:r>
          </w:p>
        </w:tc>
        <w:tc>
          <w:tcPr>
            <w:tcW w:w="290" w:type="pct"/>
            <w:vMerge w:val="continue"/>
            <w:vAlign w:val="center"/>
          </w:tcPr>
          <w:p w14:paraId="6A7CA0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A27DB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2BD3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497</w:t>
            </w:r>
          </w:p>
        </w:tc>
      </w:tr>
      <w:tr w14:paraId="77582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restart"/>
            <w:shd w:val="clear" w:color="auto" w:fill="auto"/>
            <w:vAlign w:val="center"/>
          </w:tcPr>
          <w:p w14:paraId="4FFE28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D1T1-A2</w:t>
            </w: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645662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610B44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14.35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084E8B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58.05</w:t>
            </w:r>
          </w:p>
        </w:tc>
        <w:tc>
          <w:tcPr>
            <w:tcW w:w="250" w:type="pct"/>
            <w:vMerge w:val="continue"/>
            <w:vAlign w:val="center"/>
          </w:tcPr>
          <w:p w14:paraId="483796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178D17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AD437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5A4FD6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 w:val="continue"/>
            <w:vAlign w:val="center"/>
          </w:tcPr>
          <w:p w14:paraId="43D431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3E8767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 w:val="continue"/>
            <w:vAlign w:val="center"/>
          </w:tcPr>
          <w:p w14:paraId="6B93E3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39AB4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011E1D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7B6C53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05CBE9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14.35</w:t>
            </w:r>
          </w:p>
        </w:tc>
        <w:tc>
          <w:tcPr>
            <w:tcW w:w="290" w:type="pct"/>
            <w:vMerge w:val="continue"/>
            <w:vAlign w:val="center"/>
          </w:tcPr>
          <w:p w14:paraId="7AB8B3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ABF81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DF5F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485</w:t>
            </w:r>
          </w:p>
        </w:tc>
      </w:tr>
      <w:tr w14:paraId="60730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B87C0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71E869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7C3135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14.37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06D396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58.06</w:t>
            </w:r>
          </w:p>
        </w:tc>
        <w:tc>
          <w:tcPr>
            <w:tcW w:w="250" w:type="pct"/>
            <w:vMerge w:val="continue"/>
            <w:vAlign w:val="center"/>
          </w:tcPr>
          <w:p w14:paraId="7E43D7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0BAE09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2EB098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7E398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1506D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584B7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F7A4C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1C8B8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2C4CFF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20E8AF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9B154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14.37</w:t>
            </w:r>
          </w:p>
        </w:tc>
        <w:tc>
          <w:tcPr>
            <w:tcW w:w="290" w:type="pct"/>
            <w:vMerge w:val="continue"/>
            <w:vAlign w:val="center"/>
          </w:tcPr>
          <w:p w14:paraId="431446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BD2B8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E0E2A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484</w:t>
            </w:r>
          </w:p>
        </w:tc>
      </w:tr>
      <w:tr w14:paraId="1CDA8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781DF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0C70A1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7FF47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14.89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76A93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58.4</w:t>
            </w:r>
          </w:p>
        </w:tc>
        <w:tc>
          <w:tcPr>
            <w:tcW w:w="250" w:type="pct"/>
            <w:vMerge w:val="continue"/>
            <w:vAlign w:val="center"/>
          </w:tcPr>
          <w:p w14:paraId="4E9709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13628E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4712B9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452DB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9BF8A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436C4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42771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838A9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20BF70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6B5A24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C346E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14.89</w:t>
            </w:r>
          </w:p>
        </w:tc>
        <w:tc>
          <w:tcPr>
            <w:tcW w:w="290" w:type="pct"/>
            <w:vMerge w:val="continue"/>
            <w:vAlign w:val="center"/>
          </w:tcPr>
          <w:p w14:paraId="028966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C3524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C86B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481</w:t>
            </w:r>
          </w:p>
        </w:tc>
      </w:tr>
      <w:tr w14:paraId="035EC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5AA33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6D80F8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7B934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7260F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58.41</w:t>
            </w:r>
          </w:p>
        </w:tc>
        <w:tc>
          <w:tcPr>
            <w:tcW w:w="250" w:type="pct"/>
            <w:vMerge w:val="continue"/>
            <w:vAlign w:val="center"/>
          </w:tcPr>
          <w:p w14:paraId="3A367F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57B51B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59E02D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846B1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1B0CBF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31874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C2798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62047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5F5865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5D3C3C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ADE14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290" w:type="pct"/>
            <w:vMerge w:val="continue"/>
            <w:vAlign w:val="center"/>
          </w:tcPr>
          <w:p w14:paraId="64C7E6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3E959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A0F2D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480</w:t>
            </w:r>
          </w:p>
        </w:tc>
      </w:tr>
      <w:tr w14:paraId="441B9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6D82F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0E97BC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E284A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15.97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1AB856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59.07</w:t>
            </w:r>
          </w:p>
        </w:tc>
        <w:tc>
          <w:tcPr>
            <w:tcW w:w="250" w:type="pct"/>
            <w:vMerge w:val="continue"/>
            <w:vAlign w:val="center"/>
          </w:tcPr>
          <w:p w14:paraId="2CE2F7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1A3642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2EAF85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E8F43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792107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31DCF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99AF1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83214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7456E3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4461E2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A330D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15.97</w:t>
            </w:r>
          </w:p>
        </w:tc>
        <w:tc>
          <w:tcPr>
            <w:tcW w:w="290" w:type="pct"/>
            <w:vMerge w:val="continue"/>
            <w:vAlign w:val="center"/>
          </w:tcPr>
          <w:p w14:paraId="1396A8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5C071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2C900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477</w:t>
            </w:r>
          </w:p>
        </w:tc>
      </w:tr>
      <w:tr w14:paraId="737AC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234C7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6DCF18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3CEFFC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15.99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5DBE4B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59.08</w:t>
            </w:r>
          </w:p>
        </w:tc>
        <w:tc>
          <w:tcPr>
            <w:tcW w:w="250" w:type="pct"/>
            <w:vMerge w:val="continue"/>
            <w:vAlign w:val="center"/>
          </w:tcPr>
          <w:p w14:paraId="686CCD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311D55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4D6ABB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2960E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1C77E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D5E1C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E8592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5480D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382B30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6BFEF5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F1AB1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15.99</w:t>
            </w:r>
          </w:p>
        </w:tc>
        <w:tc>
          <w:tcPr>
            <w:tcW w:w="290" w:type="pct"/>
            <w:vMerge w:val="continue"/>
            <w:vAlign w:val="center"/>
          </w:tcPr>
          <w:p w14:paraId="2E140B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21522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FDEDA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476</w:t>
            </w:r>
          </w:p>
        </w:tc>
      </w:tr>
      <w:tr w14:paraId="6F3D1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7C4D6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656C8D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106D17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16.99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41CFE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60.31</w:t>
            </w:r>
          </w:p>
        </w:tc>
        <w:tc>
          <w:tcPr>
            <w:tcW w:w="250" w:type="pct"/>
            <w:vMerge w:val="continue"/>
            <w:vAlign w:val="center"/>
          </w:tcPr>
          <w:p w14:paraId="276869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6BADAB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00A151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47BF0E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57" w:type="pct"/>
            <w:vMerge w:val="continue"/>
            <w:vAlign w:val="center"/>
          </w:tcPr>
          <w:p w14:paraId="07AAC6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3DA01F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 w:val="continue"/>
            <w:vAlign w:val="center"/>
          </w:tcPr>
          <w:p w14:paraId="42ED80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C66AF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7A7019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398202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B9E23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16.99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0CBB36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 w:val="continue"/>
            <w:vAlign w:val="center"/>
          </w:tcPr>
          <w:p w14:paraId="052E52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2BAA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</w:tr>
      <w:tr w14:paraId="4BAC9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52557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497ED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373C0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17.02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AA71C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60.32</w:t>
            </w:r>
          </w:p>
        </w:tc>
        <w:tc>
          <w:tcPr>
            <w:tcW w:w="250" w:type="pct"/>
            <w:vMerge w:val="continue"/>
            <w:vAlign w:val="center"/>
          </w:tcPr>
          <w:p w14:paraId="27ED0D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4C39FF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6805E3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4ED14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645C4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DA017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1A149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39EF5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3441C8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5ABF4E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832B1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17.02</w:t>
            </w:r>
          </w:p>
        </w:tc>
        <w:tc>
          <w:tcPr>
            <w:tcW w:w="290" w:type="pct"/>
            <w:vMerge w:val="continue"/>
            <w:vAlign w:val="center"/>
          </w:tcPr>
          <w:p w14:paraId="4BD54B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0B96C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7BC7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</w:t>
            </w:r>
          </w:p>
        </w:tc>
      </w:tr>
      <w:tr w14:paraId="4BBA2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6E014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4D7E81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94C74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24.08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55217D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63.31</w:t>
            </w:r>
          </w:p>
        </w:tc>
        <w:tc>
          <w:tcPr>
            <w:tcW w:w="250" w:type="pct"/>
            <w:vMerge w:val="continue"/>
            <w:vAlign w:val="center"/>
          </w:tcPr>
          <w:p w14:paraId="00D87D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0C5853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33779B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E8BD7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5C60C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9D621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6CCFA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0A73D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9" w:type="pct"/>
            <w:vMerge w:val="continue"/>
            <w:vAlign w:val="center"/>
          </w:tcPr>
          <w:p w14:paraId="0AE039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56F9BE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618B9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24.08</w:t>
            </w:r>
          </w:p>
        </w:tc>
        <w:tc>
          <w:tcPr>
            <w:tcW w:w="290" w:type="pct"/>
            <w:vMerge w:val="continue"/>
            <w:vAlign w:val="center"/>
          </w:tcPr>
          <w:p w14:paraId="3D8A87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68139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7759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</w:t>
            </w:r>
          </w:p>
        </w:tc>
      </w:tr>
      <w:tr w14:paraId="328CB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07EED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606A1C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1D020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24.11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0887A8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63.32</w:t>
            </w:r>
          </w:p>
        </w:tc>
        <w:tc>
          <w:tcPr>
            <w:tcW w:w="250" w:type="pct"/>
            <w:vMerge w:val="continue"/>
            <w:vAlign w:val="center"/>
          </w:tcPr>
          <w:p w14:paraId="57542C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534C01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25DD76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C206F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43642D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536E5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60E8C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73B9A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149432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1474CF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042A4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24.11</w:t>
            </w:r>
          </w:p>
        </w:tc>
        <w:tc>
          <w:tcPr>
            <w:tcW w:w="290" w:type="pct"/>
            <w:vMerge w:val="continue"/>
            <w:vAlign w:val="center"/>
          </w:tcPr>
          <w:p w14:paraId="77BE09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06CAE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5D18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</w:t>
            </w:r>
          </w:p>
        </w:tc>
      </w:tr>
      <w:tr w14:paraId="3A65C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ACE55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38A80F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22685A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86F48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59.04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004215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0231D8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4D5CB8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790E71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 w:val="continue"/>
            <w:vAlign w:val="center"/>
          </w:tcPr>
          <w:p w14:paraId="3A3584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2287E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693C0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7D3AA7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4E360D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0AAF54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3416E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003359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 w:val="continue"/>
            <w:vAlign w:val="center"/>
          </w:tcPr>
          <w:p w14:paraId="4D0B9E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C980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</w:tr>
      <w:tr w14:paraId="20D81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DB823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4C4795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71314F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15.91</w:t>
            </w:r>
          </w:p>
        </w:tc>
        <w:tc>
          <w:tcPr>
            <w:tcW w:w="257" w:type="pct"/>
            <w:vMerge w:val="continue"/>
            <w:vAlign w:val="center"/>
          </w:tcPr>
          <w:p w14:paraId="0BCCA7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55503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6966C7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26F246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78C82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46AE3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3A92F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C80FB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B3185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35DE65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2FE86D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2C992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15.91</w:t>
            </w:r>
          </w:p>
        </w:tc>
        <w:tc>
          <w:tcPr>
            <w:tcW w:w="290" w:type="pct"/>
            <w:vMerge w:val="continue"/>
            <w:vAlign w:val="center"/>
          </w:tcPr>
          <w:p w14:paraId="0A0B5B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0BE05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4F5B2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</w:t>
            </w:r>
          </w:p>
        </w:tc>
      </w:tr>
      <w:tr w14:paraId="4A547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D4F11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7D4D68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1DA915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16.33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AAF2E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59.29</w:t>
            </w:r>
          </w:p>
        </w:tc>
        <w:tc>
          <w:tcPr>
            <w:tcW w:w="250" w:type="pct"/>
            <w:vMerge w:val="continue"/>
            <w:vAlign w:val="center"/>
          </w:tcPr>
          <w:p w14:paraId="2DA472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18C794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B90FE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47B8F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346A1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7B442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96944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67409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7C95D6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1B4516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448FE8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16.33</w:t>
            </w:r>
          </w:p>
        </w:tc>
        <w:tc>
          <w:tcPr>
            <w:tcW w:w="290" w:type="pct"/>
            <w:vMerge w:val="continue"/>
            <w:vAlign w:val="center"/>
          </w:tcPr>
          <w:p w14:paraId="5FC872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7D234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3A6C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</w:tr>
      <w:tr w14:paraId="0D171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5C123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7D8943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15DF2A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D7936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E32E2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213505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0A29B6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D4CC3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4FA5F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43E7F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CA3D1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3A8F7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343A97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46E179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52FDA5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7B736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AA9DD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9E32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</w:t>
            </w:r>
          </w:p>
        </w:tc>
      </w:tr>
      <w:tr w14:paraId="097DF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AE6DD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15BE5A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297A2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6.89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E5272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50" w:type="pct"/>
            <w:vMerge w:val="continue"/>
            <w:vAlign w:val="center"/>
          </w:tcPr>
          <w:p w14:paraId="4BEF5F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392FA3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739EF0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3825F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BA8CD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 w:val="continue"/>
            <w:vAlign w:val="center"/>
          </w:tcPr>
          <w:p w14:paraId="05E6D6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3BC6A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E4755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41AECD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6A011C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79CD7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14.78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66FB11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 w:val="continue"/>
            <w:vAlign w:val="center"/>
          </w:tcPr>
          <w:p w14:paraId="48D3FA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2DF7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</w:t>
            </w:r>
          </w:p>
        </w:tc>
      </w:tr>
      <w:tr w14:paraId="1418D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0B5BC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170F39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3E2EF9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B17C5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A034B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B7189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DA8C2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E2E9D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3D6A9C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DF148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C8110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E629F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89535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2F23CE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BBDFD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12.58</w:t>
            </w:r>
          </w:p>
        </w:tc>
        <w:tc>
          <w:tcPr>
            <w:tcW w:w="290" w:type="pct"/>
            <w:vMerge w:val="continue"/>
            <w:vAlign w:val="center"/>
          </w:tcPr>
          <w:p w14:paraId="12C23B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08363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92A6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</w:t>
            </w:r>
          </w:p>
        </w:tc>
      </w:tr>
      <w:tr w14:paraId="04D17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8B648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417AD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3B698F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BAD52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3328F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5BF95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1E96A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2A35E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007170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AE92F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EC8D6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9C862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7725D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19790D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406DA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290" w:type="pct"/>
            <w:vMerge w:val="continue"/>
            <w:vAlign w:val="center"/>
          </w:tcPr>
          <w:p w14:paraId="25F2E6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29458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0B19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110</w:t>
            </w:r>
          </w:p>
        </w:tc>
      </w:tr>
      <w:tr w14:paraId="08A5D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322F5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1F3EE7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4B41B0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22C08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E5593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13FF56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45B741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2487A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continue"/>
            <w:vAlign w:val="center"/>
          </w:tcPr>
          <w:p w14:paraId="519CD3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86446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9E55E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F7697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3B197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0EFECA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FAFC0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14.75</w:t>
            </w:r>
          </w:p>
        </w:tc>
        <w:tc>
          <w:tcPr>
            <w:tcW w:w="290" w:type="pct"/>
            <w:vMerge w:val="continue"/>
            <w:vAlign w:val="center"/>
          </w:tcPr>
          <w:p w14:paraId="748360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F2059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72244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92</w:t>
            </w:r>
          </w:p>
        </w:tc>
      </w:tr>
      <w:tr w14:paraId="6296D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D89D6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0C00C5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14B487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CBF4B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1B621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433B89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E1B4B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82EC9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160831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34E8B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746B3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E5E41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10785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58899C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2467A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12.55</w:t>
            </w:r>
          </w:p>
        </w:tc>
        <w:tc>
          <w:tcPr>
            <w:tcW w:w="290" w:type="pct"/>
            <w:vMerge w:val="continue"/>
            <w:vAlign w:val="center"/>
          </w:tcPr>
          <w:p w14:paraId="54C32A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E338B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8530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</w:t>
            </w:r>
          </w:p>
        </w:tc>
      </w:tr>
      <w:tr w14:paraId="0143B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03B40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0C324C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009D26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7DDE6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6CDF0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259654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32658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4111CB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62AFDD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FC359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44904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038E5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71C0ED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115B62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79DB10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10.17</w:t>
            </w:r>
          </w:p>
        </w:tc>
        <w:tc>
          <w:tcPr>
            <w:tcW w:w="290" w:type="pct"/>
            <w:vMerge w:val="continue"/>
            <w:vAlign w:val="center"/>
          </w:tcPr>
          <w:p w14:paraId="6420DE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BF233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5A976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112</w:t>
            </w:r>
          </w:p>
        </w:tc>
      </w:tr>
      <w:tr w14:paraId="3D8A8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E3858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72AFC6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C53DC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10.17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183632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56.4</w:t>
            </w:r>
          </w:p>
        </w:tc>
        <w:tc>
          <w:tcPr>
            <w:tcW w:w="250" w:type="pct"/>
            <w:vMerge w:val="continue"/>
            <w:vAlign w:val="center"/>
          </w:tcPr>
          <w:p w14:paraId="72471C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2D114F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C1487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A9BC7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549D2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4C17D8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9CE39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77B12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17762C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2BA690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300A5F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18F7B8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26981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49A46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102</w:t>
            </w:r>
          </w:p>
        </w:tc>
      </w:tr>
      <w:tr w14:paraId="42A9E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61B41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EA638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29D8A2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10.29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6F14D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56.48</w:t>
            </w:r>
          </w:p>
        </w:tc>
        <w:tc>
          <w:tcPr>
            <w:tcW w:w="250" w:type="pct"/>
            <w:vMerge w:val="continue"/>
            <w:vAlign w:val="center"/>
          </w:tcPr>
          <w:p w14:paraId="2228AB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D4B16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4A7F5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A91F3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1C2B68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86178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E5A12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08C9C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6D4A45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5561EF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2930AF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10.29</w:t>
            </w:r>
          </w:p>
        </w:tc>
        <w:tc>
          <w:tcPr>
            <w:tcW w:w="290" w:type="pct"/>
            <w:vMerge w:val="continue"/>
            <w:vAlign w:val="center"/>
          </w:tcPr>
          <w:p w14:paraId="4BD307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9E506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22864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101</w:t>
            </w:r>
          </w:p>
        </w:tc>
      </w:tr>
      <w:tr w14:paraId="75E9F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BFCAC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775FF9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37E191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38893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9913A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237B35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8CF8B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D1EEA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061CC3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 w:val="continue"/>
            <w:vAlign w:val="center"/>
          </w:tcPr>
          <w:p w14:paraId="18873C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7218A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CBBD4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4CD015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65D32F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71C486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1B77BA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B3ECE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377CC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111</w:t>
            </w:r>
          </w:p>
        </w:tc>
      </w:tr>
      <w:tr w14:paraId="42C38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AB576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0E947C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7188FD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F83C8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56.49</w:t>
            </w:r>
          </w:p>
        </w:tc>
        <w:tc>
          <w:tcPr>
            <w:tcW w:w="250" w:type="pct"/>
            <w:vMerge w:val="continue"/>
            <w:vAlign w:val="center"/>
          </w:tcPr>
          <w:p w14:paraId="6DA4DD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68E338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700D7A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02CFC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68D499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3F1692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000F5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FDBE3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51A520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46EE4B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3EC592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290" w:type="pct"/>
            <w:vMerge w:val="continue"/>
            <w:vAlign w:val="center"/>
          </w:tcPr>
          <w:p w14:paraId="3C9B8E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6A6E6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BF861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</w:tr>
      <w:tr w14:paraId="02F92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270C3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1B0AEF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0D84CF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B11C9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45964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474A8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A8195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851C7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44686E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 w:val="continue"/>
            <w:vAlign w:val="center"/>
          </w:tcPr>
          <w:p w14:paraId="7572AA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AF24E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CCB89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37775E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79715C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0CE502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8997B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32336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90153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109</w:t>
            </w:r>
          </w:p>
        </w:tc>
      </w:tr>
      <w:tr w14:paraId="21651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C2C1C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335FDE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7FECF8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10.31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1124F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56.5</w:t>
            </w:r>
          </w:p>
        </w:tc>
        <w:tc>
          <w:tcPr>
            <w:tcW w:w="250" w:type="pct"/>
            <w:vMerge w:val="continue"/>
            <w:vAlign w:val="center"/>
          </w:tcPr>
          <w:p w14:paraId="767EF3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F5ADC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BCCF8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156CB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9C1F1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00694B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28957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9F1D5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5D8F1C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56562C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302B4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10.31</w:t>
            </w:r>
          </w:p>
        </w:tc>
        <w:tc>
          <w:tcPr>
            <w:tcW w:w="290" w:type="pct"/>
            <w:vMerge w:val="continue"/>
            <w:vAlign w:val="center"/>
          </w:tcPr>
          <w:p w14:paraId="59DB48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C7D86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8E6F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99</w:t>
            </w:r>
          </w:p>
        </w:tc>
      </w:tr>
      <w:tr w14:paraId="269CB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E2850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BA40C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4F9080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12.55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5ABA0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57.9</w:t>
            </w:r>
          </w:p>
        </w:tc>
        <w:tc>
          <w:tcPr>
            <w:tcW w:w="250" w:type="pct"/>
            <w:vMerge w:val="continue"/>
            <w:vAlign w:val="center"/>
          </w:tcPr>
          <w:p w14:paraId="543589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24EDA2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4B8D7C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0DE79B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09408B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C289E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D4475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655BC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72371C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474DDD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1271C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12.55</w:t>
            </w:r>
          </w:p>
        </w:tc>
        <w:tc>
          <w:tcPr>
            <w:tcW w:w="290" w:type="pct"/>
            <w:vMerge w:val="continue"/>
            <w:vAlign w:val="center"/>
          </w:tcPr>
          <w:p w14:paraId="246E41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4E02B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6FDED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</w:t>
            </w:r>
          </w:p>
        </w:tc>
      </w:tr>
      <w:tr w14:paraId="4878F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50773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69E640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14644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12.68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FC92F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57.98</w:t>
            </w:r>
          </w:p>
        </w:tc>
        <w:tc>
          <w:tcPr>
            <w:tcW w:w="250" w:type="pct"/>
            <w:vMerge w:val="continue"/>
            <w:vAlign w:val="center"/>
          </w:tcPr>
          <w:p w14:paraId="24331D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580C18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311A8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78851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3A591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1BCA7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D71D8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3793C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6D1EF8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58252B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24F345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12.68</w:t>
            </w:r>
          </w:p>
        </w:tc>
        <w:tc>
          <w:tcPr>
            <w:tcW w:w="290" w:type="pct"/>
            <w:vMerge w:val="continue"/>
            <w:vAlign w:val="center"/>
          </w:tcPr>
          <w:p w14:paraId="23AF13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E917D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98D6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</w:t>
            </w:r>
          </w:p>
        </w:tc>
      </w:tr>
      <w:tr w14:paraId="50B52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44E0A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0E639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3B32E4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A665C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3F62D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64DB2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DCA54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616C6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32B8A7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 w:val="continue"/>
            <w:vAlign w:val="center"/>
          </w:tcPr>
          <w:p w14:paraId="70FA19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5A173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DE92C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55600F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6145EE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52CE68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39DD6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9320F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8F33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</w:t>
            </w:r>
          </w:p>
        </w:tc>
      </w:tr>
      <w:tr w14:paraId="2D2D8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1490E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7AC756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C48B7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12.69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CC3E0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57.99</w:t>
            </w:r>
          </w:p>
        </w:tc>
        <w:tc>
          <w:tcPr>
            <w:tcW w:w="250" w:type="pct"/>
            <w:vMerge w:val="continue"/>
            <w:vAlign w:val="center"/>
          </w:tcPr>
          <w:p w14:paraId="21876D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638873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04D217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AEC47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256E65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173637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5FC24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50119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164629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1CAF2C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075AAD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12.69</w:t>
            </w:r>
          </w:p>
        </w:tc>
        <w:tc>
          <w:tcPr>
            <w:tcW w:w="290" w:type="pct"/>
            <w:vMerge w:val="continue"/>
            <w:vAlign w:val="center"/>
          </w:tcPr>
          <w:p w14:paraId="3CD126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EC50F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E67B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</w:t>
            </w:r>
          </w:p>
        </w:tc>
      </w:tr>
      <w:tr w14:paraId="3595B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758A9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F7B2E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23A863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E00BA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CF9A7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20A711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44AE3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8161F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53B366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 w:val="continue"/>
            <w:vAlign w:val="center"/>
          </w:tcPr>
          <w:p w14:paraId="247908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24E88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9CAEA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688309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06071C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59E950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6CA98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53748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D39F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</w:t>
            </w:r>
          </w:p>
        </w:tc>
      </w:tr>
      <w:tr w14:paraId="7D619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C8194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2214B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72685D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12.71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8DFF5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250" w:type="pct"/>
            <w:vMerge w:val="continue"/>
            <w:vAlign w:val="center"/>
          </w:tcPr>
          <w:p w14:paraId="32E17A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F2F87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D6EDC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11766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49C9D1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5E6EB5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82F79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05845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455E3A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4B074D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24236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12.71</w:t>
            </w:r>
          </w:p>
        </w:tc>
        <w:tc>
          <w:tcPr>
            <w:tcW w:w="290" w:type="pct"/>
            <w:vMerge w:val="continue"/>
            <w:vAlign w:val="center"/>
          </w:tcPr>
          <w:p w14:paraId="71396C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2F35F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9738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</w:t>
            </w:r>
          </w:p>
        </w:tc>
      </w:tr>
      <w:tr w14:paraId="28756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52D7A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CC913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28EE79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12.88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FB43D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50" w:type="pct"/>
            <w:vMerge w:val="continue"/>
            <w:vAlign w:val="center"/>
          </w:tcPr>
          <w:p w14:paraId="20AE3C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575AD9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35981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2BC0F5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49BF8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 w:val="continue"/>
            <w:vAlign w:val="center"/>
          </w:tcPr>
          <w:p w14:paraId="0EA6BB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D723F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2F86D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5F8F87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203EB1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203A0E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290" w:type="pct"/>
            <w:vMerge w:val="continue"/>
            <w:vAlign w:val="center"/>
          </w:tcPr>
          <w:p w14:paraId="6E456C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86D14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C891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89</w:t>
            </w:r>
          </w:p>
        </w:tc>
      </w:tr>
      <w:tr w14:paraId="0EF1D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A601A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13EC21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64D7F1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4B4C6C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DEBF8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70BBF7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7611B6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095E2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11271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B971C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F3A83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2C187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357239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7A045C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1454E9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188DFD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A50A3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9025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91</w:t>
            </w:r>
          </w:p>
        </w:tc>
      </w:tr>
      <w:tr w14:paraId="05C12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F7B89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71583B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0F5BC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14.75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E3A44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59.15</w:t>
            </w:r>
          </w:p>
        </w:tc>
        <w:tc>
          <w:tcPr>
            <w:tcW w:w="250" w:type="pct"/>
            <w:vMerge w:val="continue"/>
            <w:vAlign w:val="center"/>
          </w:tcPr>
          <w:p w14:paraId="2C6AC5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172768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DE604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C4150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0B08E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2057A9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E1CED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6CACD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7D348A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63B323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A67AF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14.75</w:t>
            </w:r>
          </w:p>
        </w:tc>
        <w:tc>
          <w:tcPr>
            <w:tcW w:w="290" w:type="pct"/>
            <w:vMerge w:val="continue"/>
            <w:vAlign w:val="center"/>
          </w:tcPr>
          <w:p w14:paraId="26B9A6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B3173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32C4E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82</w:t>
            </w:r>
          </w:p>
        </w:tc>
      </w:tr>
      <w:tr w14:paraId="0783E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DD19F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4DDEC5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765777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149174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59.23</w:t>
            </w:r>
          </w:p>
        </w:tc>
        <w:tc>
          <w:tcPr>
            <w:tcW w:w="250" w:type="pct"/>
            <w:vMerge w:val="continue"/>
            <w:vAlign w:val="center"/>
          </w:tcPr>
          <w:p w14:paraId="2B2A43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F7D4F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56BC1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1ECC9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13F3D7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C9B86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57DEE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B3F32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12924D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11A67F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B7528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290" w:type="pct"/>
            <w:vMerge w:val="continue"/>
            <w:vAlign w:val="center"/>
          </w:tcPr>
          <w:p w14:paraId="18A0F8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27C1C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E6AEF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81</w:t>
            </w:r>
          </w:p>
        </w:tc>
      </w:tr>
      <w:tr w14:paraId="5365E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A0301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105B32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159B18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14.91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A09A3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59.24</w:t>
            </w:r>
          </w:p>
        </w:tc>
        <w:tc>
          <w:tcPr>
            <w:tcW w:w="250" w:type="pct"/>
            <w:vMerge w:val="continue"/>
            <w:vAlign w:val="center"/>
          </w:tcPr>
          <w:p w14:paraId="5EC5D9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674543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67458F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2A568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4E9FB3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FA512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ACF1F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70514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78F648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1B4A02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15626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14.91</w:t>
            </w:r>
          </w:p>
        </w:tc>
        <w:tc>
          <w:tcPr>
            <w:tcW w:w="290" w:type="pct"/>
            <w:vMerge w:val="continue"/>
            <w:vAlign w:val="center"/>
          </w:tcPr>
          <w:p w14:paraId="610D13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DB37D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D74B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80</w:t>
            </w:r>
          </w:p>
        </w:tc>
      </w:tr>
      <w:tr w14:paraId="691E1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754BE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913DE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A3CED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14.92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3E64C8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59.25</w:t>
            </w:r>
          </w:p>
        </w:tc>
        <w:tc>
          <w:tcPr>
            <w:tcW w:w="250" w:type="pct"/>
            <w:vMerge w:val="continue"/>
            <w:vAlign w:val="center"/>
          </w:tcPr>
          <w:p w14:paraId="3B704D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5E678D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5B975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6E36D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DFAD4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AB955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32444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16371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5F0A22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22CBDE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22F0D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14.92</w:t>
            </w:r>
          </w:p>
        </w:tc>
        <w:tc>
          <w:tcPr>
            <w:tcW w:w="290" w:type="pct"/>
            <w:vMerge w:val="continue"/>
            <w:vAlign w:val="center"/>
          </w:tcPr>
          <w:p w14:paraId="622F70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0EFE1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B5F8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79</w:t>
            </w:r>
          </w:p>
        </w:tc>
      </w:tr>
      <w:tr w14:paraId="58B44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25A60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203A5E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7A4B15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D950D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54.99</w:t>
            </w:r>
          </w:p>
        </w:tc>
        <w:tc>
          <w:tcPr>
            <w:tcW w:w="250" w:type="pct"/>
            <w:vMerge w:val="continue"/>
            <w:vAlign w:val="center"/>
          </w:tcPr>
          <w:p w14:paraId="4A4115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3DD9F7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DF0E2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4D2B0B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0763EA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F20D2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92E13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79F94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10230E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2BDF74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368324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290" w:type="pct"/>
            <w:vMerge w:val="continue"/>
            <w:vAlign w:val="center"/>
          </w:tcPr>
          <w:p w14:paraId="601019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49E23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1B931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254</w:t>
            </w:r>
          </w:p>
        </w:tc>
      </w:tr>
      <w:tr w14:paraId="624A7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84D95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735B5C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12F879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15496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52896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1264A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50B48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CF6BF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710AF0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 w:val="continue"/>
            <w:vAlign w:val="center"/>
          </w:tcPr>
          <w:p w14:paraId="4BB58F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F5C53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40681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68A43D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7FE5F9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34A6BE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BE532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2D6A6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FB448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290</w:t>
            </w:r>
          </w:p>
        </w:tc>
      </w:tr>
      <w:tr w14:paraId="15D68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D4C5E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5C3AD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EF1F8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13.18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3E9C5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57.24</w:t>
            </w:r>
          </w:p>
        </w:tc>
        <w:tc>
          <w:tcPr>
            <w:tcW w:w="250" w:type="pct"/>
            <w:vMerge w:val="continue"/>
            <w:vAlign w:val="center"/>
          </w:tcPr>
          <w:p w14:paraId="2A4A6C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43DFD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9237A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411119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819C6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1FE290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1BFD5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7815E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490868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629369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4C4D3E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13.18</w:t>
            </w:r>
          </w:p>
        </w:tc>
        <w:tc>
          <w:tcPr>
            <w:tcW w:w="290" w:type="pct"/>
            <w:vMerge w:val="continue"/>
            <w:vAlign w:val="center"/>
          </w:tcPr>
          <w:p w14:paraId="4A71D3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BCA70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03755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251</w:t>
            </w:r>
          </w:p>
        </w:tc>
      </w:tr>
      <w:tr w14:paraId="45997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25960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19CBC6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399BB3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53615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6E959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120EE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77228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179A7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312C7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 w:val="continue"/>
            <w:vAlign w:val="center"/>
          </w:tcPr>
          <w:p w14:paraId="727D48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B4507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234CC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2E8C28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52048A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133673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2AF375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8F144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D983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287</w:t>
            </w:r>
          </w:p>
        </w:tc>
      </w:tr>
      <w:tr w14:paraId="7BAD9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A8461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3393F4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E1B60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B4B73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50" w:type="pct"/>
            <w:vMerge w:val="continue"/>
            <w:vAlign w:val="center"/>
          </w:tcPr>
          <w:p w14:paraId="688968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A8856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B72F3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63EB09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continue"/>
            <w:vAlign w:val="center"/>
          </w:tcPr>
          <w:p w14:paraId="4AE80E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38CC2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A0FE9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F7C89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07B0AC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1FC85B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45E00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16.34</w:t>
            </w:r>
          </w:p>
        </w:tc>
        <w:tc>
          <w:tcPr>
            <w:tcW w:w="290" w:type="pct"/>
            <w:vMerge w:val="continue"/>
            <w:vAlign w:val="center"/>
          </w:tcPr>
          <w:p w14:paraId="053F2E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3D917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A564B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284</w:t>
            </w:r>
          </w:p>
        </w:tc>
      </w:tr>
      <w:tr w14:paraId="6928E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CCBF3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4754C4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19F148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875C3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38E300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 w:val="continue"/>
            <w:vAlign w:val="center"/>
          </w:tcPr>
          <w:p w14:paraId="7799FC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96DAA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F3815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15979A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410D4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4C5BA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0824D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51E97B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053864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F64C4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21.82</w:t>
            </w:r>
          </w:p>
        </w:tc>
        <w:tc>
          <w:tcPr>
            <w:tcW w:w="290" w:type="pct"/>
            <w:vMerge w:val="continue"/>
            <w:vAlign w:val="center"/>
          </w:tcPr>
          <w:p w14:paraId="37DA50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D5CAE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7ADFF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266</w:t>
            </w:r>
          </w:p>
        </w:tc>
      </w:tr>
      <w:tr w14:paraId="1C8BE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1AE42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754898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7CFF88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72317B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F6AC7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E6C96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6E91C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7F4B4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11CCCE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92BE9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4A096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FC983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0D4A9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698002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EE864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20.06</w:t>
            </w:r>
          </w:p>
        </w:tc>
        <w:tc>
          <w:tcPr>
            <w:tcW w:w="290" w:type="pct"/>
            <w:vMerge w:val="continue"/>
            <w:vAlign w:val="center"/>
          </w:tcPr>
          <w:p w14:paraId="64583F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87DAF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8D19D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269</w:t>
            </w:r>
          </w:p>
        </w:tc>
      </w:tr>
      <w:tr w14:paraId="0D778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D93E7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6E1229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49BC70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D42DC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914CA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5DB3B9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2DED2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493157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04E80D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54CDF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126AE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3F5DB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49E089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45F80B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57E6A6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16.26</w:t>
            </w:r>
          </w:p>
        </w:tc>
        <w:tc>
          <w:tcPr>
            <w:tcW w:w="290" w:type="pct"/>
            <w:vMerge w:val="continue"/>
            <w:vAlign w:val="center"/>
          </w:tcPr>
          <w:p w14:paraId="4685C5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4E7C2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A280C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272</w:t>
            </w:r>
          </w:p>
        </w:tc>
      </w:tr>
      <w:tr w14:paraId="62859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D148A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81FB5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3743D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16.26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D6D1B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59.24</w:t>
            </w:r>
          </w:p>
        </w:tc>
        <w:tc>
          <w:tcPr>
            <w:tcW w:w="250" w:type="pct"/>
            <w:vMerge w:val="continue"/>
            <w:vAlign w:val="center"/>
          </w:tcPr>
          <w:p w14:paraId="4DC06C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A1E75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D8B56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58BC5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E17A5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1C3C2B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B4D65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33C95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764234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64D8F9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72F876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0DA72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77946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98FF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236</w:t>
            </w:r>
          </w:p>
        </w:tc>
      </w:tr>
      <w:tr w14:paraId="6FAEF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937EF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31D962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7BA34C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16.35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2B2A3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59.29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5A3CFF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 w:val="continue"/>
            <w:vAlign w:val="center"/>
          </w:tcPr>
          <w:p w14:paraId="711E11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993CB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5E55F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continue"/>
            <w:vAlign w:val="center"/>
          </w:tcPr>
          <w:p w14:paraId="6B9DC8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F3072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0A092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B206F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651DF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7DE7DE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34CE5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16.35</w:t>
            </w:r>
          </w:p>
        </w:tc>
        <w:tc>
          <w:tcPr>
            <w:tcW w:w="290" w:type="pct"/>
            <w:vMerge w:val="continue"/>
            <w:vAlign w:val="center"/>
          </w:tcPr>
          <w:p w14:paraId="780C1F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42B36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8CE5C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248</w:t>
            </w:r>
          </w:p>
        </w:tc>
      </w:tr>
      <w:tr w14:paraId="5284F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67893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7AADC4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774D6D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20.07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061AF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61.24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6E9330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 w:val="continue"/>
            <w:vAlign w:val="center"/>
          </w:tcPr>
          <w:p w14:paraId="1FAC10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7105C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9AD45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4759A5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54034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B39F1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90429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FC2C4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7DFC38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00061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20.07</w:t>
            </w:r>
          </w:p>
        </w:tc>
        <w:tc>
          <w:tcPr>
            <w:tcW w:w="290" w:type="pct"/>
            <w:vMerge w:val="continue"/>
            <w:vAlign w:val="center"/>
          </w:tcPr>
          <w:p w14:paraId="399857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46CA3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DB34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233</w:t>
            </w:r>
          </w:p>
        </w:tc>
      </w:tr>
      <w:tr w14:paraId="13ECC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33B5A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70B69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7BE098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21.83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24999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62.04</w:t>
            </w:r>
          </w:p>
        </w:tc>
        <w:tc>
          <w:tcPr>
            <w:tcW w:w="250" w:type="pct"/>
            <w:vMerge w:val="continue"/>
            <w:vAlign w:val="center"/>
          </w:tcPr>
          <w:p w14:paraId="0CA36C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49660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7FCC1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68BEE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continue"/>
            <w:vAlign w:val="center"/>
          </w:tcPr>
          <w:p w14:paraId="0146E1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73E44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AC4A0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44C54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F4ADB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65C61E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C82F7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21.83</w:t>
            </w:r>
          </w:p>
        </w:tc>
        <w:tc>
          <w:tcPr>
            <w:tcW w:w="290" w:type="pct"/>
            <w:vMerge w:val="continue"/>
            <w:vAlign w:val="center"/>
          </w:tcPr>
          <w:p w14:paraId="475A24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82AB2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913B3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230</w:t>
            </w:r>
          </w:p>
        </w:tc>
      </w:tr>
      <w:tr w14:paraId="02EE8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CBB09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2E7A8B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2E4B17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7.16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11D046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51.44</w:t>
            </w:r>
          </w:p>
        </w:tc>
        <w:tc>
          <w:tcPr>
            <w:tcW w:w="250" w:type="pct"/>
            <w:vMerge w:val="continue"/>
            <w:vAlign w:val="center"/>
          </w:tcPr>
          <w:p w14:paraId="7E1D9E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515B11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DB870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7C163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7" w:type="pct"/>
            <w:vMerge w:val="continue"/>
            <w:vAlign w:val="center"/>
          </w:tcPr>
          <w:p w14:paraId="711AAB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273280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 w:val="continue"/>
            <w:vAlign w:val="center"/>
          </w:tcPr>
          <w:p w14:paraId="576A4D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419D3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DD838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3AFF59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12BF8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7.16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3EF006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 w:val="continue"/>
            <w:vAlign w:val="center"/>
          </w:tcPr>
          <w:p w14:paraId="1940B2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20F60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145</w:t>
            </w:r>
          </w:p>
        </w:tc>
      </w:tr>
      <w:tr w14:paraId="55150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37CA3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F8DDF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70C8F6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10.41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8B41C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54.99</w:t>
            </w:r>
          </w:p>
        </w:tc>
        <w:tc>
          <w:tcPr>
            <w:tcW w:w="250" w:type="pct"/>
            <w:vMerge w:val="continue"/>
            <w:vAlign w:val="center"/>
          </w:tcPr>
          <w:p w14:paraId="60AEE5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309CDC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CCF92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235B1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7" w:type="pct"/>
            <w:vMerge w:val="continue"/>
            <w:vAlign w:val="center"/>
          </w:tcPr>
          <w:p w14:paraId="30F378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755C9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12FC3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07135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22A07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1178A6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CA04E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10.41</w:t>
            </w:r>
          </w:p>
        </w:tc>
        <w:tc>
          <w:tcPr>
            <w:tcW w:w="290" w:type="pct"/>
            <w:vMerge w:val="continue"/>
            <w:vAlign w:val="center"/>
          </w:tcPr>
          <w:p w14:paraId="0CE8A8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48E00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B1FB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139</w:t>
            </w:r>
          </w:p>
        </w:tc>
      </w:tr>
      <w:tr w14:paraId="03FD7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1BC18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480E48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6F5C8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13.68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E0801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57.59</w:t>
            </w:r>
          </w:p>
        </w:tc>
        <w:tc>
          <w:tcPr>
            <w:tcW w:w="250" w:type="pct"/>
            <w:vMerge w:val="continue"/>
            <w:vAlign w:val="center"/>
          </w:tcPr>
          <w:p w14:paraId="143BAF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50DB1B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0B73B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07FD0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7" w:type="pct"/>
            <w:vMerge w:val="continue"/>
            <w:vAlign w:val="center"/>
          </w:tcPr>
          <w:p w14:paraId="1263CC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9B320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7FA83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08084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D76A7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5BF886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84A36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13.68</w:t>
            </w:r>
          </w:p>
        </w:tc>
        <w:tc>
          <w:tcPr>
            <w:tcW w:w="290" w:type="pct"/>
            <w:vMerge w:val="continue"/>
            <w:vAlign w:val="center"/>
          </w:tcPr>
          <w:p w14:paraId="02096A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E426E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594AE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142</w:t>
            </w:r>
          </w:p>
        </w:tc>
      </w:tr>
      <w:tr w14:paraId="63D20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E7DDC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D799B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2D492D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14.43 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B71B8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04D217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 w:val="continue"/>
            <w:vAlign w:val="center"/>
          </w:tcPr>
          <w:p w14:paraId="0ACB2B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F4F0A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6496F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57" w:type="pct"/>
            <w:vMerge w:val="continue"/>
            <w:vAlign w:val="center"/>
          </w:tcPr>
          <w:p w14:paraId="4A3DCB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FC64A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522EC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7D5ED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04FEFC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451ED3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AA3AE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17.79</w:t>
            </w:r>
          </w:p>
        </w:tc>
        <w:tc>
          <w:tcPr>
            <w:tcW w:w="290" w:type="pct"/>
            <w:vMerge w:val="continue"/>
            <w:vAlign w:val="center"/>
          </w:tcPr>
          <w:p w14:paraId="047249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F6FBF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1899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133</w:t>
            </w:r>
          </w:p>
        </w:tc>
      </w:tr>
      <w:tr w14:paraId="5CFCD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C930A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7FF8C6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05E2B6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587A1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1F3A80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 w:val="continue"/>
            <w:vAlign w:val="center"/>
          </w:tcPr>
          <w:p w14:paraId="225FEC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4F4D0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EFAD0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7" w:type="pct"/>
            <w:vMerge w:val="continue"/>
            <w:vAlign w:val="center"/>
          </w:tcPr>
          <w:p w14:paraId="070BF6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10561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68368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A4DC7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04D841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7759EC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FC40A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17.56</w:t>
            </w:r>
          </w:p>
        </w:tc>
        <w:tc>
          <w:tcPr>
            <w:tcW w:w="290" w:type="pct"/>
            <w:vMerge w:val="continue"/>
            <w:vAlign w:val="center"/>
          </w:tcPr>
          <w:p w14:paraId="2EDB39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B42D0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50BA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136</w:t>
            </w:r>
          </w:p>
        </w:tc>
      </w:tr>
      <w:tr w14:paraId="0F01F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BADC5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048D4C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3BCC70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5.52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CFFAB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53.1</w:t>
            </w:r>
          </w:p>
        </w:tc>
        <w:tc>
          <w:tcPr>
            <w:tcW w:w="250" w:type="pct"/>
            <w:vMerge w:val="continue"/>
            <w:vAlign w:val="center"/>
          </w:tcPr>
          <w:p w14:paraId="675B8B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3DF269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17B352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563BF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EC855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16758F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 w:val="continue"/>
            <w:vAlign w:val="center"/>
          </w:tcPr>
          <w:p w14:paraId="37065F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A8C66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73246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6EDA90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51E7A0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15.93</w:t>
            </w:r>
          </w:p>
        </w:tc>
        <w:tc>
          <w:tcPr>
            <w:tcW w:w="290" w:type="pct"/>
            <w:vMerge w:val="continue"/>
            <w:vAlign w:val="center"/>
          </w:tcPr>
          <w:p w14:paraId="3E119C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4A964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189D0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509</w:t>
            </w:r>
          </w:p>
        </w:tc>
      </w:tr>
      <w:tr w14:paraId="467C0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8783E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180C40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291E54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B9FB1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872A9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31D022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8D884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56CDC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7" w:type="pct"/>
            <w:vMerge w:val="continue"/>
            <w:vAlign w:val="center"/>
          </w:tcPr>
          <w:p w14:paraId="7C430E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39EA9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8C648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9C9FF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564E9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3B5046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1BE6E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14.93</w:t>
            </w:r>
          </w:p>
        </w:tc>
        <w:tc>
          <w:tcPr>
            <w:tcW w:w="290" w:type="pct"/>
            <w:vMerge w:val="continue"/>
            <w:vAlign w:val="center"/>
          </w:tcPr>
          <w:p w14:paraId="51B46E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1FDEE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AF70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513</w:t>
            </w:r>
          </w:p>
        </w:tc>
      </w:tr>
      <w:tr w14:paraId="11D3F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E2EB6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012042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DAED0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16.57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68BCE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50" w:type="pct"/>
            <w:vMerge w:val="continue"/>
            <w:vAlign w:val="center"/>
          </w:tcPr>
          <w:p w14:paraId="7C7B7E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28BD19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799598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B151F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45384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431C02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492EC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395E7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8CBC9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5CFD75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29B79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27.3</w:t>
            </w:r>
          </w:p>
        </w:tc>
        <w:tc>
          <w:tcPr>
            <w:tcW w:w="290" w:type="pct"/>
            <w:vMerge w:val="continue"/>
            <w:vAlign w:val="center"/>
          </w:tcPr>
          <w:p w14:paraId="21A078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436AC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755F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508</w:t>
            </w:r>
          </w:p>
        </w:tc>
      </w:tr>
      <w:tr w14:paraId="27262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B2289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4709CD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5E17E5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5C8E6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7466C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3BDCC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35A84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29203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7" w:type="pct"/>
            <w:vMerge w:val="continue"/>
            <w:vAlign w:val="center"/>
          </w:tcPr>
          <w:p w14:paraId="169DC9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E50B8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9B6FE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C503D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D4FFA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30562D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527A6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25.93</w:t>
            </w:r>
          </w:p>
        </w:tc>
        <w:tc>
          <w:tcPr>
            <w:tcW w:w="290" w:type="pct"/>
            <w:vMerge w:val="continue"/>
            <w:vAlign w:val="center"/>
          </w:tcPr>
          <w:p w14:paraId="0D3DA3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0BD22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2E35A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512</w:t>
            </w:r>
          </w:p>
        </w:tc>
      </w:tr>
      <w:tr w14:paraId="45104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EC9D3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1FCF24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68C8A6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4BAFA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49.1</w:t>
            </w:r>
          </w:p>
        </w:tc>
        <w:tc>
          <w:tcPr>
            <w:tcW w:w="250" w:type="pct"/>
            <w:vMerge w:val="continue"/>
            <w:vAlign w:val="center"/>
          </w:tcPr>
          <w:p w14:paraId="44210C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42F8C4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5CA764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1CD123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E58E6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5385AB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 w:val="continue"/>
            <w:vAlign w:val="center"/>
          </w:tcPr>
          <w:p w14:paraId="49FEB8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4BEAB7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0692AB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43CBE5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002EC4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22.96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1D2C74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 w:val="continue"/>
            <w:vAlign w:val="center"/>
          </w:tcPr>
          <w:p w14:paraId="4D724F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637F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</w:tr>
      <w:tr w14:paraId="7823D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C2712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1F937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70D809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AE806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25936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5395FC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BF82C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ACD48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7071E6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CA5E6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395B4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013F34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 w:val="continue"/>
            <w:vAlign w:val="center"/>
          </w:tcPr>
          <w:p w14:paraId="70DCF5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67CAE3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D7E7E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38.83</w:t>
            </w:r>
          </w:p>
        </w:tc>
        <w:tc>
          <w:tcPr>
            <w:tcW w:w="290" w:type="pct"/>
            <w:vMerge w:val="continue"/>
            <w:vAlign w:val="center"/>
          </w:tcPr>
          <w:p w14:paraId="28CD8E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0D924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60A8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</w:t>
            </w:r>
          </w:p>
        </w:tc>
      </w:tr>
      <w:tr w14:paraId="6150A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28D90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BE8FC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142BD9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16.03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13848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250" w:type="pct"/>
            <w:vMerge w:val="continue"/>
            <w:vAlign w:val="center"/>
          </w:tcPr>
          <w:p w14:paraId="173F61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759403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4A5C8E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BE05C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951C2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609CC9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9F107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2EC322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vMerge w:val="continue"/>
            <w:vAlign w:val="center"/>
          </w:tcPr>
          <w:p w14:paraId="0F1AC2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109353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EFDDD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23.46</w:t>
            </w:r>
          </w:p>
        </w:tc>
        <w:tc>
          <w:tcPr>
            <w:tcW w:w="290" w:type="pct"/>
            <w:vMerge w:val="continue"/>
            <w:vAlign w:val="center"/>
          </w:tcPr>
          <w:p w14:paraId="6C21A6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208EF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E813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</w:tr>
      <w:tr w14:paraId="2EAFA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DCFB1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3CEEC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446592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7C453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1B484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553DB9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C0664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C4759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83D99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E4663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D568B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5C20B7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 w:val="continue"/>
            <w:vAlign w:val="center"/>
          </w:tcPr>
          <w:p w14:paraId="6E1E45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1A50C7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80393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39.69</w:t>
            </w:r>
          </w:p>
        </w:tc>
        <w:tc>
          <w:tcPr>
            <w:tcW w:w="290" w:type="pct"/>
            <w:vMerge w:val="continue"/>
            <w:vAlign w:val="center"/>
          </w:tcPr>
          <w:p w14:paraId="2C4759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838EB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B577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</w:t>
            </w:r>
          </w:p>
        </w:tc>
      </w:tr>
      <w:tr w14:paraId="05C01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4EE8C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6E9070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362D37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7FBFED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10D0F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6D05BC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102DE4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B9C74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4C340F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438CE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25337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1D7DAF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vMerge w:val="continue"/>
            <w:vAlign w:val="center"/>
          </w:tcPr>
          <w:p w14:paraId="79B498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204EF8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0B26F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22.96</w:t>
            </w:r>
          </w:p>
        </w:tc>
        <w:tc>
          <w:tcPr>
            <w:tcW w:w="290" w:type="pct"/>
            <w:vMerge w:val="continue"/>
            <w:vAlign w:val="center"/>
          </w:tcPr>
          <w:p w14:paraId="285D21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7EC11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5B40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</w:t>
            </w:r>
          </w:p>
        </w:tc>
      </w:tr>
      <w:tr w14:paraId="01F10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59B6F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70E1E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63A301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7F8361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E3978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2DC089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E6EC0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9CDD6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89AB5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232C3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0950F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418779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 w:val="continue"/>
            <w:vAlign w:val="center"/>
          </w:tcPr>
          <w:p w14:paraId="054B18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2CF9C9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5A178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38.83</w:t>
            </w:r>
          </w:p>
        </w:tc>
        <w:tc>
          <w:tcPr>
            <w:tcW w:w="290" w:type="pct"/>
            <w:vMerge w:val="continue"/>
            <w:vAlign w:val="center"/>
          </w:tcPr>
          <w:p w14:paraId="1E9C26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77A06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F516D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</w:t>
            </w:r>
          </w:p>
        </w:tc>
      </w:tr>
      <w:tr w14:paraId="0AD62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7C272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199EB8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790CFB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20FC3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50" w:type="pct"/>
            <w:vMerge w:val="continue"/>
            <w:vAlign w:val="center"/>
          </w:tcPr>
          <w:p w14:paraId="31BBC7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BEC24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D458D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0533C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1.65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444C6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1D8D76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 w:val="continue"/>
            <w:vAlign w:val="center"/>
          </w:tcPr>
          <w:p w14:paraId="570CEB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25BC5E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46898C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25E039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6149B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290" w:type="pct"/>
            <w:vMerge w:val="continue"/>
            <w:vAlign w:val="center"/>
          </w:tcPr>
          <w:p w14:paraId="7FAB9B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57AD0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9BCB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417</w:t>
            </w:r>
          </w:p>
        </w:tc>
      </w:tr>
      <w:tr w14:paraId="1B92E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5D494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75937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14BD68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416CE0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8ED25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CC1B6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E8D53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0ED578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1.43</w:t>
            </w:r>
          </w:p>
        </w:tc>
        <w:tc>
          <w:tcPr>
            <w:tcW w:w="257" w:type="pct"/>
            <w:vMerge w:val="continue"/>
            <w:vAlign w:val="center"/>
          </w:tcPr>
          <w:p w14:paraId="2E723A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F32ED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FE008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0BAB1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3537E8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3CEF57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4F941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90" w:type="pct"/>
            <w:vMerge w:val="continue"/>
            <w:vAlign w:val="center"/>
          </w:tcPr>
          <w:p w14:paraId="294E88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4E6A4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4CAC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422</w:t>
            </w:r>
          </w:p>
        </w:tc>
      </w:tr>
      <w:tr w14:paraId="00651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ECA9A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6DA1F2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78E7E4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32BC8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50" w:type="pct"/>
            <w:vMerge w:val="continue"/>
            <w:vAlign w:val="center"/>
          </w:tcPr>
          <w:p w14:paraId="71BFAB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612E04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3D6AC6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44608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DD088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5400E1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0DA7F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95537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753E26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6C5BAF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45FD5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23.5</w:t>
            </w:r>
          </w:p>
        </w:tc>
        <w:tc>
          <w:tcPr>
            <w:tcW w:w="290" w:type="pct"/>
            <w:vMerge w:val="continue"/>
            <w:vAlign w:val="center"/>
          </w:tcPr>
          <w:p w14:paraId="3B864F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A927C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0C068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421</w:t>
            </w:r>
          </w:p>
        </w:tc>
      </w:tr>
      <w:tr w14:paraId="7F866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0E02C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731610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30895C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0A08E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63.3</w:t>
            </w:r>
          </w:p>
        </w:tc>
        <w:tc>
          <w:tcPr>
            <w:tcW w:w="250" w:type="pct"/>
            <w:vMerge w:val="continue"/>
            <w:vAlign w:val="center"/>
          </w:tcPr>
          <w:p w14:paraId="4A8B3B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5A86E3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3DABD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9A664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1.65</w:t>
            </w:r>
          </w:p>
        </w:tc>
        <w:tc>
          <w:tcPr>
            <w:tcW w:w="257" w:type="pct"/>
            <w:vMerge w:val="continue"/>
            <w:vAlign w:val="center"/>
          </w:tcPr>
          <w:p w14:paraId="7F59F9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9D5EE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F3762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AD71A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920CF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5AC95A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9956D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90" w:type="pct"/>
            <w:vMerge w:val="continue"/>
            <w:vAlign w:val="center"/>
          </w:tcPr>
          <w:p w14:paraId="749B87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DBAE2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A03E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416</w:t>
            </w:r>
          </w:p>
        </w:tc>
      </w:tr>
      <w:tr w14:paraId="3700C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2313C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15E277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2C148E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12.85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B9CEF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3EAD98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 w:val="continue"/>
            <w:vAlign w:val="center"/>
          </w:tcPr>
          <w:p w14:paraId="24B726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14D90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37AEB7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 w:val="continue"/>
            <w:vAlign w:val="center"/>
          </w:tcPr>
          <w:p w14:paraId="44D1F4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459CEB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 w:val="continue"/>
            <w:vAlign w:val="center"/>
          </w:tcPr>
          <w:p w14:paraId="2FF6E4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DAFBE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4A1AE6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050C2D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3F38A0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12.85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7A7B7E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 w:val="continue"/>
            <w:vAlign w:val="center"/>
          </w:tcPr>
          <w:p w14:paraId="6EB2C5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B5A6C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553</w:t>
            </w:r>
          </w:p>
        </w:tc>
      </w:tr>
      <w:tr w14:paraId="22019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306F1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C6567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4938E6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13.9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6FD89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57.75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679945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 w:val="continue"/>
            <w:vAlign w:val="center"/>
          </w:tcPr>
          <w:p w14:paraId="7DFC56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498E3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86E10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17D2C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A1328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C107A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F3240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75D9F5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45A5A7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F1BA4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13.9</w:t>
            </w:r>
          </w:p>
        </w:tc>
        <w:tc>
          <w:tcPr>
            <w:tcW w:w="290" w:type="pct"/>
            <w:vMerge w:val="continue"/>
            <w:vAlign w:val="center"/>
          </w:tcPr>
          <w:p w14:paraId="627615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711C7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149E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552</w:t>
            </w:r>
          </w:p>
        </w:tc>
      </w:tr>
      <w:tr w14:paraId="5B05A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30A5D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FA90A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02F4EF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098264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54.35</w:t>
            </w:r>
          </w:p>
        </w:tc>
        <w:tc>
          <w:tcPr>
            <w:tcW w:w="250" w:type="pct"/>
            <w:vMerge w:val="continue"/>
            <w:vAlign w:val="center"/>
          </w:tcPr>
          <w:p w14:paraId="6A5308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E8A7B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1BC40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E112C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3E569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30720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387C4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A959A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0859E8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7C2B2B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F2DF4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9.72</w:t>
            </w:r>
          </w:p>
        </w:tc>
        <w:tc>
          <w:tcPr>
            <w:tcW w:w="290" w:type="pct"/>
            <w:vMerge w:val="continue"/>
            <w:vAlign w:val="center"/>
          </w:tcPr>
          <w:p w14:paraId="411AED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127CE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2935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550</w:t>
            </w:r>
          </w:p>
        </w:tc>
      </w:tr>
      <w:tr w14:paraId="71353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2717F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74743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63F49F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3A8D40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52.45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57FE8B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 w:val="continue"/>
            <w:vAlign w:val="center"/>
          </w:tcPr>
          <w:p w14:paraId="5B46C4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4FA45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05746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F40B7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0DF59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36AEF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8822B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74BDBC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2DFDEB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13A0B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7.96</w:t>
            </w:r>
          </w:p>
        </w:tc>
        <w:tc>
          <w:tcPr>
            <w:tcW w:w="290" w:type="pct"/>
            <w:vMerge w:val="continue"/>
            <w:vAlign w:val="center"/>
          </w:tcPr>
          <w:p w14:paraId="2AE73F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471C1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B2B8F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551</w:t>
            </w:r>
          </w:p>
        </w:tc>
      </w:tr>
      <w:tr w14:paraId="403F8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0FD6A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34F9CC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6E17A1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13.09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1BA794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58.22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06F45C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677F20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1309DA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7C036E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continue"/>
            <w:vAlign w:val="center"/>
          </w:tcPr>
          <w:p w14:paraId="2AB4E3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787FDC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 w:val="continue"/>
            <w:vAlign w:val="center"/>
          </w:tcPr>
          <w:p w14:paraId="5C3566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7A735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34C1D0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0A7475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30C059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13.09</w:t>
            </w:r>
          </w:p>
        </w:tc>
        <w:tc>
          <w:tcPr>
            <w:tcW w:w="290" w:type="pct"/>
            <w:vMerge w:val="continue"/>
            <w:vAlign w:val="center"/>
          </w:tcPr>
          <w:p w14:paraId="5E3E08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CE2E7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7D4F8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499</w:t>
            </w:r>
          </w:p>
        </w:tc>
      </w:tr>
      <w:tr w14:paraId="63354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0418C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4DC6C2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D30A5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13.11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E3BFB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58.23</w:t>
            </w:r>
          </w:p>
        </w:tc>
        <w:tc>
          <w:tcPr>
            <w:tcW w:w="250" w:type="pct"/>
            <w:vMerge w:val="continue"/>
            <w:vAlign w:val="center"/>
          </w:tcPr>
          <w:p w14:paraId="4E2DD6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4F8889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441BC5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872EB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BC635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E10FA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C5F57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0A804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58B9AC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661023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42ED2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13.11</w:t>
            </w:r>
          </w:p>
        </w:tc>
        <w:tc>
          <w:tcPr>
            <w:tcW w:w="290" w:type="pct"/>
            <w:vMerge w:val="continue"/>
            <w:vAlign w:val="center"/>
          </w:tcPr>
          <w:p w14:paraId="635A9C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6388E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2C965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498</w:t>
            </w:r>
          </w:p>
        </w:tc>
      </w:tr>
      <w:tr w14:paraId="1C641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restart"/>
            <w:shd w:val="clear" w:color="auto" w:fill="auto"/>
            <w:vAlign w:val="center"/>
          </w:tcPr>
          <w:p w14:paraId="0D24F0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D1T1-B</w:t>
            </w: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5D208F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53D58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19.77 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D7AE5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61.1</w:t>
            </w:r>
          </w:p>
        </w:tc>
        <w:tc>
          <w:tcPr>
            <w:tcW w:w="250" w:type="pct"/>
            <w:vMerge w:val="continue"/>
            <w:vAlign w:val="center"/>
          </w:tcPr>
          <w:p w14:paraId="4EC615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203DC0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40" w:type="pct"/>
            <w:vMerge w:val="continue"/>
            <w:vAlign w:val="center"/>
          </w:tcPr>
          <w:p w14:paraId="7C0016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2A68C0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 w:val="continue"/>
            <w:vAlign w:val="center"/>
          </w:tcPr>
          <w:p w14:paraId="0FA7AF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2F0D88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 w:val="continue"/>
            <w:vAlign w:val="center"/>
          </w:tcPr>
          <w:p w14:paraId="3548E1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7FDDE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713D95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6294DA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0383B7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0" w:type="pct"/>
            <w:vMerge w:val="continue"/>
            <w:vAlign w:val="center"/>
          </w:tcPr>
          <w:p w14:paraId="6F314A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112C9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8D271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490</w:t>
            </w:r>
          </w:p>
        </w:tc>
      </w:tr>
      <w:tr w14:paraId="52B2A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7E7D0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33901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5CEB0A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400A06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B9DE2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52FE4C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0DA14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94FD0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15EE67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60990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7FA88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15266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132D6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364D68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529FD5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8DD25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6F591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DB8C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488</w:t>
            </w:r>
          </w:p>
        </w:tc>
      </w:tr>
      <w:tr w14:paraId="3A645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A0BF8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846F0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448161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28F13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5E29A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513BCA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DC9B1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DB39E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ED3CF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EC063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5C7DA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F12EC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40C80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1EBCE2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4F4136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13E11A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DC6CA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4CFB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492</w:t>
            </w:r>
          </w:p>
        </w:tc>
      </w:tr>
      <w:tr w14:paraId="55A92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672A2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66DEAF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07FFE3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36.59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EB60E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50" w:type="pct"/>
            <w:vMerge w:val="continue"/>
            <w:vAlign w:val="center"/>
          </w:tcPr>
          <w:p w14:paraId="295798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20840E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52CFD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2A0999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57" w:type="pct"/>
            <w:vMerge w:val="continue"/>
            <w:vAlign w:val="center"/>
          </w:tcPr>
          <w:p w14:paraId="4D5DD7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2432E2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 w:val="continue"/>
            <w:vAlign w:val="center"/>
          </w:tcPr>
          <w:p w14:paraId="4F2F70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69FAB9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52A8AB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2BBE54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3FAEFB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36F2C1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 w:val="continue"/>
            <w:vAlign w:val="center"/>
          </w:tcPr>
          <w:p w14:paraId="19F261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A02B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</w:t>
            </w:r>
          </w:p>
        </w:tc>
      </w:tr>
      <w:tr w14:paraId="400E6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59C4E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688CCC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7C9A24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408758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34842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2632F4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BC7F9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1A91E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1FF719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5AAB6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11A9E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554D03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vMerge w:val="continue"/>
            <w:vAlign w:val="center"/>
          </w:tcPr>
          <w:p w14:paraId="068200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444D56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66010C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1408C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45093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228BE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</w:t>
            </w:r>
          </w:p>
        </w:tc>
      </w:tr>
      <w:tr w14:paraId="0B861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4111D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1FB06D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4E6A89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25.66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82A40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63.59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37EB0E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 w:val="continue"/>
            <w:vAlign w:val="center"/>
          </w:tcPr>
          <w:p w14:paraId="4F8AB1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6CF2C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24FBCD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 w:val="continue"/>
            <w:vAlign w:val="center"/>
          </w:tcPr>
          <w:p w14:paraId="6AF557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11FB2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80AB4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DC762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151252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7AEF0E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4000DF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25.66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7C804A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 w:val="continue"/>
            <w:vAlign w:val="center"/>
          </w:tcPr>
          <w:p w14:paraId="60C169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ED5F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</w:t>
            </w:r>
          </w:p>
        </w:tc>
      </w:tr>
      <w:tr w14:paraId="4F424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19BF2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46A8A5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4EE92C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26.34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24EA3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63.84</w:t>
            </w:r>
          </w:p>
        </w:tc>
        <w:tc>
          <w:tcPr>
            <w:tcW w:w="250" w:type="pct"/>
            <w:vMerge w:val="continue"/>
            <w:vAlign w:val="center"/>
          </w:tcPr>
          <w:p w14:paraId="7DE880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5B892D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89570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81B27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4BF3C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776E1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6BF6A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86C46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6CCE7D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48BFE8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550B0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26.34</w:t>
            </w:r>
          </w:p>
        </w:tc>
        <w:tc>
          <w:tcPr>
            <w:tcW w:w="290" w:type="pct"/>
            <w:vMerge w:val="continue"/>
            <w:vAlign w:val="center"/>
          </w:tcPr>
          <w:p w14:paraId="0387FC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3009A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92583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</w:tr>
      <w:tr w14:paraId="65B48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C2A5E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408564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585A44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6.89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A045B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50" w:type="pct"/>
            <w:vMerge w:val="continue"/>
            <w:vAlign w:val="center"/>
          </w:tcPr>
          <w:p w14:paraId="343A9A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474806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12425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2AD79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422A1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 w:val="continue"/>
            <w:vAlign w:val="center"/>
          </w:tcPr>
          <w:p w14:paraId="1F88F4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421FD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70262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019185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46C9F7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4D2AF5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040E93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 w:val="continue"/>
            <w:vAlign w:val="center"/>
          </w:tcPr>
          <w:p w14:paraId="3E4DCD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9D0AE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94</w:t>
            </w:r>
          </w:p>
        </w:tc>
      </w:tr>
      <w:tr w14:paraId="0B05A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9594B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1AE8E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30A552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15BD5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B1266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1BEC74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9370C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FD683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5391D0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BED58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B6ABD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8FFBA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5A01C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3A689A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5A0071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E0738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610EE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2950C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</w:t>
            </w:r>
          </w:p>
        </w:tc>
      </w:tr>
      <w:tr w14:paraId="3EC46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2F34A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7A79DE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306658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16335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5FB5E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771CB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3910C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E8A5E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7D551D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5527C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87481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8A39E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80F69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4254DD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4CB0E3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91D7C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B50B9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EED0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114</w:t>
            </w:r>
          </w:p>
        </w:tc>
      </w:tr>
      <w:tr w14:paraId="165D8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F5EDE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458BFC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266630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12.88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959E4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50" w:type="pct"/>
            <w:vMerge w:val="continue"/>
            <w:vAlign w:val="center"/>
          </w:tcPr>
          <w:p w14:paraId="489D33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51DA9D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AE525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3D02F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continue"/>
            <w:vAlign w:val="center"/>
          </w:tcPr>
          <w:p w14:paraId="74C5A5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D6B39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58041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46F61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00C4F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034F3D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11EC71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6CBF5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9A56F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BAAB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93</w:t>
            </w:r>
          </w:p>
        </w:tc>
      </w:tr>
      <w:tr w14:paraId="6A20E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D943E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B3C27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2DC198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7714A0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D5E37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5288C8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492B5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B5630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648C98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0B3AA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791C2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DDB8E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B0272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57F646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1DF83C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7298B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FCEF3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16927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</w:t>
            </w:r>
          </w:p>
        </w:tc>
      </w:tr>
      <w:tr w14:paraId="45E9A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BCA78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718ED3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0F4EEB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1B521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CCB30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1A0A10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F3781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F5CCC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061822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6F68D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B97AF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54788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43E20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1E65FF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4A0A62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B83C9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9DA80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E7126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113</w:t>
            </w:r>
          </w:p>
        </w:tc>
      </w:tr>
      <w:tr w14:paraId="618C0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0FDDF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16850D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096C3E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23.52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8ABB1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50" w:type="pct"/>
            <w:vMerge w:val="continue"/>
            <w:vAlign w:val="center"/>
          </w:tcPr>
          <w:p w14:paraId="0DB913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103C03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960A1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B1E63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7E9D9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015435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6880A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BFA9D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876AF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5C2A95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68B564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11DD74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7B89E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0A1FD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</w:tr>
      <w:tr w14:paraId="6F858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3206B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1DBD61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054C09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1272D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71819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228AF1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74C47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44F4E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0187A5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BD35F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71010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E6049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EE44D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378FD7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245B2E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90F41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95220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EA65E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</w:t>
            </w:r>
          </w:p>
        </w:tc>
      </w:tr>
      <w:tr w14:paraId="58820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0851F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3E0DFE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39D8EE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24474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72DDE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25CDEB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7D969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AB639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5BCD9D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A2B59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C136F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0A5F8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A4941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277117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389C7D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68392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0A5F5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D4EC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104</w:t>
            </w:r>
          </w:p>
        </w:tc>
      </w:tr>
      <w:tr w14:paraId="5E61D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E90E4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67ACF2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70D88F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36.59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F1824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50" w:type="pct"/>
            <w:vMerge w:val="continue"/>
            <w:vAlign w:val="center"/>
          </w:tcPr>
          <w:p w14:paraId="1C2B72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49DCC3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547CA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E25D5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continue"/>
            <w:vAlign w:val="center"/>
          </w:tcPr>
          <w:p w14:paraId="2C6F41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32975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88C93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411C7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9308B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465F8A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5A3F62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CC1CD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1E427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D56A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83</w:t>
            </w:r>
          </w:p>
        </w:tc>
      </w:tr>
      <w:tr w14:paraId="12CF0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B0666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6F9F34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49AA16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1D32F5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70BC4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29817A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7470E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BFE3C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536CA7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A7403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FAB80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17D4C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EDE4D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01510F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1DBC66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FBCEB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DA61F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91D44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</w:t>
            </w:r>
          </w:p>
        </w:tc>
      </w:tr>
      <w:tr w14:paraId="60E21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ADFA7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6131AC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49B4DF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AE2D8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B9D68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50AE03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ED8A9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8F72B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5D4B2F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872AE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2A09D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6BEEF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60390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21DC9A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272809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5F564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22922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0B55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103</w:t>
            </w:r>
          </w:p>
        </w:tc>
      </w:tr>
      <w:tr w14:paraId="5A1BA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D70CC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4B6770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5A6689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ABD98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50" w:type="pct"/>
            <w:vMerge w:val="continue"/>
            <w:vAlign w:val="center"/>
          </w:tcPr>
          <w:p w14:paraId="469160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523349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4A18D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4C0B1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F6043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 w:val="continue"/>
            <w:vAlign w:val="center"/>
          </w:tcPr>
          <w:p w14:paraId="6B00D6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A3692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AAFE0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84CE3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08BC20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3426CA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27.25</w:t>
            </w:r>
          </w:p>
        </w:tc>
        <w:tc>
          <w:tcPr>
            <w:tcW w:w="290" w:type="pct"/>
            <w:vMerge w:val="continue"/>
            <w:vAlign w:val="center"/>
          </w:tcPr>
          <w:p w14:paraId="4F25E0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B20BB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1C127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285</w:t>
            </w:r>
          </w:p>
        </w:tc>
      </w:tr>
      <w:tr w14:paraId="5A4B2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17784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111C8D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0F5E82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7BF6B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59421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5ED8D2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F20B5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4E85C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4120B4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EADA8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729C5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88BC4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5108B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76B54D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47C0D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21.97</w:t>
            </w:r>
          </w:p>
        </w:tc>
        <w:tc>
          <w:tcPr>
            <w:tcW w:w="290" w:type="pct"/>
            <w:vMerge w:val="continue"/>
            <w:vAlign w:val="center"/>
          </w:tcPr>
          <w:p w14:paraId="4611CC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3DBD5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391C5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288</w:t>
            </w:r>
          </w:p>
        </w:tc>
      </w:tr>
      <w:tr w14:paraId="1F453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0A025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6AB940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5FE1E4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77FDB2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AB9B1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20E91E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A4DF0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B10AA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197C2D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BE6E0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34EA3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AE479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A0DE0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216984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81D8B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17.34</w:t>
            </w:r>
          </w:p>
        </w:tc>
        <w:tc>
          <w:tcPr>
            <w:tcW w:w="290" w:type="pct"/>
            <w:vMerge w:val="continue"/>
            <w:vAlign w:val="center"/>
          </w:tcPr>
          <w:p w14:paraId="508852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8BF65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B531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291</w:t>
            </w:r>
          </w:p>
        </w:tc>
      </w:tr>
      <w:tr w14:paraId="0F645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E2ED3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58696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3758E7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8A3C4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6DBEA4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 w:val="continue"/>
            <w:vAlign w:val="center"/>
          </w:tcPr>
          <w:p w14:paraId="45AB65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B59F0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46280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continue"/>
            <w:vAlign w:val="center"/>
          </w:tcPr>
          <w:p w14:paraId="71E299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D2940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2A470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97A6F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909C5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46DE6F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E7B4D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36.39</w:t>
            </w:r>
          </w:p>
        </w:tc>
        <w:tc>
          <w:tcPr>
            <w:tcW w:w="290" w:type="pct"/>
            <w:vMerge w:val="continue"/>
            <w:vAlign w:val="center"/>
          </w:tcPr>
          <w:p w14:paraId="3B6836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7F599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0142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267</w:t>
            </w:r>
          </w:p>
        </w:tc>
      </w:tr>
      <w:tr w14:paraId="22DAA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6855F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15BCB2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031F72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87ABE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7E64E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957DB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A7D9E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0460D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4A6EFB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EB4E5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CCCB0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390AB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01BF3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1B63C9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E2979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33.45</w:t>
            </w:r>
          </w:p>
        </w:tc>
        <w:tc>
          <w:tcPr>
            <w:tcW w:w="290" w:type="pct"/>
            <w:vMerge w:val="continue"/>
            <w:vAlign w:val="center"/>
          </w:tcPr>
          <w:p w14:paraId="7824E9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B2A19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295C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270</w:t>
            </w:r>
          </w:p>
        </w:tc>
      </w:tr>
      <w:tr w14:paraId="3A632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96710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41E058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56A6AE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36EF2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24896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15BC7B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ADE56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3EBA95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16FB89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AE016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1C3ED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481C2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2116C6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01D00A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52ADB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27.11</w:t>
            </w:r>
          </w:p>
        </w:tc>
        <w:tc>
          <w:tcPr>
            <w:tcW w:w="290" w:type="pct"/>
            <w:vMerge w:val="continue"/>
            <w:vAlign w:val="center"/>
          </w:tcPr>
          <w:p w14:paraId="783629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0E63D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C4DD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273</w:t>
            </w:r>
          </w:p>
        </w:tc>
      </w:tr>
      <w:tr w14:paraId="5CDAB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94690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731DD8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B0077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16.18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3BFB7F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59.19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3A4FEF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 w:val="continue"/>
            <w:vAlign w:val="center"/>
          </w:tcPr>
          <w:p w14:paraId="27A916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CC9A3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E87A9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57803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583425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39C0A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4473F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6C627C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195AC4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A20F3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16.18</w:t>
            </w:r>
          </w:p>
        </w:tc>
        <w:tc>
          <w:tcPr>
            <w:tcW w:w="290" w:type="pct"/>
            <w:vMerge w:val="continue"/>
            <w:vAlign w:val="center"/>
          </w:tcPr>
          <w:p w14:paraId="6D2F42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91523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F610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255</w:t>
            </w:r>
          </w:p>
        </w:tc>
      </w:tr>
      <w:tr w14:paraId="0A80D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D6478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2775B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800C3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304ADA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61.44</w:t>
            </w:r>
          </w:p>
        </w:tc>
        <w:tc>
          <w:tcPr>
            <w:tcW w:w="250" w:type="pct"/>
            <w:vMerge w:val="continue"/>
            <w:vAlign w:val="center"/>
          </w:tcPr>
          <w:p w14:paraId="429BF1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387C2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A46EF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E5290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5089E1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490CA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1BC19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82474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987A3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13974D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E83DF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20.5</w:t>
            </w:r>
          </w:p>
        </w:tc>
        <w:tc>
          <w:tcPr>
            <w:tcW w:w="290" w:type="pct"/>
            <w:vMerge w:val="continue"/>
            <w:vAlign w:val="center"/>
          </w:tcPr>
          <w:p w14:paraId="142B4C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C1421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605A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252</w:t>
            </w:r>
          </w:p>
        </w:tc>
      </w:tr>
      <w:tr w14:paraId="69BFF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BB3F5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11D0C4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111966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6879B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50" w:type="pct"/>
            <w:vMerge w:val="continue"/>
            <w:vAlign w:val="center"/>
          </w:tcPr>
          <w:p w14:paraId="6B668A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57E3A3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30F16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04E608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continue"/>
            <w:vAlign w:val="center"/>
          </w:tcPr>
          <w:p w14:paraId="07CF91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107C6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26139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6E103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414140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7F6108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887E1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25.42</w:t>
            </w:r>
          </w:p>
        </w:tc>
        <w:tc>
          <w:tcPr>
            <w:tcW w:w="290" w:type="pct"/>
            <w:vMerge w:val="continue"/>
            <w:vAlign w:val="center"/>
          </w:tcPr>
          <w:p w14:paraId="1FEAF3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389CD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AC01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249</w:t>
            </w:r>
          </w:p>
        </w:tc>
      </w:tr>
      <w:tr w14:paraId="6F08C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395A8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1F6AD7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60E3DA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0428D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3438BD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 w:val="continue"/>
            <w:vAlign w:val="center"/>
          </w:tcPr>
          <w:p w14:paraId="7FD84E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858C8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103ED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EA892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40F3F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8143B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B3A32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02A887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165B21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12078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33.95</w:t>
            </w:r>
          </w:p>
        </w:tc>
        <w:tc>
          <w:tcPr>
            <w:tcW w:w="290" w:type="pct"/>
            <w:vMerge w:val="continue"/>
            <w:vAlign w:val="center"/>
          </w:tcPr>
          <w:p w14:paraId="15C356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1C80C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29C3E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231</w:t>
            </w:r>
          </w:p>
        </w:tc>
      </w:tr>
      <w:tr w14:paraId="59632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E1598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D8610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7B32E1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A059D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46A8A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3648A1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B66FE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93ECE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5991F3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F36AC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F8B07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39A12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8C698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15CB67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749BA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31.21</w:t>
            </w:r>
          </w:p>
        </w:tc>
        <w:tc>
          <w:tcPr>
            <w:tcW w:w="290" w:type="pct"/>
            <w:vMerge w:val="continue"/>
            <w:vAlign w:val="center"/>
          </w:tcPr>
          <w:p w14:paraId="228288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4C7BF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FFCC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234</w:t>
            </w:r>
          </w:p>
        </w:tc>
      </w:tr>
      <w:tr w14:paraId="29A45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CF5F4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12A29F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03D1B1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1E8360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10D67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A3EF8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CC9DF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78746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5BB09C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17068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06922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C4B30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B98FC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7719C0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1F766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25.29</w:t>
            </w:r>
          </w:p>
        </w:tc>
        <w:tc>
          <w:tcPr>
            <w:tcW w:w="290" w:type="pct"/>
            <w:vMerge w:val="continue"/>
            <w:vAlign w:val="center"/>
          </w:tcPr>
          <w:p w14:paraId="7B3419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8B276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8801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237</w:t>
            </w:r>
          </w:p>
        </w:tc>
      </w:tr>
      <w:tr w14:paraId="034A1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0AB87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6F7B13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5FAE67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0D303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54.8</w:t>
            </w:r>
          </w:p>
        </w:tc>
        <w:tc>
          <w:tcPr>
            <w:tcW w:w="250" w:type="pct"/>
            <w:vMerge w:val="continue"/>
            <w:vAlign w:val="center"/>
          </w:tcPr>
          <w:p w14:paraId="7A2F39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0CA8C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58E27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99823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7" w:type="pct"/>
            <w:vMerge w:val="continue"/>
            <w:vAlign w:val="center"/>
          </w:tcPr>
          <w:p w14:paraId="0C9226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5DE7EC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 w:val="continue"/>
            <w:vAlign w:val="center"/>
          </w:tcPr>
          <w:p w14:paraId="257A1B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890A0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F68A9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2D4537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3736E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0E6151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 w:val="continue"/>
            <w:vAlign w:val="center"/>
          </w:tcPr>
          <w:p w14:paraId="4692A4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C2B9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146</w:t>
            </w:r>
          </w:p>
        </w:tc>
      </w:tr>
      <w:tr w14:paraId="3BBDB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BF154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04373E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5662A6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14.43 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18736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5B2F7C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 w:val="continue"/>
            <w:vAlign w:val="center"/>
          </w:tcPr>
          <w:p w14:paraId="47C1BD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E7D31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3D256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57" w:type="pct"/>
            <w:vMerge w:val="continue"/>
            <w:vAlign w:val="center"/>
          </w:tcPr>
          <w:p w14:paraId="475F20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76979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46475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CFCE2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C8766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31746D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A9043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25.32</w:t>
            </w:r>
          </w:p>
        </w:tc>
        <w:tc>
          <w:tcPr>
            <w:tcW w:w="290" w:type="pct"/>
            <w:vMerge w:val="continue"/>
            <w:vAlign w:val="center"/>
          </w:tcPr>
          <w:p w14:paraId="6B7123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E660E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4770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134</w:t>
            </w:r>
          </w:p>
        </w:tc>
      </w:tr>
      <w:tr w14:paraId="35F6B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78C79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6328D4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3062CE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9A823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227505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 w:val="continue"/>
            <w:vAlign w:val="center"/>
          </w:tcPr>
          <w:p w14:paraId="7E5E9B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E792F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A0E90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7" w:type="pct"/>
            <w:vMerge w:val="continue"/>
            <w:vAlign w:val="center"/>
          </w:tcPr>
          <w:p w14:paraId="7BD930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63113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3CF24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CBB49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806AB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22EC0B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47B8A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19.47</w:t>
            </w:r>
          </w:p>
        </w:tc>
        <w:tc>
          <w:tcPr>
            <w:tcW w:w="290" w:type="pct"/>
            <w:vMerge w:val="continue"/>
            <w:vAlign w:val="center"/>
          </w:tcPr>
          <w:p w14:paraId="227699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ADF12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AE749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143</w:t>
            </w:r>
          </w:p>
        </w:tc>
      </w:tr>
      <w:tr w14:paraId="564AA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410F6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9D00F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2DF891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3E6BB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5C247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93482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E7A56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665DB3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7" w:type="pct"/>
            <w:vMerge w:val="continue"/>
            <w:vAlign w:val="center"/>
          </w:tcPr>
          <w:p w14:paraId="33B73E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7DE9E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2720A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C06F7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3254A5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745F38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3FD29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24.99</w:t>
            </w:r>
          </w:p>
        </w:tc>
        <w:tc>
          <w:tcPr>
            <w:tcW w:w="290" w:type="pct"/>
            <w:vMerge w:val="continue"/>
            <w:vAlign w:val="center"/>
          </w:tcPr>
          <w:p w14:paraId="223BFB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23F31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4835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137</w:t>
            </w:r>
          </w:p>
        </w:tc>
      </w:tr>
      <w:tr w14:paraId="22891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80931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63C822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0FED9A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93DA4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CECC4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23C64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1DE08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DFB9A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85F92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571CE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A1DAA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F3428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2F05C3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0B19C6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6D2E7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14.81</w:t>
            </w:r>
          </w:p>
        </w:tc>
        <w:tc>
          <w:tcPr>
            <w:tcW w:w="290" w:type="pct"/>
            <w:vMerge w:val="continue"/>
            <w:vAlign w:val="center"/>
          </w:tcPr>
          <w:p w14:paraId="14065C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327DF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BC228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</w:tr>
      <w:tr w14:paraId="44B83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F9328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4B8563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574278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C26CD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49.1</w:t>
            </w:r>
          </w:p>
        </w:tc>
        <w:tc>
          <w:tcPr>
            <w:tcW w:w="250" w:type="pct"/>
            <w:vMerge w:val="continue"/>
            <w:vAlign w:val="center"/>
          </w:tcPr>
          <w:p w14:paraId="67AC75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5E25B1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71881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321BB6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C4753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9" w:type="pct"/>
            <w:vMerge w:val="continue"/>
            <w:vAlign w:val="center"/>
          </w:tcPr>
          <w:p w14:paraId="076809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D3C1F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469944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00DE77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719DF2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537E6F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3486A1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 w:val="continue"/>
            <w:vAlign w:val="center"/>
          </w:tcPr>
          <w:p w14:paraId="2BEB25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F8E0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</w:t>
            </w:r>
          </w:p>
        </w:tc>
      </w:tr>
      <w:tr w14:paraId="7A4C2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924FB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4AD2B2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100768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74228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017F9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2C330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51538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A296C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23535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E5F0E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FBA95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341146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 w:val="continue"/>
            <w:vAlign w:val="center"/>
          </w:tcPr>
          <w:p w14:paraId="15D691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638854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002D00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97704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6041C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D5FC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</w:t>
            </w:r>
          </w:p>
        </w:tc>
      </w:tr>
      <w:tr w14:paraId="7E69F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5B356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C06DF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0EA8A9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16.03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76B41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250" w:type="pct"/>
            <w:vMerge w:val="continue"/>
            <w:vAlign w:val="center"/>
          </w:tcPr>
          <w:p w14:paraId="68BE9D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3AE46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FC1F3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EA592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1000D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3A1343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016B7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5285E5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vMerge w:val="continue"/>
            <w:vAlign w:val="center"/>
          </w:tcPr>
          <w:p w14:paraId="75B0CA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1A6526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357F55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0ECA6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1AC5F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DC67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</w:tr>
      <w:tr w14:paraId="6B1CD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162B9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0382BD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49A2C3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43A6B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02D17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CFE7C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9F1DC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E92A9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B7692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ED449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118A2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591C88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 w:val="continue"/>
            <w:vAlign w:val="center"/>
          </w:tcPr>
          <w:p w14:paraId="36AB24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5E9C82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353CC6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78EAD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7B59E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9BBF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</w:t>
            </w:r>
          </w:p>
        </w:tc>
      </w:tr>
      <w:tr w14:paraId="3E707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C0E7A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628E66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0BEE1B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89D08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50" w:type="pct"/>
            <w:vMerge w:val="continue"/>
            <w:vAlign w:val="center"/>
          </w:tcPr>
          <w:p w14:paraId="4B4D43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E1DFF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FEB64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4791E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1.65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58FA5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32DCD5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 w:val="continue"/>
            <w:vAlign w:val="center"/>
          </w:tcPr>
          <w:p w14:paraId="5CFF30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44E574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31A85E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23331D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7B036A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0" w:type="pct"/>
            <w:vMerge w:val="continue"/>
            <w:vAlign w:val="center"/>
          </w:tcPr>
          <w:p w14:paraId="4D1C43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060C9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2264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418</w:t>
            </w:r>
          </w:p>
        </w:tc>
      </w:tr>
      <w:tr w14:paraId="6D85A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A9A3F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0A8470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15CC1B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2445F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41C92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71F58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88A76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2F218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1.43</w:t>
            </w:r>
          </w:p>
        </w:tc>
        <w:tc>
          <w:tcPr>
            <w:tcW w:w="257" w:type="pct"/>
            <w:vMerge w:val="continue"/>
            <w:vAlign w:val="center"/>
          </w:tcPr>
          <w:p w14:paraId="5C9159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F2844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6C8EE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575CE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437569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0A69AD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1321A1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C3F44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222E9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5A91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423</w:t>
            </w:r>
          </w:p>
        </w:tc>
      </w:tr>
      <w:tr w14:paraId="3B012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B6EC9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14:paraId="2436E4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68F3E6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36.59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FE0D9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50" w:type="pct"/>
            <w:vMerge w:val="continue"/>
            <w:vAlign w:val="center"/>
          </w:tcPr>
          <w:p w14:paraId="1FFAB2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F8F91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1CBA1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C0DD1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933FE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4AB843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A0B29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94CF2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57F0C3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14:paraId="4A837A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30F34E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</w:tcPr>
          <w:p w14:paraId="010998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 w:val="continue"/>
            <w:vAlign w:val="center"/>
          </w:tcPr>
          <w:p w14:paraId="682FA6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1B3D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500</w:t>
            </w:r>
          </w:p>
        </w:tc>
      </w:tr>
    </w:tbl>
    <w:p w14:paraId="40D8E77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C341B9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613508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E04979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13777A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7F73E8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326A59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CABAF4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17028B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6D59F0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C41FCF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A92AFD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8711E6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6A837F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E7739A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EEB5D0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65C0F6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4C8086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8F67E5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359377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0B230C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F069DAF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7.1.1.1.</w:t>
      </w:r>
      <w:r>
        <w:rPr>
          <w:rFonts w:hint="eastAsia" w:ascii="Times New Roman" w:hAnsi="Times New Roman" w:cs="Times New Roman"/>
          <w:sz w:val="20"/>
          <w:szCs w:val="20"/>
        </w:rPr>
        <w:t>1.1-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9074785" cy="5012055"/>
            <wp:effectExtent l="0" t="0" r="0" b="0"/>
            <wp:docPr id="8313736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1373649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DC166B">
      <w:pPr>
        <w:rPr>
          <w:rFonts w:ascii="Times New Roman" w:hAnsi="Times New Roman" w:cs="Times New Roman"/>
          <w:sz w:val="20"/>
          <w:szCs w:val="20"/>
        </w:rPr>
      </w:pPr>
    </w:p>
    <w:p w14:paraId="5554F5FD"/>
    <w:p w14:paraId="376DD310">
      <w:pPr>
        <w:pStyle w:val="8"/>
      </w:pPr>
      <w:r>
        <w:rPr>
          <w:rFonts w:hint="eastAsia"/>
        </w:rPr>
        <w:t>7.1.1.1.1</w:t>
      </w:r>
      <w:r>
        <w:rPr>
          <w:rFonts w:hint="eastAsia"/>
          <w:lang w:eastAsia="zh-CN"/>
        </w:rPr>
        <w:t>.</w:t>
      </w:r>
      <w:r>
        <w:rPr>
          <w:rFonts w:hint="eastAsia"/>
        </w:rPr>
        <w:t>2</w:t>
      </w:r>
      <w:r>
        <w:tab/>
      </w:r>
      <w:r>
        <w:rPr>
          <w:rFonts w:hint="eastAsia"/>
        </w:rPr>
        <w:t>[5-7kbps]</w:t>
      </w:r>
    </w:p>
    <w:p w14:paraId="0B46D2B9"/>
    <w:p w14:paraId="791CE07C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 xml:space="preserve">Table </w:t>
      </w:r>
      <w:r>
        <w:rPr>
          <w:rFonts w:ascii="Times New Roman" w:hAnsi="Times New Roman" w:cs="Times New Roman"/>
          <w:sz w:val="20"/>
          <w:szCs w:val="20"/>
        </w:rPr>
        <w:t>7.1.1.1.</w:t>
      </w:r>
      <w:r>
        <w:rPr>
          <w:rFonts w:hint="eastAsia" w:ascii="Times New Roman" w:hAnsi="Times New Roman" w:cs="Times New Roman"/>
          <w:sz w:val="20"/>
          <w:szCs w:val="20"/>
        </w:rPr>
        <w:t>1.2-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98"/>
        <w:gridCol w:w="1175"/>
        <w:gridCol w:w="1121"/>
        <w:gridCol w:w="718"/>
        <w:gridCol w:w="698"/>
        <w:gridCol w:w="629"/>
        <w:gridCol w:w="669"/>
        <w:gridCol w:w="672"/>
        <w:gridCol w:w="718"/>
        <w:gridCol w:w="909"/>
        <w:gridCol w:w="667"/>
        <w:gridCol w:w="667"/>
        <w:gridCol w:w="1033"/>
        <w:gridCol w:w="607"/>
        <w:gridCol w:w="867"/>
        <w:gridCol w:w="813"/>
        <w:gridCol w:w="701"/>
        <w:gridCol w:w="839"/>
      </w:tblGrid>
      <w:tr w14:paraId="0C358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63DCFA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~5-7kbps, device 1, D1T1, InF-DH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2F8B40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</w:tr>
      <w:tr w14:paraId="76D5C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0" w:hRule="atLeast"/>
        </w:trPr>
        <w:tc>
          <w:tcPr>
            <w:tcW w:w="2534" w:type="pct"/>
            <w:gridSpan w:val="9"/>
            <w:shd w:val="clear" w:color="auto" w:fill="auto"/>
          </w:tcPr>
          <w:p w14:paraId="7D9AE4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168" w:type="pct"/>
            <w:gridSpan w:val="8"/>
            <w:shd w:val="clear" w:color="auto" w:fill="auto"/>
          </w:tcPr>
          <w:p w14:paraId="3A42B1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Carrier frequency (MHz)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(15) Row indices in the table.</w:t>
            </w:r>
          </w:p>
        </w:tc>
        <w:tc>
          <w:tcPr>
            <w:tcW w:w="297" w:type="pct"/>
            <w:shd w:val="clear" w:color="auto" w:fill="auto"/>
          </w:tcPr>
          <w:p w14:paraId="2BAF15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</w:tr>
      <w:tr w14:paraId="5D4C6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shd w:val="clear" w:color="D9E1F2" w:fill="D9E1F2"/>
            <w:noWrap/>
            <w:vAlign w:val="center"/>
          </w:tcPr>
          <w:p w14:paraId="02375B0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413" w:type="pct"/>
            <w:shd w:val="clear" w:color="D9E1F2" w:fill="D9E1F2"/>
            <w:noWrap/>
            <w:vAlign w:val="center"/>
          </w:tcPr>
          <w:p w14:paraId="20AC88F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94" w:type="pct"/>
            <w:shd w:val="clear" w:color="D9E1F2" w:fill="D9E1F2"/>
            <w:noWrap/>
            <w:vAlign w:val="center"/>
          </w:tcPr>
          <w:p w14:paraId="1610438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3" w:type="pct"/>
            <w:shd w:val="clear" w:color="D9E1F2" w:fill="D9E1F2"/>
            <w:noWrap/>
            <w:vAlign w:val="center"/>
          </w:tcPr>
          <w:p w14:paraId="08FA846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46" w:type="pct"/>
            <w:shd w:val="clear" w:color="D9E1F2" w:fill="D9E1F2"/>
            <w:noWrap/>
            <w:vAlign w:val="center"/>
          </w:tcPr>
          <w:p w14:paraId="0DB73E4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2" w:type="pct"/>
            <w:shd w:val="clear" w:color="D9E1F2" w:fill="D9E1F2"/>
            <w:noWrap/>
            <w:vAlign w:val="center"/>
          </w:tcPr>
          <w:p w14:paraId="49DC630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36" w:type="pct"/>
            <w:shd w:val="clear" w:color="D9E1F2" w:fill="D9E1F2"/>
            <w:noWrap/>
            <w:vAlign w:val="center"/>
          </w:tcPr>
          <w:p w14:paraId="26D124A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37" w:type="pct"/>
            <w:shd w:val="clear" w:color="D9E1F2" w:fill="D9E1F2"/>
            <w:noWrap/>
            <w:vAlign w:val="center"/>
          </w:tcPr>
          <w:p w14:paraId="4078956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3" w:type="pct"/>
            <w:shd w:val="clear" w:color="D9E1F2" w:fill="D9E1F2"/>
            <w:noWrap/>
            <w:vAlign w:val="center"/>
          </w:tcPr>
          <w:p w14:paraId="6D077B3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285" w:type="pct"/>
            <w:shd w:val="clear" w:color="D9E1F2" w:fill="D9E1F2"/>
            <w:noWrap/>
            <w:vAlign w:val="center"/>
          </w:tcPr>
          <w:p w14:paraId="530F943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5" w:type="pct"/>
            <w:shd w:val="clear" w:color="D9E1F2" w:fill="D9E1F2"/>
            <w:noWrap/>
            <w:vAlign w:val="center"/>
          </w:tcPr>
          <w:p w14:paraId="17B5357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5" w:type="pct"/>
            <w:shd w:val="clear" w:color="D9E1F2" w:fill="D9E1F2"/>
            <w:noWrap/>
            <w:vAlign w:val="center"/>
          </w:tcPr>
          <w:p w14:paraId="1DD1781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63" w:type="pct"/>
            <w:shd w:val="clear" w:color="D9E1F2" w:fill="D9E1F2"/>
            <w:noWrap/>
            <w:vAlign w:val="center"/>
          </w:tcPr>
          <w:p w14:paraId="07F7E97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4" w:type="pct"/>
            <w:shd w:val="clear" w:color="D9E1F2" w:fill="D9E1F2"/>
            <w:noWrap/>
            <w:vAlign w:val="center"/>
          </w:tcPr>
          <w:p w14:paraId="4CC5148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05" w:type="pct"/>
            <w:shd w:val="clear" w:color="D9E1F2" w:fill="D9E1F2"/>
            <w:noWrap/>
            <w:vAlign w:val="center"/>
          </w:tcPr>
          <w:p w14:paraId="3FB29BF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86" w:type="pct"/>
            <w:shd w:val="clear" w:color="D9E1F2" w:fill="D9E1F2"/>
            <w:noWrap/>
            <w:vAlign w:val="center"/>
          </w:tcPr>
          <w:p w14:paraId="42167A1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7" w:type="pct"/>
            <w:shd w:val="clear" w:color="D9E1F2" w:fill="D9E1F2"/>
            <w:noWrap/>
            <w:vAlign w:val="center"/>
          </w:tcPr>
          <w:p w14:paraId="7357C8D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09C1725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14:paraId="0C89A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restart"/>
            <w:shd w:val="clear" w:color="auto" w:fill="auto"/>
            <w:vAlign w:val="center"/>
          </w:tcPr>
          <w:p w14:paraId="57E42A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D1T1-A1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74AF0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40F2E2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19.77 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0E302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FEF0C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0D278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555302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C837D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B7EE9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1EC583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1A49F9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22ED2B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7FB35F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1F75D8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070943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73.28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096982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2FAD1D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1F549F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470</w:t>
            </w:r>
          </w:p>
        </w:tc>
      </w:tr>
      <w:tr w14:paraId="308DF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70451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BAA60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23930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7153C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4B7F7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09038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7C9EC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87D06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F5CD9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7FF2B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33C4E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B9911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0A2DF4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200337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67D7B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79.7</w:t>
            </w:r>
          </w:p>
        </w:tc>
        <w:tc>
          <w:tcPr>
            <w:tcW w:w="286" w:type="pct"/>
            <w:vMerge w:val="continue"/>
            <w:vAlign w:val="center"/>
          </w:tcPr>
          <w:p w14:paraId="06FEF3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DD899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75A0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466</w:t>
            </w:r>
          </w:p>
        </w:tc>
      </w:tr>
      <w:tr w14:paraId="62006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2361D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1290B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EA4C4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20C75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2F445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02802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9F357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77657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1FF2A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50A11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E5C86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E9386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CA7FB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0364AB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81FF4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69.17</w:t>
            </w:r>
          </w:p>
        </w:tc>
        <w:tc>
          <w:tcPr>
            <w:tcW w:w="286" w:type="pct"/>
            <w:vMerge w:val="continue"/>
            <w:vAlign w:val="center"/>
          </w:tcPr>
          <w:p w14:paraId="0CFD27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6DB1A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8C28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474</w:t>
            </w:r>
          </w:p>
        </w:tc>
      </w:tr>
      <w:tr w14:paraId="4573B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4CD13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A82C3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5A3C1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648F9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8AB1B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75D21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6ACB05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9A309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EAFD5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AA822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F4757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EFBB2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7902C2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79F853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6B64F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43.32</w:t>
            </w:r>
          </w:p>
        </w:tc>
        <w:tc>
          <w:tcPr>
            <w:tcW w:w="286" w:type="pct"/>
            <w:vMerge w:val="continue"/>
            <w:vAlign w:val="center"/>
          </w:tcPr>
          <w:p w14:paraId="5B100D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1D2DE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AD03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471</w:t>
            </w:r>
          </w:p>
        </w:tc>
      </w:tr>
      <w:tr w14:paraId="045FE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2736C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11FB8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8FF5D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7B931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6A447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75A1F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783CA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60148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A4056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14B9E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CFA03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E55DB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4EDC56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75F8E3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83151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47.11</w:t>
            </w:r>
          </w:p>
        </w:tc>
        <w:tc>
          <w:tcPr>
            <w:tcW w:w="286" w:type="pct"/>
            <w:vMerge w:val="continue"/>
            <w:vAlign w:val="center"/>
          </w:tcPr>
          <w:p w14:paraId="471D09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FFAE6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76E7A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467</w:t>
            </w:r>
          </w:p>
        </w:tc>
      </w:tr>
      <w:tr w14:paraId="6A9FD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E537E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439DF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B509B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E65C3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11C7C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CCEFE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C0436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8A9CE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558F8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13AD0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86B39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487CD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8D3BC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1DFEEF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82FF7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40.89</w:t>
            </w:r>
          </w:p>
        </w:tc>
        <w:tc>
          <w:tcPr>
            <w:tcW w:w="286" w:type="pct"/>
            <w:vMerge w:val="continue"/>
            <w:vAlign w:val="center"/>
          </w:tcPr>
          <w:p w14:paraId="43320E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27131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78F6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475</w:t>
            </w:r>
          </w:p>
        </w:tc>
      </w:tr>
      <w:tr w14:paraId="2ACCB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153E0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9E923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FF6E3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36.59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D74B0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46" w:type="pct"/>
            <w:vMerge w:val="continue"/>
            <w:vAlign w:val="center"/>
          </w:tcPr>
          <w:p w14:paraId="20A7B3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C9383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221B22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0612A5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 w:val="continue"/>
            <w:vAlign w:val="center"/>
          </w:tcPr>
          <w:p w14:paraId="145E65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045D71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0FCDA9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5FDEB9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7E81FA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5B7A49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D6D91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88.83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6F848F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 w:val="continue"/>
            <w:vAlign w:val="center"/>
          </w:tcPr>
          <w:p w14:paraId="4B92A5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3E247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</w:t>
            </w:r>
          </w:p>
        </w:tc>
      </w:tr>
      <w:tr w14:paraId="2E2D1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B9C1E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F5A3B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398C9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764E0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41472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F74CE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F1488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1B720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9553F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67E8F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04829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6B61D1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 w:val="continue"/>
            <w:vAlign w:val="center"/>
          </w:tcPr>
          <w:p w14:paraId="22A9A0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0913D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EF36D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64.65</w:t>
            </w:r>
          </w:p>
        </w:tc>
        <w:tc>
          <w:tcPr>
            <w:tcW w:w="286" w:type="pct"/>
            <w:vMerge w:val="continue"/>
            <w:vAlign w:val="center"/>
          </w:tcPr>
          <w:p w14:paraId="1BB3AD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705CC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8786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</w:t>
            </w:r>
          </w:p>
        </w:tc>
      </w:tr>
      <w:tr w14:paraId="45B06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4156F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55FE4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AD604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F7AF2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AC7CC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E0EF4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4EC2D0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2CAC0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7396D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1242A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37880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70F314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 w:val="continue"/>
            <w:vAlign w:val="center"/>
          </w:tcPr>
          <w:p w14:paraId="385B5B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3D899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77DBA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52.25</w:t>
            </w:r>
          </w:p>
        </w:tc>
        <w:tc>
          <w:tcPr>
            <w:tcW w:w="286" w:type="pct"/>
            <w:vMerge w:val="continue"/>
            <w:vAlign w:val="center"/>
          </w:tcPr>
          <w:p w14:paraId="3D75E0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E2664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EE7F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</w:t>
            </w:r>
          </w:p>
        </w:tc>
      </w:tr>
      <w:tr w14:paraId="4305D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ABCC9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796FE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6B677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10A3B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0A507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63000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A8575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CE784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8C2DA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6543E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8F881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509964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 w:val="continue"/>
            <w:vAlign w:val="center"/>
          </w:tcPr>
          <w:p w14:paraId="27AABA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BCE99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FD65F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37.85</w:t>
            </w:r>
          </w:p>
        </w:tc>
        <w:tc>
          <w:tcPr>
            <w:tcW w:w="286" w:type="pct"/>
            <w:vMerge w:val="continue"/>
            <w:vAlign w:val="center"/>
          </w:tcPr>
          <w:p w14:paraId="7E0F5F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ED462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C560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</w:t>
            </w:r>
          </w:p>
        </w:tc>
      </w:tr>
      <w:tr w14:paraId="33263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14394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8AA09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1E34CC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21.21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A9F0D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61.77</w:t>
            </w:r>
          </w:p>
        </w:tc>
        <w:tc>
          <w:tcPr>
            <w:tcW w:w="246" w:type="pct"/>
            <w:vMerge w:val="continue"/>
            <w:vAlign w:val="center"/>
          </w:tcPr>
          <w:p w14:paraId="72D12E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DE69D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33A76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4D239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FE3DE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3DAA2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59D7F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62BBE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74536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1554BB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6EA26E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21.21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6882D6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 w:val="continue"/>
            <w:vAlign w:val="center"/>
          </w:tcPr>
          <w:p w14:paraId="7E79D5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F885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</w:t>
            </w:r>
          </w:p>
        </w:tc>
      </w:tr>
      <w:tr w14:paraId="00233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D3EDE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FE3AC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C4E6A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21.26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749C0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61.8</w:t>
            </w:r>
          </w:p>
        </w:tc>
        <w:tc>
          <w:tcPr>
            <w:tcW w:w="246" w:type="pct"/>
            <w:vMerge w:val="continue"/>
            <w:vAlign w:val="center"/>
          </w:tcPr>
          <w:p w14:paraId="036583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8831A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08A14B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EE61C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CD91A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FD201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6866D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E1581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A1119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D08D3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6AD30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21.26</w:t>
            </w:r>
          </w:p>
        </w:tc>
        <w:tc>
          <w:tcPr>
            <w:tcW w:w="286" w:type="pct"/>
            <w:vMerge w:val="continue"/>
            <w:vAlign w:val="center"/>
          </w:tcPr>
          <w:p w14:paraId="0D3D73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97F90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DC1B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</w:t>
            </w:r>
          </w:p>
        </w:tc>
      </w:tr>
      <w:tr w14:paraId="657AD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2880E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8ACA1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1B0D1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23.99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75E5F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62.95</w:t>
            </w:r>
          </w:p>
        </w:tc>
        <w:tc>
          <w:tcPr>
            <w:tcW w:w="246" w:type="pct"/>
            <w:vMerge w:val="continue"/>
            <w:vAlign w:val="center"/>
          </w:tcPr>
          <w:p w14:paraId="2A78AC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28E22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1DD39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EFF57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4CC7D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402F3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033CB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E246E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6B82D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2C42E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B4485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23.99</w:t>
            </w:r>
          </w:p>
        </w:tc>
        <w:tc>
          <w:tcPr>
            <w:tcW w:w="286" w:type="pct"/>
            <w:vMerge w:val="continue"/>
            <w:vAlign w:val="center"/>
          </w:tcPr>
          <w:p w14:paraId="1EC36D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A3C54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7D1A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</w:t>
            </w:r>
          </w:p>
        </w:tc>
      </w:tr>
      <w:tr w14:paraId="306D6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5692D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F0856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DE1AA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5491F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14CB4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46A7F1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3F1DA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606B1B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80597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5991E5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D274E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7ED83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DE1AA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0561D5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549AD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25.91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4696D0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 w:val="continue"/>
            <w:vAlign w:val="center"/>
          </w:tcPr>
          <w:p w14:paraId="22CBB3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C42F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292</w:t>
            </w:r>
          </w:p>
        </w:tc>
      </w:tr>
      <w:tr w14:paraId="3712E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FBE81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A827E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B2C8F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79481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72BE0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95D04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078DF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8331D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 w:val="continue"/>
            <w:vAlign w:val="center"/>
          </w:tcPr>
          <w:p w14:paraId="6C10DC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DE70F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4398B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E99C6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5C65B6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451FC5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EF427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24.72</w:t>
            </w:r>
          </w:p>
        </w:tc>
        <w:tc>
          <w:tcPr>
            <w:tcW w:w="286" w:type="pct"/>
            <w:vMerge w:val="continue"/>
            <w:vAlign w:val="center"/>
          </w:tcPr>
          <w:p w14:paraId="2790FF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093D9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2FE76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295</w:t>
            </w:r>
          </w:p>
        </w:tc>
      </w:tr>
      <w:tr w14:paraId="56F68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B0DA9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61BFE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AEDB2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BD496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5A0AC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01652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37AA6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362A4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3" w:type="pct"/>
            <w:vMerge w:val="continue"/>
            <w:vAlign w:val="center"/>
          </w:tcPr>
          <w:p w14:paraId="2A5F93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FB944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187D4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2E86A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93F64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7FF2BB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E124A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23.95</w:t>
            </w:r>
          </w:p>
        </w:tc>
        <w:tc>
          <w:tcPr>
            <w:tcW w:w="286" w:type="pct"/>
            <w:vMerge w:val="continue"/>
            <w:vAlign w:val="center"/>
          </w:tcPr>
          <w:p w14:paraId="3EAF73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BFB01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770A1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298</w:t>
            </w:r>
          </w:p>
        </w:tc>
      </w:tr>
      <w:tr w14:paraId="17112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A6D10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52BD3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D5FEB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3D732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1C78E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3FAE9C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8B3AC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0FDA9B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3" w:type="pct"/>
            <w:vMerge w:val="continue"/>
            <w:vAlign w:val="center"/>
          </w:tcPr>
          <w:p w14:paraId="5081B3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ABDB4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ABFFC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248EB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328F54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3FA909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2D079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34.24</w:t>
            </w:r>
          </w:p>
        </w:tc>
        <w:tc>
          <w:tcPr>
            <w:tcW w:w="286" w:type="pct"/>
            <w:vMerge w:val="continue"/>
            <w:vAlign w:val="center"/>
          </w:tcPr>
          <w:p w14:paraId="22DAB1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ADD5E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75CB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274</w:t>
            </w:r>
          </w:p>
        </w:tc>
      </w:tr>
      <w:tr w14:paraId="19A74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7AD1E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76FC5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5ECA7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2D4EE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DD6A5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EA22E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EDA72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D5AAC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 w:val="continue"/>
            <w:vAlign w:val="center"/>
          </w:tcPr>
          <w:p w14:paraId="2A8BD1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0F6B9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44887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D88EC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58E50A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65C5D0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0DD77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33.53</w:t>
            </w:r>
          </w:p>
        </w:tc>
        <w:tc>
          <w:tcPr>
            <w:tcW w:w="286" w:type="pct"/>
            <w:vMerge w:val="continue"/>
            <w:vAlign w:val="center"/>
          </w:tcPr>
          <w:p w14:paraId="7B48D1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39EDA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0236A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277</w:t>
            </w:r>
          </w:p>
        </w:tc>
      </w:tr>
      <w:tr w14:paraId="681E3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10CA6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D5FF5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55179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1AAA7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AEB9F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C5B56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714FB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0AF2DD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3" w:type="pct"/>
            <w:vMerge w:val="continue"/>
            <w:vAlign w:val="center"/>
          </w:tcPr>
          <w:p w14:paraId="22297B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C6A46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40F42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87570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2C69AA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6CCC4A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4550F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32.32</w:t>
            </w:r>
          </w:p>
        </w:tc>
        <w:tc>
          <w:tcPr>
            <w:tcW w:w="286" w:type="pct"/>
            <w:vMerge w:val="continue"/>
            <w:vAlign w:val="center"/>
          </w:tcPr>
          <w:p w14:paraId="7E4E68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11A40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1FC0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280</w:t>
            </w:r>
          </w:p>
        </w:tc>
      </w:tr>
      <w:tr w14:paraId="0F945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A2D20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051F2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2BE14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24.38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11296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63.09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120A2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2C0E3F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9B0DF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169CC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2E7FD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78F55A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7A7D2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C3C41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EA697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81051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51C99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24.38</w:t>
            </w:r>
          </w:p>
        </w:tc>
        <w:tc>
          <w:tcPr>
            <w:tcW w:w="286" w:type="pct"/>
            <w:vMerge w:val="continue"/>
            <w:vAlign w:val="center"/>
          </w:tcPr>
          <w:p w14:paraId="2547F4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47CA3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CA5CC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262</w:t>
            </w:r>
          </w:p>
        </w:tc>
      </w:tr>
      <w:tr w14:paraId="69E86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88F5F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F3DC6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FF5A5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DDBCA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46" w:type="pct"/>
            <w:vMerge w:val="continue"/>
            <w:vAlign w:val="center"/>
          </w:tcPr>
          <w:p w14:paraId="040446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3137D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DBD59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41CF2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3" w:type="pct"/>
            <w:vMerge w:val="continue"/>
            <w:vAlign w:val="center"/>
          </w:tcPr>
          <w:p w14:paraId="559BAF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0B681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49CCC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E5CB4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158BC9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2ECC9A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A5796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26.38</w:t>
            </w:r>
          </w:p>
        </w:tc>
        <w:tc>
          <w:tcPr>
            <w:tcW w:w="286" w:type="pct"/>
            <w:vMerge w:val="continue"/>
            <w:vAlign w:val="center"/>
          </w:tcPr>
          <w:p w14:paraId="0D2ECB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73107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FF0E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256</w:t>
            </w:r>
          </w:p>
        </w:tc>
      </w:tr>
      <w:tr w14:paraId="03060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47F45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18E5A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D2BB6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100A9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16968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3E23E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991B7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263BFA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 w:val="continue"/>
            <w:vAlign w:val="center"/>
          </w:tcPr>
          <w:p w14:paraId="65F311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8FC78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8B6BE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5C9A2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436E40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779C5F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51452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25.16</w:t>
            </w:r>
          </w:p>
        </w:tc>
        <w:tc>
          <w:tcPr>
            <w:tcW w:w="286" w:type="pct"/>
            <w:vMerge w:val="continue"/>
            <w:vAlign w:val="center"/>
          </w:tcPr>
          <w:p w14:paraId="37A646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0ECEB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C1595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259</w:t>
            </w:r>
          </w:p>
        </w:tc>
      </w:tr>
      <w:tr w14:paraId="361FF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8C410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4C499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54EC9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A9E97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1276D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409564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E365E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6C119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3" w:type="pct"/>
            <w:vMerge w:val="continue"/>
            <w:vAlign w:val="center"/>
          </w:tcPr>
          <w:p w14:paraId="78F7E0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87334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6AE08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D794E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1D0A5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1C7A49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A5E68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34.85</w:t>
            </w:r>
          </w:p>
        </w:tc>
        <w:tc>
          <w:tcPr>
            <w:tcW w:w="286" w:type="pct"/>
            <w:vMerge w:val="continue"/>
            <w:vAlign w:val="center"/>
          </w:tcPr>
          <w:p w14:paraId="32D91B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DFD17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730F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238</w:t>
            </w:r>
          </w:p>
        </w:tc>
      </w:tr>
      <w:tr w14:paraId="24ADB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29832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3CCC6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1DE48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791A4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97228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B7AD5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25B9D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6FC779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 w:val="continue"/>
            <w:vAlign w:val="center"/>
          </w:tcPr>
          <w:p w14:paraId="52807D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65C77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45924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ACCD6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0F5EAF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3E72F9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BE377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34.13</w:t>
            </w:r>
          </w:p>
        </w:tc>
        <w:tc>
          <w:tcPr>
            <w:tcW w:w="286" w:type="pct"/>
            <w:vMerge w:val="continue"/>
            <w:vAlign w:val="center"/>
          </w:tcPr>
          <w:p w14:paraId="406AE5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FFBCD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0FA1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241</w:t>
            </w:r>
          </w:p>
        </w:tc>
      </w:tr>
      <w:tr w14:paraId="44F73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699D9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74CB7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518FB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A63C1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FFD19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BC6FB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BBA37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1FDF1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3" w:type="pct"/>
            <w:vMerge w:val="continue"/>
            <w:vAlign w:val="center"/>
          </w:tcPr>
          <w:p w14:paraId="362887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BD061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43446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48E6A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56AA5C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60B6DA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1E912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32.89</w:t>
            </w:r>
          </w:p>
        </w:tc>
        <w:tc>
          <w:tcPr>
            <w:tcW w:w="286" w:type="pct"/>
            <w:vMerge w:val="continue"/>
            <w:vAlign w:val="center"/>
          </w:tcPr>
          <w:p w14:paraId="457991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3E0F2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7B9FB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244</w:t>
            </w:r>
          </w:p>
        </w:tc>
      </w:tr>
      <w:tr w14:paraId="02709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B2414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228D8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40F21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12.37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38036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56.16</w:t>
            </w:r>
          </w:p>
        </w:tc>
        <w:tc>
          <w:tcPr>
            <w:tcW w:w="246" w:type="pct"/>
            <w:vMerge w:val="continue"/>
            <w:vAlign w:val="center"/>
          </w:tcPr>
          <w:p w14:paraId="38B758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CD32F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CC8DB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097E1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3" w:type="pct"/>
            <w:vMerge w:val="continue"/>
            <w:vAlign w:val="center"/>
          </w:tcPr>
          <w:p w14:paraId="1DAB6A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541D5E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continue"/>
            <w:vAlign w:val="center"/>
          </w:tcPr>
          <w:p w14:paraId="05B510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E5306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2237EC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5686BB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9DB54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12.37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3E3B60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 w:val="continue"/>
            <w:vAlign w:val="center"/>
          </w:tcPr>
          <w:p w14:paraId="070364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3B35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156</w:t>
            </w:r>
          </w:p>
        </w:tc>
      </w:tr>
      <w:tr w14:paraId="69AFB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5246E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1C20D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C83CD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14.43 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7616C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46" w:type="pct"/>
            <w:vMerge w:val="continue"/>
            <w:vAlign w:val="center"/>
          </w:tcPr>
          <w:p w14:paraId="3F90A6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B3DBF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ADF8F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D8D84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92924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A7352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53BA0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B8D9E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30DEF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8ACBD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5E470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20.93</w:t>
            </w:r>
          </w:p>
        </w:tc>
        <w:tc>
          <w:tcPr>
            <w:tcW w:w="286" w:type="pct"/>
            <w:vMerge w:val="continue"/>
            <w:vAlign w:val="center"/>
          </w:tcPr>
          <w:p w14:paraId="07C37A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13CC9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FD5B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153</w:t>
            </w:r>
          </w:p>
        </w:tc>
      </w:tr>
      <w:tr w14:paraId="1F11F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515F4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65991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52277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649D7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9D80D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09A78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10F18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B2252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3" w:type="pct"/>
            <w:vMerge w:val="continue"/>
            <w:vAlign w:val="center"/>
          </w:tcPr>
          <w:p w14:paraId="7EC1E1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EFA1E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C73F1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6F35F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519471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46CFCA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CA5AA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22.88</w:t>
            </w:r>
          </w:p>
        </w:tc>
        <w:tc>
          <w:tcPr>
            <w:tcW w:w="286" w:type="pct"/>
            <w:vMerge w:val="continue"/>
            <w:vAlign w:val="center"/>
          </w:tcPr>
          <w:p w14:paraId="6A879E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FDAF6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2B52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147</w:t>
            </w:r>
          </w:p>
        </w:tc>
      </w:tr>
      <w:tr w14:paraId="5FDE1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E94E4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11E15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A1AC1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F804E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83D9D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EE29E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6F0C2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D6F16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9C8DE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A1A2A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8EC0A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25028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8217A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76061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781E2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17.05</w:t>
            </w:r>
          </w:p>
        </w:tc>
        <w:tc>
          <w:tcPr>
            <w:tcW w:w="286" w:type="pct"/>
            <w:vMerge w:val="continue"/>
            <w:vAlign w:val="center"/>
          </w:tcPr>
          <w:p w14:paraId="5CDC0B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0BE22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936A1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</w:tr>
      <w:tr w14:paraId="048FF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629D6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E0440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41FE2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5.52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634F0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53.1</w:t>
            </w:r>
          </w:p>
        </w:tc>
        <w:tc>
          <w:tcPr>
            <w:tcW w:w="246" w:type="pct"/>
            <w:vMerge w:val="continue"/>
            <w:vAlign w:val="center"/>
          </w:tcPr>
          <w:p w14:paraId="77EB02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DC38E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2234FE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6604DE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3DA76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4EEFBE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5E7465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25B0C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9FC56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10A0CC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03D2EA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11.49</w:t>
            </w:r>
          </w:p>
        </w:tc>
        <w:tc>
          <w:tcPr>
            <w:tcW w:w="286" w:type="pct"/>
            <w:vMerge w:val="continue"/>
            <w:vAlign w:val="center"/>
          </w:tcPr>
          <w:p w14:paraId="4D6D99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0B44F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5C00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519</w:t>
            </w:r>
          </w:p>
        </w:tc>
      </w:tr>
      <w:tr w14:paraId="238F7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24B82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5C918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EC3C4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75FE8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56715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EAE90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9FABE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35C85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3" w:type="pct"/>
            <w:vMerge w:val="continue"/>
            <w:vAlign w:val="center"/>
          </w:tcPr>
          <w:p w14:paraId="5F8AA6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529CD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FAD97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193AF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9D326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646769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E468C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11.5</w:t>
            </w:r>
          </w:p>
        </w:tc>
        <w:tc>
          <w:tcPr>
            <w:tcW w:w="286" w:type="pct"/>
            <w:vMerge w:val="continue"/>
            <w:vAlign w:val="center"/>
          </w:tcPr>
          <w:p w14:paraId="239049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1628B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9823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515</w:t>
            </w:r>
          </w:p>
        </w:tc>
      </w:tr>
      <w:tr w14:paraId="7616C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0DCDB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3D83C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9A813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16.57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001A0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46" w:type="pct"/>
            <w:vMerge w:val="continue"/>
            <w:vAlign w:val="center"/>
          </w:tcPr>
          <w:p w14:paraId="79845B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5C69A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0F1510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63276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8FD65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3C32E6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7B08E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B48BF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50D48C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05270B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600FC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18.81</w:t>
            </w:r>
          </w:p>
        </w:tc>
        <w:tc>
          <w:tcPr>
            <w:tcW w:w="286" w:type="pct"/>
            <w:vMerge w:val="continue"/>
            <w:vAlign w:val="center"/>
          </w:tcPr>
          <w:p w14:paraId="2ED55B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A354A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7AC6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518</w:t>
            </w:r>
          </w:p>
        </w:tc>
      </w:tr>
      <w:tr w14:paraId="1BFC2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3E594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97134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6E76E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77BAE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EEE26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158F3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C840F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14D29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3" w:type="pct"/>
            <w:vMerge w:val="continue"/>
            <w:vAlign w:val="center"/>
          </w:tcPr>
          <w:p w14:paraId="3831F3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F4EA0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66B0B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39657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7999C0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1A75AA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F0D18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18.83</w:t>
            </w:r>
          </w:p>
        </w:tc>
        <w:tc>
          <w:tcPr>
            <w:tcW w:w="286" w:type="pct"/>
            <w:vMerge w:val="continue"/>
            <w:vAlign w:val="center"/>
          </w:tcPr>
          <w:p w14:paraId="247B1F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2844D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A278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514</w:t>
            </w:r>
          </w:p>
        </w:tc>
      </w:tr>
      <w:tr w14:paraId="26A23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2D37E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6B4C0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0F4293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26.15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81714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63.76</w:t>
            </w:r>
          </w:p>
        </w:tc>
        <w:tc>
          <w:tcPr>
            <w:tcW w:w="246" w:type="pct"/>
            <w:vMerge w:val="continue"/>
            <w:vAlign w:val="center"/>
          </w:tcPr>
          <w:p w14:paraId="786A0E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17B51F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1A97D9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E870D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continue"/>
            <w:vAlign w:val="center"/>
          </w:tcPr>
          <w:p w14:paraId="2E0C9C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4ED8E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885C8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F7616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050C4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458AE6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7CAB43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26.15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514952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 w:val="continue"/>
            <w:vAlign w:val="center"/>
          </w:tcPr>
          <w:p w14:paraId="04E454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9A40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117</w:t>
            </w:r>
          </w:p>
        </w:tc>
      </w:tr>
      <w:tr w14:paraId="3DF1F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903EC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6875F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277AC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28.27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429A2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64.5</w:t>
            </w:r>
          </w:p>
        </w:tc>
        <w:tc>
          <w:tcPr>
            <w:tcW w:w="246" w:type="pct"/>
            <w:vMerge w:val="continue"/>
            <w:vAlign w:val="center"/>
          </w:tcPr>
          <w:p w14:paraId="7C5F0B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54CA2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48126C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5D0E3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9AF65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8D54C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9D7EC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BA0A2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C865A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958DF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17683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28.27</w:t>
            </w:r>
          </w:p>
        </w:tc>
        <w:tc>
          <w:tcPr>
            <w:tcW w:w="286" w:type="pct"/>
            <w:vMerge w:val="continue"/>
            <w:vAlign w:val="center"/>
          </w:tcPr>
          <w:p w14:paraId="4AA89A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13F5D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FDB4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115</w:t>
            </w:r>
          </w:p>
        </w:tc>
      </w:tr>
      <w:tr w14:paraId="2505D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7B912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2103F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24644B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6ADE6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87F9A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624FAE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5EA24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2299A5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53" w:type="pct"/>
            <w:vMerge w:val="continue"/>
            <w:vAlign w:val="center"/>
          </w:tcPr>
          <w:p w14:paraId="7B73A8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F24F9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88EDA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4B68E0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 w:val="continue"/>
            <w:vAlign w:val="center"/>
          </w:tcPr>
          <w:p w14:paraId="117CD9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7DAAF2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22C3A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86" w:type="pct"/>
            <w:vMerge w:val="continue"/>
            <w:vAlign w:val="center"/>
          </w:tcPr>
          <w:p w14:paraId="15D0ED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B3433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9ED9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224</w:t>
            </w:r>
          </w:p>
        </w:tc>
      </w:tr>
      <w:tr w14:paraId="7B1AB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B31BA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DD698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CB52D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D991E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632E6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49CDB8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741D28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DB002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45018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FB731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1F189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A3139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D6BE1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EB893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9EE0F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CD08B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7828F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6D16B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225</w:t>
            </w:r>
          </w:p>
        </w:tc>
      </w:tr>
      <w:tr w14:paraId="21AA2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C3C09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63D27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631524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D3811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48.2</w:t>
            </w:r>
          </w:p>
        </w:tc>
        <w:tc>
          <w:tcPr>
            <w:tcW w:w="246" w:type="pct"/>
            <w:vMerge w:val="continue"/>
            <w:vAlign w:val="center"/>
          </w:tcPr>
          <w:p w14:paraId="2AFE08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6EA764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26B9D9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2D6F9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 w:val="continue"/>
            <w:vAlign w:val="center"/>
          </w:tcPr>
          <w:p w14:paraId="4C28A1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4DC880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continue"/>
            <w:vAlign w:val="center"/>
          </w:tcPr>
          <w:p w14:paraId="200973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5AB7B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EAEA2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4C9E60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72E221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5.09</w:t>
            </w:r>
          </w:p>
        </w:tc>
        <w:tc>
          <w:tcPr>
            <w:tcW w:w="286" w:type="pct"/>
            <w:vMerge w:val="continue"/>
            <w:vAlign w:val="center"/>
          </w:tcPr>
          <w:p w14:paraId="683E34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57BC9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DDD7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707</w:t>
            </w:r>
          </w:p>
        </w:tc>
      </w:tr>
      <w:tr w14:paraId="65973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8C5B6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3F208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74BFD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94431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48.19</w:t>
            </w:r>
          </w:p>
        </w:tc>
        <w:tc>
          <w:tcPr>
            <w:tcW w:w="246" w:type="pct"/>
            <w:vMerge w:val="continue"/>
            <w:vAlign w:val="center"/>
          </w:tcPr>
          <w:p w14:paraId="381C9B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C8623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011D8F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6039A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33EFD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2848A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1B136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6959F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503BE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BA91F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221CD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5C393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AF42A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1A07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708</w:t>
            </w:r>
          </w:p>
        </w:tc>
      </w:tr>
      <w:tr w14:paraId="2E74B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4CB7A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D2F20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3F662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E35EA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49.1</w:t>
            </w:r>
          </w:p>
        </w:tc>
        <w:tc>
          <w:tcPr>
            <w:tcW w:w="246" w:type="pct"/>
            <w:vMerge w:val="continue"/>
            <w:vAlign w:val="center"/>
          </w:tcPr>
          <w:p w14:paraId="6569CA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26813A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46B658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C6153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CD59B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49BA64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EB9B8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5F76B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FD4C7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210760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3305B4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13.39</w:t>
            </w:r>
          </w:p>
        </w:tc>
        <w:tc>
          <w:tcPr>
            <w:tcW w:w="286" w:type="pct"/>
            <w:vMerge w:val="continue"/>
            <w:vAlign w:val="center"/>
          </w:tcPr>
          <w:p w14:paraId="7CEC4B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0197C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CC00B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722</w:t>
            </w:r>
          </w:p>
        </w:tc>
      </w:tr>
      <w:tr w14:paraId="095C1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DD831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9E9D0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9EE3F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414DF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FD964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21E8DE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7DA1EF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8793C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E1A85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A8FD7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B5752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FF78B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6A4B0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7065C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A10B0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13.15</w:t>
            </w:r>
          </w:p>
        </w:tc>
        <w:tc>
          <w:tcPr>
            <w:tcW w:w="286" w:type="pct"/>
            <w:vMerge w:val="continue"/>
            <w:vAlign w:val="center"/>
          </w:tcPr>
          <w:p w14:paraId="7D568C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C4A99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4DEFB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723</w:t>
            </w:r>
          </w:p>
        </w:tc>
      </w:tr>
      <w:tr w14:paraId="2AAFF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D521E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266ED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1AD86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9132A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F5A0F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6D048B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626E9E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8BBA3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18004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72D9C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BEAE5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D69B3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B1140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FDECE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1ADB6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23.37</w:t>
            </w:r>
          </w:p>
        </w:tc>
        <w:tc>
          <w:tcPr>
            <w:tcW w:w="286" w:type="pct"/>
            <w:vMerge w:val="continue"/>
            <w:vAlign w:val="center"/>
          </w:tcPr>
          <w:p w14:paraId="603D1D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39F2C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754A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762</w:t>
            </w:r>
          </w:p>
        </w:tc>
      </w:tr>
      <w:tr w14:paraId="43569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AD6FF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51369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4D544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4C33A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099D6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8CBEC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323066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5E092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3677D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44E40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91A3D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EA8D6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E38C5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2F464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4D353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22.96</w:t>
            </w:r>
          </w:p>
        </w:tc>
        <w:tc>
          <w:tcPr>
            <w:tcW w:w="286" w:type="pct"/>
            <w:vMerge w:val="continue"/>
            <w:vAlign w:val="center"/>
          </w:tcPr>
          <w:p w14:paraId="4A330B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34C33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6413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763</w:t>
            </w:r>
          </w:p>
        </w:tc>
      </w:tr>
      <w:tr w14:paraId="5F545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CB1FB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301D4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8530F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8.82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5741B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53.42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724138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4B2DB1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30C98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542D8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06F6E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7DFEC2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31674B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5" w:type="pct"/>
            <w:vMerge w:val="continue"/>
            <w:vAlign w:val="center"/>
          </w:tcPr>
          <w:p w14:paraId="62CE4B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F2A44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38DD4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30E5F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8.82</w:t>
            </w:r>
          </w:p>
        </w:tc>
        <w:tc>
          <w:tcPr>
            <w:tcW w:w="286" w:type="pct"/>
            <w:vMerge w:val="continue"/>
            <w:vAlign w:val="center"/>
          </w:tcPr>
          <w:p w14:paraId="3974A5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AF739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6E16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713</w:t>
            </w:r>
          </w:p>
        </w:tc>
      </w:tr>
      <w:tr w14:paraId="3CCFE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2607F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AF95C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B69A8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8.88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F7B68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53.49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C61EA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536FEB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7AE5E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7766D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55981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5C7F4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12EFC6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 w:val="continue"/>
            <w:vAlign w:val="center"/>
          </w:tcPr>
          <w:p w14:paraId="139960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E1FDC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276708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36B766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8.88</w:t>
            </w:r>
          </w:p>
        </w:tc>
        <w:tc>
          <w:tcPr>
            <w:tcW w:w="286" w:type="pct"/>
            <w:vMerge w:val="continue"/>
            <w:vAlign w:val="center"/>
          </w:tcPr>
          <w:p w14:paraId="34E794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32BB2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E6D93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748</w:t>
            </w:r>
          </w:p>
        </w:tc>
      </w:tr>
      <w:tr w14:paraId="463DC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EBB3D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03236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160D9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8.89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B7BAB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53.5</w:t>
            </w:r>
          </w:p>
        </w:tc>
        <w:tc>
          <w:tcPr>
            <w:tcW w:w="246" w:type="pct"/>
            <w:vMerge w:val="continue"/>
            <w:vAlign w:val="center"/>
          </w:tcPr>
          <w:p w14:paraId="326543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1D8F8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2BBB83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3BB84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BE14F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DBCB4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B708C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7D9C2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80F05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3569D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CEE4F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8.89</w:t>
            </w:r>
          </w:p>
        </w:tc>
        <w:tc>
          <w:tcPr>
            <w:tcW w:w="286" w:type="pct"/>
            <w:vMerge w:val="continue"/>
            <w:vAlign w:val="center"/>
          </w:tcPr>
          <w:p w14:paraId="6D7553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920D4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75EE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747</w:t>
            </w:r>
          </w:p>
        </w:tc>
      </w:tr>
      <w:tr w14:paraId="1EFA8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C435F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FB948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20C53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9.65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DE6DA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54.28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1C48C2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2E6319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AD581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BD851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4ADDE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D3D70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691B3B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5" w:type="pct"/>
            <w:vMerge w:val="continue"/>
            <w:vAlign w:val="center"/>
          </w:tcPr>
          <w:p w14:paraId="54C9A8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74114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76C11B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69456A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9.65</w:t>
            </w:r>
          </w:p>
        </w:tc>
        <w:tc>
          <w:tcPr>
            <w:tcW w:w="286" w:type="pct"/>
            <w:vMerge w:val="continue"/>
            <w:vAlign w:val="center"/>
          </w:tcPr>
          <w:p w14:paraId="2711BF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EF714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7E3F3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712</w:t>
            </w:r>
          </w:p>
        </w:tc>
      </w:tr>
      <w:tr w14:paraId="67A70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D3776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3C3DA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2B8FD9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9.67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89E45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54.3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ADDD5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2B4E0B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C277C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1F09E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70D32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05A1A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BC120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B05C5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786BD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72B93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DCDFF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16.85</w:t>
            </w:r>
          </w:p>
        </w:tc>
        <w:tc>
          <w:tcPr>
            <w:tcW w:w="286" w:type="pct"/>
            <w:vMerge w:val="continue"/>
            <w:vAlign w:val="center"/>
          </w:tcPr>
          <w:p w14:paraId="02BDE1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9780E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D3F6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752</w:t>
            </w:r>
          </w:p>
        </w:tc>
      </w:tr>
      <w:tr w14:paraId="1F9A2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F0531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555AA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277B6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5974D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88608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8F4F2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280BDD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A4241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ADBA2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6E8EA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072F7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590B8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C0DF6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EC697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3BE16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15.4</w:t>
            </w:r>
          </w:p>
        </w:tc>
        <w:tc>
          <w:tcPr>
            <w:tcW w:w="286" w:type="pct"/>
            <w:vMerge w:val="continue"/>
            <w:vAlign w:val="center"/>
          </w:tcPr>
          <w:p w14:paraId="0E6716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3DC89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E9545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753</w:t>
            </w:r>
          </w:p>
        </w:tc>
      </w:tr>
      <w:tr w14:paraId="03743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86DDE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9F240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4D9D0B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13.15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CD013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57.22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58EF7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08ACC5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7273E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797B1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18E60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E10F9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3C3734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 w:val="continue"/>
            <w:vAlign w:val="center"/>
          </w:tcPr>
          <w:p w14:paraId="2CF5C9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C5254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D9047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130E70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13.15</w:t>
            </w:r>
          </w:p>
        </w:tc>
        <w:tc>
          <w:tcPr>
            <w:tcW w:w="286" w:type="pct"/>
            <w:vMerge w:val="continue"/>
            <w:vAlign w:val="center"/>
          </w:tcPr>
          <w:p w14:paraId="2C04CD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F5AD2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5CC1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693</w:t>
            </w:r>
          </w:p>
        </w:tc>
      </w:tr>
      <w:tr w14:paraId="6DC49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C039A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13941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C9B83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50E5E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33C82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36B3D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423B6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91122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177E5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5FA5A1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703D30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68BE7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0435B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32093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3BA05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272D5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A631E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78393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718</w:t>
            </w:r>
          </w:p>
        </w:tc>
      </w:tr>
      <w:tr w14:paraId="76CE6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B1B40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F89A0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DCCBE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13.76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2B04B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57.65</w:t>
            </w:r>
          </w:p>
        </w:tc>
        <w:tc>
          <w:tcPr>
            <w:tcW w:w="246" w:type="pct"/>
            <w:vMerge w:val="continue"/>
            <w:vAlign w:val="center"/>
          </w:tcPr>
          <w:p w14:paraId="204F68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17AB8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C05E2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8E1FC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0ADCA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064DD0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continue"/>
            <w:vAlign w:val="center"/>
          </w:tcPr>
          <w:p w14:paraId="725768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E485A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8D764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A3DB5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C7871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13.76</w:t>
            </w:r>
          </w:p>
        </w:tc>
        <w:tc>
          <w:tcPr>
            <w:tcW w:w="286" w:type="pct"/>
            <w:vMerge w:val="continue"/>
            <w:vAlign w:val="center"/>
          </w:tcPr>
          <w:p w14:paraId="03A91A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95BE0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B961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728</w:t>
            </w:r>
          </w:p>
        </w:tc>
      </w:tr>
      <w:tr w14:paraId="70B53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6FD13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5E928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2CBAB7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14.39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20C91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58.08</w:t>
            </w:r>
          </w:p>
        </w:tc>
        <w:tc>
          <w:tcPr>
            <w:tcW w:w="246" w:type="pct"/>
            <w:vMerge w:val="continue"/>
            <w:vAlign w:val="center"/>
          </w:tcPr>
          <w:p w14:paraId="072AAB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B0C43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707593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9B6FB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BCCD3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6BCBED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958C7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DE1B6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71D60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CFBC0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711E45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14.39</w:t>
            </w:r>
          </w:p>
        </w:tc>
        <w:tc>
          <w:tcPr>
            <w:tcW w:w="286" w:type="pct"/>
            <w:vMerge w:val="continue"/>
            <w:vAlign w:val="center"/>
          </w:tcPr>
          <w:p w14:paraId="315502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55DE5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E48FA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692</w:t>
            </w:r>
          </w:p>
        </w:tc>
      </w:tr>
      <w:tr w14:paraId="22110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365EB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8156F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955C8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B03D7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D6A65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5BF01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BADCE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5DDEF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E29A9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4F4F1E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294DE5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C5FC8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198B5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A802F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2AD41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BA3F5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C0FAD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75CB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717</w:t>
            </w:r>
          </w:p>
        </w:tc>
      </w:tr>
      <w:tr w14:paraId="71EF7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1467C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822CF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A89F5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9A051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46" w:type="pct"/>
            <w:vMerge w:val="continue"/>
            <w:vAlign w:val="center"/>
          </w:tcPr>
          <w:p w14:paraId="766C2B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EDC32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0856C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99CC2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DD7BD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588404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continue"/>
            <w:vAlign w:val="center"/>
          </w:tcPr>
          <w:p w14:paraId="5BB0BB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6084D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78ACB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12BB69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3ACDFE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28.03</w:t>
            </w:r>
          </w:p>
        </w:tc>
        <w:tc>
          <w:tcPr>
            <w:tcW w:w="286" w:type="pct"/>
            <w:vMerge w:val="continue"/>
            <w:vAlign w:val="center"/>
          </w:tcPr>
          <w:p w14:paraId="0B9BD8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4C08D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9FBF4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697</w:t>
            </w:r>
          </w:p>
        </w:tc>
      </w:tr>
      <w:tr w14:paraId="73090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BAD0A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878F3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32C9E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1CAE3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F748E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578D6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7C3C2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C176A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959F4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B0A2D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07731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7B273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40805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32B67D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1E0785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27.92</w:t>
            </w:r>
          </w:p>
        </w:tc>
        <w:tc>
          <w:tcPr>
            <w:tcW w:w="286" w:type="pct"/>
            <w:vMerge w:val="continue"/>
            <w:vAlign w:val="center"/>
          </w:tcPr>
          <w:p w14:paraId="21A09B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96E49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0C04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702</w:t>
            </w:r>
          </w:p>
        </w:tc>
      </w:tr>
      <w:tr w14:paraId="20DA2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C33E9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EA3CF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D6B67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C64BA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F5A29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0FEDA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4C18C5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D6207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4D615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4033D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B6A39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53595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3C73F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3DDD28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686AD6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16.57</w:t>
            </w:r>
          </w:p>
        </w:tc>
        <w:tc>
          <w:tcPr>
            <w:tcW w:w="286" w:type="pct"/>
            <w:vMerge w:val="continue"/>
            <w:vAlign w:val="center"/>
          </w:tcPr>
          <w:p w14:paraId="65BEC4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276B0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65C2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698</w:t>
            </w:r>
          </w:p>
        </w:tc>
      </w:tr>
      <w:tr w14:paraId="076ED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B4F04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173F0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7F0E8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025F1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A9D1E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8A2E1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BA469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D68FB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F7ABF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31B27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3BCCD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D1C54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2F473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170790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183C0C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16.56</w:t>
            </w:r>
          </w:p>
        </w:tc>
        <w:tc>
          <w:tcPr>
            <w:tcW w:w="286" w:type="pct"/>
            <w:vMerge w:val="continue"/>
            <w:vAlign w:val="center"/>
          </w:tcPr>
          <w:p w14:paraId="52A704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C654C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28C0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703</w:t>
            </w:r>
          </w:p>
        </w:tc>
      </w:tr>
      <w:tr w14:paraId="75369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1E9B3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DA28C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FEDF4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6B709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6E902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40772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4CB961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EEF56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ED877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15B21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027FD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93EC4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800B3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1DEF3B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7DB94A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25.13</w:t>
            </w:r>
          </w:p>
        </w:tc>
        <w:tc>
          <w:tcPr>
            <w:tcW w:w="286" w:type="pct"/>
            <w:vMerge w:val="continue"/>
            <w:vAlign w:val="center"/>
          </w:tcPr>
          <w:p w14:paraId="48623B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B96B3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770C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732</w:t>
            </w:r>
          </w:p>
        </w:tc>
      </w:tr>
      <w:tr w14:paraId="10491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A5F73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AD07A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AEECB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5F2AD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9EAF7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61B88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959DA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70E4C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A8C7F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B13DE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445A1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E5442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188B2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342346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484197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48.94</w:t>
            </w:r>
          </w:p>
        </w:tc>
        <w:tc>
          <w:tcPr>
            <w:tcW w:w="286" w:type="pct"/>
            <w:vMerge w:val="continue"/>
            <w:vAlign w:val="center"/>
          </w:tcPr>
          <w:p w14:paraId="1768EA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F0409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DAE3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737</w:t>
            </w:r>
          </w:p>
        </w:tc>
      </w:tr>
      <w:tr w14:paraId="3C051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FE838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AC1A1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14C27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1A724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4404F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246D0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1BC73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5A5C7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3DE7F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9D5B6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6D9F4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27C54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6C1B7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20B0E6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3D8012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48.75</w:t>
            </w:r>
          </w:p>
        </w:tc>
        <w:tc>
          <w:tcPr>
            <w:tcW w:w="286" w:type="pct"/>
            <w:vMerge w:val="continue"/>
            <w:vAlign w:val="center"/>
          </w:tcPr>
          <w:p w14:paraId="7551D1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EEC51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000D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742</w:t>
            </w:r>
          </w:p>
        </w:tc>
      </w:tr>
      <w:tr w14:paraId="12BB5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A33EF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57E39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6618D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776FB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A87E6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AA92C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27269A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F0383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4D266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6C4DA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9074E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8673B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B5367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59C314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2C0475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22.96</w:t>
            </w:r>
          </w:p>
        </w:tc>
        <w:tc>
          <w:tcPr>
            <w:tcW w:w="286" w:type="pct"/>
            <w:vMerge w:val="continue"/>
            <w:vAlign w:val="center"/>
          </w:tcPr>
          <w:p w14:paraId="4211C6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F0292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C222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733</w:t>
            </w:r>
          </w:p>
        </w:tc>
      </w:tr>
      <w:tr w14:paraId="411DA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79245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17ADD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17FB3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B1396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9815E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3010E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AA698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443B0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3C7B0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EC773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4A306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D3537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D8BC6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365D45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3347DE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28.93</w:t>
            </w:r>
          </w:p>
        </w:tc>
        <w:tc>
          <w:tcPr>
            <w:tcW w:w="286" w:type="pct"/>
            <w:vMerge w:val="continue"/>
            <w:vAlign w:val="center"/>
          </w:tcPr>
          <w:p w14:paraId="673F66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643EF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7598A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738</w:t>
            </w:r>
          </w:p>
        </w:tc>
      </w:tr>
      <w:tr w14:paraId="012C8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94305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B2DF7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D6B25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29259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38F17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38E38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21E33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BA4E1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F6EDB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AE5F8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37C82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A9CB8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95DC5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3D7982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79A21A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28.92</w:t>
            </w:r>
          </w:p>
        </w:tc>
        <w:tc>
          <w:tcPr>
            <w:tcW w:w="286" w:type="pct"/>
            <w:vMerge w:val="continue"/>
            <w:vAlign w:val="center"/>
          </w:tcPr>
          <w:p w14:paraId="5ADF28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E27FA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EBAD9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743</w:t>
            </w:r>
          </w:p>
        </w:tc>
      </w:tr>
      <w:tr w14:paraId="4D809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3D780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D7212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C4BD0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14.52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395C5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58.16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63CCD8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44A187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03E439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57A6A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44EBA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5" w:type="pct"/>
            <w:vMerge w:val="continue"/>
            <w:vAlign w:val="center"/>
          </w:tcPr>
          <w:p w14:paraId="7B6664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22B52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30DBE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14BA6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7E409F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103C60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14.52</w:t>
            </w:r>
          </w:p>
        </w:tc>
        <w:tc>
          <w:tcPr>
            <w:tcW w:w="286" w:type="pct"/>
            <w:vMerge w:val="continue"/>
            <w:vAlign w:val="center"/>
          </w:tcPr>
          <w:p w14:paraId="775BC9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74D68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FABD1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727</w:t>
            </w:r>
          </w:p>
        </w:tc>
      </w:tr>
      <w:tr w14:paraId="621BE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943BB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68828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098A4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22.96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AE077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62.52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058E3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D0D3C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3FD9D5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2D9D0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90DA4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3B5BAA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46A0C6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0F4B2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66AE5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E03E7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6CF46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22.96</w:t>
            </w:r>
          </w:p>
        </w:tc>
        <w:tc>
          <w:tcPr>
            <w:tcW w:w="286" w:type="pct"/>
            <w:vMerge w:val="continue"/>
            <w:vAlign w:val="center"/>
          </w:tcPr>
          <w:p w14:paraId="38C70E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77C35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1F48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758</w:t>
            </w:r>
          </w:p>
        </w:tc>
      </w:tr>
      <w:tr w14:paraId="17C50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4A4B3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D981F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FF7DB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24.03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29D1D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62.95</w:t>
            </w:r>
          </w:p>
        </w:tc>
        <w:tc>
          <w:tcPr>
            <w:tcW w:w="246" w:type="pct"/>
            <w:vMerge w:val="continue"/>
            <w:vAlign w:val="center"/>
          </w:tcPr>
          <w:p w14:paraId="30792C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3BA44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BE550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746B4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E7AF5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7E1B5B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continue"/>
            <w:vAlign w:val="center"/>
          </w:tcPr>
          <w:p w14:paraId="7A8BFC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76D7F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EBA07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1B48D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6A7EE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24.03</w:t>
            </w:r>
          </w:p>
        </w:tc>
        <w:tc>
          <w:tcPr>
            <w:tcW w:w="286" w:type="pct"/>
            <w:vMerge w:val="continue"/>
            <w:vAlign w:val="center"/>
          </w:tcPr>
          <w:p w14:paraId="638059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DEDE4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70E3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768</w:t>
            </w:r>
          </w:p>
        </w:tc>
      </w:tr>
      <w:tr w14:paraId="20B9F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D570A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F28E1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E646F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E125F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46" w:type="pct"/>
            <w:vMerge w:val="continue"/>
            <w:vAlign w:val="center"/>
          </w:tcPr>
          <w:p w14:paraId="01E06A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96DAD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1FA924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6D88E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CE313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E6EA9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66B60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06536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5EBAE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D98CD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A0A0F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25.35</w:t>
            </w:r>
          </w:p>
        </w:tc>
        <w:tc>
          <w:tcPr>
            <w:tcW w:w="286" w:type="pct"/>
            <w:vMerge w:val="continue"/>
            <w:vAlign w:val="center"/>
          </w:tcPr>
          <w:p w14:paraId="4EFB78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03DAA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8D1B9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767</w:t>
            </w:r>
          </w:p>
        </w:tc>
      </w:tr>
      <w:tr w14:paraId="109A0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94853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6CA10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0DBB2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25.13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7620A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63.38</w:t>
            </w:r>
          </w:p>
        </w:tc>
        <w:tc>
          <w:tcPr>
            <w:tcW w:w="246" w:type="pct"/>
            <w:vMerge w:val="continue"/>
            <w:vAlign w:val="center"/>
          </w:tcPr>
          <w:p w14:paraId="673BF1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1BB2E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4E3EA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6AE72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D6965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2F6613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79FB28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35CE1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D37BB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E33B2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05A61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25.13</w:t>
            </w:r>
          </w:p>
        </w:tc>
        <w:tc>
          <w:tcPr>
            <w:tcW w:w="286" w:type="pct"/>
            <w:vMerge w:val="continue"/>
            <w:vAlign w:val="center"/>
          </w:tcPr>
          <w:p w14:paraId="765D3B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1C969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D3A6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757</w:t>
            </w:r>
          </w:p>
        </w:tc>
      </w:tr>
      <w:tr w14:paraId="5C715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11006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EDA24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1B070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4.09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8E9F5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28351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62E80E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B7304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067E57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80079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054E02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continue"/>
            <w:vAlign w:val="center"/>
          </w:tcPr>
          <w:p w14:paraId="1CBFA5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F3375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41E1D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425732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263341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286" w:type="pct"/>
            <w:vMerge w:val="continue"/>
            <w:vAlign w:val="center"/>
          </w:tcPr>
          <w:p w14:paraId="175CC6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D3B81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EEC5B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375</w:t>
            </w:r>
          </w:p>
        </w:tc>
      </w:tr>
      <w:tr w14:paraId="0BDA4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267FA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A0D63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EA5E4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D3DAC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204C6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C4499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EB918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DF298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EC4DF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1B839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371E0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2B87F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AFBD6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A6593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5E83F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53.79</w:t>
            </w:r>
          </w:p>
        </w:tc>
        <w:tc>
          <w:tcPr>
            <w:tcW w:w="286" w:type="pct"/>
            <w:vMerge w:val="continue"/>
            <w:vAlign w:val="center"/>
          </w:tcPr>
          <w:p w14:paraId="59C743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C8732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B0B9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377</w:t>
            </w:r>
          </w:p>
        </w:tc>
      </w:tr>
      <w:tr w14:paraId="6019F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FC57D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667EF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C624F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29106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0B8A8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71D93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4A8B8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7AABF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C83F1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CD55E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0A940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181321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 w:val="continue"/>
            <w:vAlign w:val="center"/>
          </w:tcPr>
          <w:p w14:paraId="30E70F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B568B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235B7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32.47</w:t>
            </w:r>
          </w:p>
        </w:tc>
        <w:tc>
          <w:tcPr>
            <w:tcW w:w="286" w:type="pct"/>
            <w:vMerge w:val="continue"/>
            <w:vAlign w:val="center"/>
          </w:tcPr>
          <w:p w14:paraId="51E004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A2341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956A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379</w:t>
            </w:r>
          </w:p>
        </w:tc>
      </w:tr>
      <w:tr w14:paraId="244DF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F5BA1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95CC3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6B831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34DC0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8E573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592C0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49F10C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F8133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A9EB4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58D5B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AEBCB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72DBB7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 w:val="continue"/>
            <w:vAlign w:val="center"/>
          </w:tcPr>
          <w:p w14:paraId="721CA5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0047D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7535F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24.07</w:t>
            </w:r>
          </w:p>
        </w:tc>
        <w:tc>
          <w:tcPr>
            <w:tcW w:w="286" w:type="pct"/>
            <w:vMerge w:val="continue"/>
            <w:vAlign w:val="center"/>
          </w:tcPr>
          <w:p w14:paraId="348E1F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B4EB8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0B8D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376</w:t>
            </w:r>
          </w:p>
        </w:tc>
      </w:tr>
      <w:tr w14:paraId="74557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ECC45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DA0E4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06761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91AA8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EC1E5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F9C75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05006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91DA9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1F07E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2210D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9163B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4F58A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ACA35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A736B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8E785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20.88</w:t>
            </w:r>
          </w:p>
        </w:tc>
        <w:tc>
          <w:tcPr>
            <w:tcW w:w="286" w:type="pct"/>
            <w:vMerge w:val="continue"/>
            <w:vAlign w:val="center"/>
          </w:tcPr>
          <w:p w14:paraId="2500BD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87B6E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38B3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378</w:t>
            </w:r>
          </w:p>
        </w:tc>
      </w:tr>
      <w:tr w14:paraId="3F4C5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D37BF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EAA4B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6268E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038B6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AB7AA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30D3A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D89CA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A2BF7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3AFF0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FAF0F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9ECD8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6E43E4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 w:val="continue"/>
            <w:vAlign w:val="center"/>
          </w:tcPr>
          <w:p w14:paraId="3D95E6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AAECC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EE5BE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12.61</w:t>
            </w:r>
          </w:p>
        </w:tc>
        <w:tc>
          <w:tcPr>
            <w:tcW w:w="286" w:type="pct"/>
            <w:vMerge w:val="continue"/>
            <w:vAlign w:val="center"/>
          </w:tcPr>
          <w:p w14:paraId="2EC832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15365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7C1C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380</w:t>
            </w:r>
          </w:p>
        </w:tc>
      </w:tr>
      <w:tr w14:paraId="1DC89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E5439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01E93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004CA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12.61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2DB99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56.82</w:t>
            </w:r>
          </w:p>
        </w:tc>
        <w:tc>
          <w:tcPr>
            <w:tcW w:w="246" w:type="pct"/>
            <w:vMerge w:val="continue"/>
            <w:vAlign w:val="center"/>
          </w:tcPr>
          <w:p w14:paraId="6D9DB8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6AD3C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EEE40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52CED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79880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408303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D17F6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B6935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E3246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9BCCD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B143F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2E706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3FBD9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D51D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374</w:t>
            </w:r>
          </w:p>
        </w:tc>
      </w:tr>
      <w:tr w14:paraId="442D2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4268C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5EE57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639FC7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16.03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3AAF4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246" w:type="pct"/>
            <w:vMerge w:val="continue"/>
            <w:vAlign w:val="center"/>
          </w:tcPr>
          <w:p w14:paraId="506C28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06675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55B3A3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79340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72735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644FA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F52DF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194D55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 w:val="continue"/>
            <w:vAlign w:val="center"/>
          </w:tcPr>
          <w:p w14:paraId="46E468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3885A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113EF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286" w:type="pct"/>
            <w:vMerge w:val="continue"/>
            <w:vAlign w:val="center"/>
          </w:tcPr>
          <w:p w14:paraId="54E4CD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89DD2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A96F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369</w:t>
            </w:r>
          </w:p>
        </w:tc>
      </w:tr>
      <w:tr w14:paraId="0AB0A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2C50E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CDA84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62552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0E4D5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5E77C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CAFCF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FC138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28EA7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5B60B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3F6FE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5846A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3FFA2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115CA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C0368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9C80E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53.79</w:t>
            </w:r>
          </w:p>
        </w:tc>
        <w:tc>
          <w:tcPr>
            <w:tcW w:w="286" w:type="pct"/>
            <w:vMerge w:val="continue"/>
            <w:vAlign w:val="center"/>
          </w:tcPr>
          <w:p w14:paraId="2AD6C1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BD2E3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7514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371</w:t>
            </w:r>
          </w:p>
        </w:tc>
      </w:tr>
      <w:tr w14:paraId="18C09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51BE7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A8E81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813D2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B8523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DBCBA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C4816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49ABE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F7B70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DAA84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1B101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E87A9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558E4C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 w:val="continue"/>
            <w:vAlign w:val="center"/>
          </w:tcPr>
          <w:p w14:paraId="4F0D2F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7F12E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A95F8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32.47</w:t>
            </w:r>
          </w:p>
        </w:tc>
        <w:tc>
          <w:tcPr>
            <w:tcW w:w="286" w:type="pct"/>
            <w:vMerge w:val="continue"/>
            <w:vAlign w:val="center"/>
          </w:tcPr>
          <w:p w14:paraId="367A94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7AA6E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05D5C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373</w:t>
            </w:r>
          </w:p>
        </w:tc>
      </w:tr>
      <w:tr w14:paraId="0AABA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F9317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90514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2F82B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5B3A0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727AF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87A9F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133E85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0A667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ACCC7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D02C9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EE86D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35BA45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 w:val="continue"/>
            <w:vAlign w:val="center"/>
          </w:tcPr>
          <w:p w14:paraId="461BC3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22E38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24A08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24.07</w:t>
            </w:r>
          </w:p>
        </w:tc>
        <w:tc>
          <w:tcPr>
            <w:tcW w:w="286" w:type="pct"/>
            <w:vMerge w:val="continue"/>
            <w:vAlign w:val="center"/>
          </w:tcPr>
          <w:p w14:paraId="5D36F5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0666F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C954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370</w:t>
            </w:r>
          </w:p>
        </w:tc>
      </w:tr>
      <w:tr w14:paraId="3C396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6E9DE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510E7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4851A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14768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B6FD0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BAA42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DB312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9C785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656EC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FCC5F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E6906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E2AE3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E6268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04D8D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A2F72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20.88</w:t>
            </w:r>
          </w:p>
        </w:tc>
        <w:tc>
          <w:tcPr>
            <w:tcW w:w="286" w:type="pct"/>
            <w:vMerge w:val="continue"/>
            <w:vAlign w:val="center"/>
          </w:tcPr>
          <w:p w14:paraId="195B1E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7C0A9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542BC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372</w:t>
            </w:r>
          </w:p>
        </w:tc>
      </w:tr>
      <w:tr w14:paraId="6808E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1672C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E2CD3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48AEA1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E7927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8FA60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784504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ADB0F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0F26B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F15BE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40297F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131E44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0B3F56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17F6CD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723AE2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80169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32.8</w:t>
            </w:r>
          </w:p>
        </w:tc>
        <w:tc>
          <w:tcPr>
            <w:tcW w:w="286" w:type="pct"/>
            <w:vMerge w:val="continue"/>
            <w:vAlign w:val="center"/>
          </w:tcPr>
          <w:p w14:paraId="49457D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9F4F3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525D9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</w:tr>
      <w:tr w14:paraId="46B05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8E2E0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2BC7A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3AD88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34993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8A966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5C4CB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9C063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4A739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53" w:type="pct"/>
            <w:vMerge w:val="continue"/>
            <w:vAlign w:val="center"/>
          </w:tcPr>
          <w:p w14:paraId="2E523D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41C6D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1AF15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4E6BF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033BB0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23FF93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ECC29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286" w:type="pct"/>
            <w:vMerge w:val="continue"/>
            <w:vAlign w:val="center"/>
          </w:tcPr>
          <w:p w14:paraId="196949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73EC5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3D09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405</w:t>
            </w:r>
          </w:p>
        </w:tc>
      </w:tr>
      <w:tr w14:paraId="23DB8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5F71A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3B9CD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A19F2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06EFF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D3F51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12E85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0B492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A616B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253" w:type="pct"/>
            <w:vMerge w:val="continue"/>
            <w:vAlign w:val="center"/>
          </w:tcPr>
          <w:p w14:paraId="66645E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386EC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A2A50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460D0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313E7A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44F67B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EE025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29.2</w:t>
            </w:r>
          </w:p>
        </w:tc>
        <w:tc>
          <w:tcPr>
            <w:tcW w:w="286" w:type="pct"/>
            <w:vMerge w:val="continue"/>
            <w:vAlign w:val="center"/>
          </w:tcPr>
          <w:p w14:paraId="3815C7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69E66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5C865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410</w:t>
            </w:r>
          </w:p>
        </w:tc>
      </w:tr>
      <w:tr w14:paraId="656B8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7BC8C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75D16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2944FA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64BFF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46" w:type="pct"/>
            <w:vMerge w:val="continue"/>
            <w:vAlign w:val="center"/>
          </w:tcPr>
          <w:p w14:paraId="3CA832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BA43F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072C41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7EA8F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C9C39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6065A8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6ED25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2B85E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361AD4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3E4EFC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73D01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55.5</w:t>
            </w:r>
          </w:p>
        </w:tc>
        <w:tc>
          <w:tcPr>
            <w:tcW w:w="286" w:type="pct"/>
            <w:vMerge w:val="continue"/>
            <w:vAlign w:val="center"/>
          </w:tcPr>
          <w:p w14:paraId="7A67B5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7B070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DE9E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399</w:t>
            </w:r>
          </w:p>
        </w:tc>
      </w:tr>
      <w:tr w14:paraId="0A4D0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8E0F8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9B1AD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053B2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60423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7D324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A2330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2F82D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605F1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53" w:type="pct"/>
            <w:vMerge w:val="continue"/>
            <w:vAlign w:val="center"/>
          </w:tcPr>
          <w:p w14:paraId="3D0BBB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62F07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54077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54097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3A12A3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78234E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D88AD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52.9</w:t>
            </w:r>
          </w:p>
        </w:tc>
        <w:tc>
          <w:tcPr>
            <w:tcW w:w="286" w:type="pct"/>
            <w:vMerge w:val="continue"/>
            <w:vAlign w:val="center"/>
          </w:tcPr>
          <w:p w14:paraId="7F801E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116B2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D487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404</w:t>
            </w:r>
          </w:p>
        </w:tc>
      </w:tr>
      <w:tr w14:paraId="669BF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90DDD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3FCF3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A1E4E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7C020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0A9A9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7DA74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2C333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659CC7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253" w:type="pct"/>
            <w:vMerge w:val="continue"/>
            <w:vAlign w:val="center"/>
          </w:tcPr>
          <w:p w14:paraId="4A8CB4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2ED0C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AFF4B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F0C14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D84C7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59E03A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A28C8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49.6</w:t>
            </w:r>
          </w:p>
        </w:tc>
        <w:tc>
          <w:tcPr>
            <w:tcW w:w="286" w:type="pct"/>
            <w:vMerge w:val="continue"/>
            <w:vAlign w:val="center"/>
          </w:tcPr>
          <w:p w14:paraId="59A689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4E6B3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8F04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409</w:t>
            </w:r>
          </w:p>
        </w:tc>
      </w:tr>
      <w:tr w14:paraId="378E5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87CC9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655F0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19E7CA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8.91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C4C2E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53.52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1A96B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1B9147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2F6D72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 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14DD76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F109A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0B07E0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84EF1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79844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4799A5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6C7956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05FFEC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8.91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462435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 w:val="continue"/>
            <w:vAlign w:val="center"/>
          </w:tcPr>
          <w:p w14:paraId="76251E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0C4A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459</w:t>
            </w:r>
          </w:p>
        </w:tc>
      </w:tr>
      <w:tr w14:paraId="0D230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B1BFD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BEB8B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6474D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8.93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87280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53.54</w:t>
            </w:r>
          </w:p>
        </w:tc>
        <w:tc>
          <w:tcPr>
            <w:tcW w:w="246" w:type="pct"/>
            <w:vMerge w:val="continue"/>
            <w:vAlign w:val="center"/>
          </w:tcPr>
          <w:p w14:paraId="5BB7AA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01102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179683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44F4E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1870B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4E2C8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B2102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C5F0F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5DC2C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AAEED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3C97B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8.93</w:t>
            </w:r>
          </w:p>
        </w:tc>
        <w:tc>
          <w:tcPr>
            <w:tcW w:w="286" w:type="pct"/>
            <w:vMerge w:val="continue"/>
            <w:vAlign w:val="center"/>
          </w:tcPr>
          <w:p w14:paraId="438234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5374E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D73B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458</w:t>
            </w:r>
          </w:p>
        </w:tc>
      </w:tr>
      <w:tr w14:paraId="6B7A4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3BC81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1C251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6B758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8.94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2B84A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53.55</w:t>
            </w:r>
          </w:p>
        </w:tc>
        <w:tc>
          <w:tcPr>
            <w:tcW w:w="246" w:type="pct"/>
            <w:vMerge w:val="continue"/>
            <w:vAlign w:val="center"/>
          </w:tcPr>
          <w:p w14:paraId="02FCA7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1AC82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420FD2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3F9A3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AF2CB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5F6D2A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continue"/>
            <w:vAlign w:val="center"/>
          </w:tcPr>
          <w:p w14:paraId="7A0443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0AAA8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E1029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D1F45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3BB39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8.94</w:t>
            </w:r>
          </w:p>
        </w:tc>
        <w:tc>
          <w:tcPr>
            <w:tcW w:w="286" w:type="pct"/>
            <w:vMerge w:val="continue"/>
            <w:vAlign w:val="center"/>
          </w:tcPr>
          <w:p w14:paraId="009FFE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4F858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6663E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455</w:t>
            </w:r>
          </w:p>
        </w:tc>
      </w:tr>
      <w:tr w14:paraId="47AB5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E3A3A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AEA02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E68E1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8.98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8A79A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53.59</w:t>
            </w:r>
          </w:p>
        </w:tc>
        <w:tc>
          <w:tcPr>
            <w:tcW w:w="246" w:type="pct"/>
            <w:vMerge w:val="continue"/>
            <w:vAlign w:val="center"/>
          </w:tcPr>
          <w:p w14:paraId="60D627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12C3A7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76FA89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485D7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DA9AC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14FA5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7874E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CE9D7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20765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0D65D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AC046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8.98</w:t>
            </w:r>
          </w:p>
        </w:tc>
        <w:tc>
          <w:tcPr>
            <w:tcW w:w="286" w:type="pct"/>
            <w:vMerge w:val="continue"/>
            <w:vAlign w:val="center"/>
          </w:tcPr>
          <w:p w14:paraId="3D6567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646E3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9C85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454</w:t>
            </w:r>
          </w:p>
        </w:tc>
      </w:tr>
      <w:tr w14:paraId="633F9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272A0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29393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28B06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A8AF0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55.52</w:t>
            </w:r>
          </w:p>
        </w:tc>
        <w:tc>
          <w:tcPr>
            <w:tcW w:w="246" w:type="pct"/>
            <w:vMerge w:val="continue"/>
            <w:vAlign w:val="center"/>
          </w:tcPr>
          <w:p w14:paraId="2F3A96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5B18D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37953B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311ED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1DA5E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017785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614897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8D79F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3136A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ADC60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37815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40D1CD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 w:val="continue"/>
            <w:vAlign w:val="center"/>
          </w:tcPr>
          <w:p w14:paraId="4BB8D8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5DD1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439</w:t>
            </w:r>
          </w:p>
        </w:tc>
      </w:tr>
      <w:tr w14:paraId="216D8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A03D8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09B52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1BF0E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11.02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9AEC1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55.54</w:t>
            </w:r>
          </w:p>
        </w:tc>
        <w:tc>
          <w:tcPr>
            <w:tcW w:w="246" w:type="pct"/>
            <w:vMerge w:val="continue"/>
            <w:vAlign w:val="center"/>
          </w:tcPr>
          <w:p w14:paraId="604116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C0257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40D272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490BD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FBC0C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C3160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D45AB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4CB4F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6A63C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276C8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1F7D7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11.02</w:t>
            </w:r>
          </w:p>
        </w:tc>
        <w:tc>
          <w:tcPr>
            <w:tcW w:w="286" w:type="pct"/>
            <w:vMerge w:val="continue"/>
            <w:vAlign w:val="center"/>
          </w:tcPr>
          <w:p w14:paraId="3C09CE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F3A64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E3B3B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438</w:t>
            </w:r>
          </w:p>
        </w:tc>
      </w:tr>
      <w:tr w14:paraId="7568F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327F7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F5096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1BC6B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11.03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467BD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55.55</w:t>
            </w:r>
          </w:p>
        </w:tc>
        <w:tc>
          <w:tcPr>
            <w:tcW w:w="246" w:type="pct"/>
            <w:vMerge w:val="continue"/>
            <w:vAlign w:val="center"/>
          </w:tcPr>
          <w:p w14:paraId="4AE9BE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042D3C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5665F9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13095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FF6F5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2044AD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continue"/>
            <w:vAlign w:val="center"/>
          </w:tcPr>
          <w:p w14:paraId="05CCA0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63971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4CEF6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2E494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61B42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11.03</w:t>
            </w:r>
          </w:p>
        </w:tc>
        <w:tc>
          <w:tcPr>
            <w:tcW w:w="286" w:type="pct"/>
            <w:vMerge w:val="continue"/>
            <w:vAlign w:val="center"/>
          </w:tcPr>
          <w:p w14:paraId="2ECDE0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B2C47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CE67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435</w:t>
            </w:r>
          </w:p>
        </w:tc>
      </w:tr>
      <w:tr w14:paraId="1AAE6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70F4F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156B8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6E91A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11.09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7B4C5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55.59</w:t>
            </w:r>
          </w:p>
        </w:tc>
        <w:tc>
          <w:tcPr>
            <w:tcW w:w="246" w:type="pct"/>
            <w:vMerge w:val="continue"/>
            <w:vAlign w:val="center"/>
          </w:tcPr>
          <w:p w14:paraId="1D00B5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F2D49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475DEE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9A062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8E641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470E4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A0C3D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294E8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5AA62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48A38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5A880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11.09</w:t>
            </w:r>
          </w:p>
        </w:tc>
        <w:tc>
          <w:tcPr>
            <w:tcW w:w="286" w:type="pct"/>
            <w:vMerge w:val="continue"/>
            <w:vAlign w:val="center"/>
          </w:tcPr>
          <w:p w14:paraId="0C668F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595B9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BFB17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434</w:t>
            </w:r>
          </w:p>
        </w:tc>
      </w:tr>
      <w:tr w14:paraId="75027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0888D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1AE63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A20BC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11.57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4EE2D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06624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199F0F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622E7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40DD0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0F341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2F2DC0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093675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93661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653A2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180D5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6975B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16.78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078B62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 w:val="continue"/>
            <w:vAlign w:val="center"/>
          </w:tcPr>
          <w:p w14:paraId="09581F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B814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448</w:t>
            </w:r>
          </w:p>
        </w:tc>
      </w:tr>
      <w:tr w14:paraId="11FCA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B03AC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700A0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E2C70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9DF55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7E31F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F2936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B0CEA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98151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12D58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3A09E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3E673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AE21D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F9A35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A1157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64FBE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21.94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5C3FB8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 w:val="continue"/>
            <w:vAlign w:val="center"/>
          </w:tcPr>
          <w:p w14:paraId="13A69A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92DB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428</w:t>
            </w:r>
          </w:p>
        </w:tc>
      </w:tr>
      <w:tr w14:paraId="59366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5361A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7AAD4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FB6DB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5216D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E630D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9157A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78129B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CF293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11084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1BE43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B2C91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7D69A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EF84A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647E8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FA036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21.9</w:t>
            </w:r>
          </w:p>
        </w:tc>
        <w:tc>
          <w:tcPr>
            <w:tcW w:w="286" w:type="pct"/>
            <w:vMerge w:val="continue"/>
            <w:vAlign w:val="center"/>
          </w:tcPr>
          <w:p w14:paraId="1048DC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63AAF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7936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429</w:t>
            </w:r>
          </w:p>
        </w:tc>
      </w:tr>
      <w:tr w14:paraId="40C29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823A8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AF52E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B157A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202F8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71670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2E4DF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16383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1ACE3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0B33E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7602F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FFF6D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50673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38B78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8A56F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DC532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16.75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112A1F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 w:val="continue"/>
            <w:vAlign w:val="center"/>
          </w:tcPr>
          <w:p w14:paraId="180E46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C00D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449</w:t>
            </w:r>
          </w:p>
        </w:tc>
      </w:tr>
      <w:tr w14:paraId="10642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55491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86164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B53DA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AF1C8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59.55</w:t>
            </w:r>
          </w:p>
        </w:tc>
        <w:tc>
          <w:tcPr>
            <w:tcW w:w="246" w:type="pct"/>
            <w:vMerge w:val="continue"/>
            <w:vAlign w:val="center"/>
          </w:tcPr>
          <w:p w14:paraId="78AC51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5C3D9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586E7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37116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469E5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6D82E6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continue"/>
            <w:vAlign w:val="center"/>
          </w:tcPr>
          <w:p w14:paraId="51D74A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B4801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470F7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CDCBB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B20F6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16.8</w:t>
            </w:r>
          </w:p>
        </w:tc>
        <w:tc>
          <w:tcPr>
            <w:tcW w:w="286" w:type="pct"/>
            <w:vMerge w:val="continue"/>
            <w:vAlign w:val="center"/>
          </w:tcPr>
          <w:p w14:paraId="1A9B14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A5B6B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282D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445</w:t>
            </w:r>
          </w:p>
        </w:tc>
      </w:tr>
      <w:tr w14:paraId="1FF55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DD0C9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DDC89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099ED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16.88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C4241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59.59</w:t>
            </w:r>
          </w:p>
        </w:tc>
        <w:tc>
          <w:tcPr>
            <w:tcW w:w="246" w:type="pct"/>
            <w:vMerge w:val="continue"/>
            <w:vAlign w:val="center"/>
          </w:tcPr>
          <w:p w14:paraId="14D018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E4574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1998CB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5C343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EFA4A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2FB77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43113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9B695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C8F4D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094EF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CC005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16.88</w:t>
            </w:r>
          </w:p>
        </w:tc>
        <w:tc>
          <w:tcPr>
            <w:tcW w:w="286" w:type="pct"/>
            <w:vMerge w:val="continue"/>
            <w:vAlign w:val="center"/>
          </w:tcPr>
          <w:p w14:paraId="3D9C25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A4EB4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74B2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444</w:t>
            </w:r>
          </w:p>
        </w:tc>
      </w:tr>
      <w:tr w14:paraId="7A2D3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2F1F7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7BD27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6E9B8F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19.57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0D8FE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246" w:type="pct"/>
            <w:vMerge w:val="continue"/>
            <w:vAlign w:val="center"/>
          </w:tcPr>
          <w:p w14:paraId="7FA8EC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E7DA0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4893B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FC9E6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F9B86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C7DEE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63C53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34BE3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15A2F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BDA10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7C7A0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22.07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107275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 w:val="continue"/>
            <w:vAlign w:val="center"/>
          </w:tcPr>
          <w:p w14:paraId="120DEE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B77B3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424</w:t>
            </w:r>
          </w:p>
        </w:tc>
      </w:tr>
      <w:tr w14:paraId="1B430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45C9B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FC121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F3EF3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D1A4C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5068F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7CA1B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3F7DA9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2E062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53EBE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32DE0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1FE3D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17BA4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F5465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3D8CF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F8D39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21.97</w:t>
            </w:r>
          </w:p>
        </w:tc>
        <w:tc>
          <w:tcPr>
            <w:tcW w:w="286" w:type="pct"/>
            <w:vMerge w:val="continue"/>
            <w:vAlign w:val="center"/>
          </w:tcPr>
          <w:p w14:paraId="67DE6B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AC9D3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B78A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425</w:t>
            </w:r>
          </w:p>
        </w:tc>
      </w:tr>
      <w:tr w14:paraId="1B2A4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50C79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AAD32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618704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8.09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3B3B7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52.6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09558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2C7568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2F2F80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C60CA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continue"/>
            <w:vAlign w:val="center"/>
          </w:tcPr>
          <w:p w14:paraId="3835EB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079D9B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continue"/>
            <w:vAlign w:val="center"/>
          </w:tcPr>
          <w:p w14:paraId="446E6A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AF798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67AF7E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528540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D0B29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104ECA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 w:val="continue"/>
            <w:vAlign w:val="center"/>
          </w:tcPr>
          <w:p w14:paraId="39B994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F7308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353</w:t>
            </w:r>
          </w:p>
        </w:tc>
      </w:tr>
      <w:tr w14:paraId="376FF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0C10E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95F38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5170A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00351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A556E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A6F69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F4111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E4872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C6FAB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631CB0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EB790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32B70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484B1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18C2D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9B20B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E6B7B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C6CDF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7B78B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363</w:t>
            </w:r>
          </w:p>
        </w:tc>
      </w:tr>
      <w:tr w14:paraId="44797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DF29F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FCF0A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4DE50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FC561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53.1</w:t>
            </w:r>
          </w:p>
        </w:tc>
        <w:tc>
          <w:tcPr>
            <w:tcW w:w="246" w:type="pct"/>
            <w:vMerge w:val="continue"/>
            <w:vAlign w:val="center"/>
          </w:tcPr>
          <w:p w14:paraId="324CA0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40B4DD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75A65E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A75AA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F261E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467AF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8D1FE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B19CF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82D9A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88696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E45D4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8036F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6D2FC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25E9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362</w:t>
            </w:r>
          </w:p>
        </w:tc>
      </w:tr>
      <w:tr w14:paraId="77793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3793E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D5EC9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86245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9.52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D0381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54.15</w:t>
            </w:r>
          </w:p>
        </w:tc>
        <w:tc>
          <w:tcPr>
            <w:tcW w:w="246" w:type="pct"/>
            <w:vMerge w:val="continue"/>
            <w:vAlign w:val="center"/>
          </w:tcPr>
          <w:p w14:paraId="5A8CA6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0D99F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17B5C9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3FD08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D4889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32D4AC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3E86B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67B8D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6CEBA5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272B4D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340E9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C47B0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546FC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F5413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333</w:t>
            </w:r>
          </w:p>
        </w:tc>
      </w:tr>
      <w:tr w14:paraId="029E4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F3D25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7DA2A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7AA7C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27EF6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BB924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8B65D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732DE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57B91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07C2E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372034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98811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4198F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3B35E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342E1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7C5FB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146A5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E43E7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E07F7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343</w:t>
            </w:r>
          </w:p>
        </w:tc>
      </w:tr>
      <w:tr w14:paraId="67D35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DD47E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BF370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52A9B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10.04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EAA65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54.65</w:t>
            </w:r>
          </w:p>
        </w:tc>
        <w:tc>
          <w:tcPr>
            <w:tcW w:w="246" w:type="pct"/>
            <w:vMerge w:val="continue"/>
            <w:vAlign w:val="center"/>
          </w:tcPr>
          <w:p w14:paraId="2A0C33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121C8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781171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04D7E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7F5EF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0F319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91CE5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49F0D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4CCC8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F39F4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D63B4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50E5C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31265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3CBAD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342</w:t>
            </w:r>
          </w:p>
        </w:tc>
      </w:tr>
      <w:tr w14:paraId="53501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2D2E2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F5416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7E3F3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10.52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F145F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B94C7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65BCE8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B2C85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61876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37F74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B9E03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7E893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06F2D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42AC0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71CC9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66B5D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FF509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6828B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3BB9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337</w:t>
            </w:r>
          </w:p>
        </w:tc>
      </w:tr>
      <w:tr w14:paraId="03911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3CDE9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D7AF8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19CFB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E5DE1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2A166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4F201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321C7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1F7C6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97F0D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A23A0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3E2B8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BCF32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46DD79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397FB4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3443E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C0D38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2371D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76CCA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357</w:t>
            </w:r>
          </w:p>
        </w:tc>
      </w:tr>
      <w:tr w14:paraId="31672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0D283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70482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30CA5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72B98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E791A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6FCCC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0B44AB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472CA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2DF9F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7FC43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3BA29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7D474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C74B9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54F715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5F8E4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86668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BD107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0E1C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338</w:t>
            </w:r>
          </w:p>
        </w:tc>
      </w:tr>
      <w:tr w14:paraId="3FD7D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E0F87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4CF91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A1DED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93DFC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A1C3F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8C493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862A2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B0980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69A55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9C166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B8BD1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E0294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23FB32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76D116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E67CD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F39A8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1F4B7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43D54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358</w:t>
            </w:r>
          </w:p>
        </w:tc>
      </w:tr>
      <w:tr w14:paraId="0FCFE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5D42B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79733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E8DBB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11.63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E5793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56.05</w:t>
            </w:r>
          </w:p>
        </w:tc>
        <w:tc>
          <w:tcPr>
            <w:tcW w:w="246" w:type="pct"/>
            <w:vMerge w:val="continue"/>
            <w:vAlign w:val="center"/>
          </w:tcPr>
          <w:p w14:paraId="30CCF7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230C1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37AD9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AF069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40547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099ABB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02ACF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5680F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4317B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96107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A5E8B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80CCC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E1AB8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21D79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348</w:t>
            </w:r>
          </w:p>
        </w:tc>
      </w:tr>
      <w:tr w14:paraId="79B08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50C52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4D85D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B98E2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13.05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346B2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57.15</w:t>
            </w:r>
          </w:p>
        </w:tc>
        <w:tc>
          <w:tcPr>
            <w:tcW w:w="246" w:type="pct"/>
            <w:vMerge w:val="continue"/>
            <w:vAlign w:val="center"/>
          </w:tcPr>
          <w:p w14:paraId="2A361F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9526A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9DBDB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27A4D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904D0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8BDE3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7DF04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1BB60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C8390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4E4709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64BC2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36F15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78C85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E614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328</w:t>
            </w:r>
          </w:p>
        </w:tc>
      </w:tr>
      <w:tr w14:paraId="048DC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55277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7C8E5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10ED2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0A164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57.6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AA8F5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ED906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66E98F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93A95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775EB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1E967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244AD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FC9FF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3675B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0F1AEE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74387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4B95C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6112F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C5C86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352</w:t>
            </w:r>
          </w:p>
        </w:tc>
      </w:tr>
      <w:tr w14:paraId="2697D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EA801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E4650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A799F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16.11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6F6FA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59.15</w:t>
            </w:r>
          </w:p>
        </w:tc>
        <w:tc>
          <w:tcPr>
            <w:tcW w:w="246" w:type="pct"/>
            <w:vMerge w:val="continue"/>
            <w:vAlign w:val="center"/>
          </w:tcPr>
          <w:p w14:paraId="7BFDFE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A1946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6A8BF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2C07D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DA94F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353B9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DEFFD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ACA90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782840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3B2C2B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89FBF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3848B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ED8EF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72CF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332</w:t>
            </w:r>
          </w:p>
        </w:tc>
      </w:tr>
      <w:tr w14:paraId="53DEC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AD726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AEDDC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23454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19.67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C9FCB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61.05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94EE8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234CCC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44304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A00C3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A52CA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52BBD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A1335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DEB8A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703BFF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48BC43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98295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1B3CA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96429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2939C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347</w:t>
            </w:r>
          </w:p>
        </w:tc>
      </w:tr>
      <w:tr w14:paraId="44904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3B171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953E3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23A21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22.08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B3417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62.15</w:t>
            </w:r>
          </w:p>
        </w:tc>
        <w:tc>
          <w:tcPr>
            <w:tcW w:w="246" w:type="pct"/>
            <w:vMerge w:val="continue"/>
            <w:vAlign w:val="center"/>
          </w:tcPr>
          <w:p w14:paraId="386530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CF062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CFAAA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76EE8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4D39B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512DD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FD1B6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B5D30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311B95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0A3847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C1EE8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8C9B0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C7A1F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41CEB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327</w:t>
            </w:r>
          </w:p>
        </w:tc>
      </w:tr>
      <w:tr w14:paraId="15816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D8D13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825B6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9D686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6.91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5FBFC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F1BD7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4A16A3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618A8C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1B4212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0D4FD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161F3C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47688E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13628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5C3B7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205E32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58D51E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55.84</w:t>
            </w:r>
          </w:p>
        </w:tc>
        <w:tc>
          <w:tcPr>
            <w:tcW w:w="286" w:type="pct"/>
            <w:vMerge w:val="continue"/>
            <w:vAlign w:val="center"/>
          </w:tcPr>
          <w:p w14:paraId="02F8F0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327A2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2A02A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184</w:t>
            </w:r>
          </w:p>
        </w:tc>
      </w:tr>
      <w:tr w14:paraId="76FE0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03B0F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4D6C1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DBB43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4069C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CBD7F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CC917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0984EC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B68B1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A6259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9FE2C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6F16A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6908F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2CE3B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CC2D9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A2628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55.71</w:t>
            </w:r>
          </w:p>
        </w:tc>
        <w:tc>
          <w:tcPr>
            <w:tcW w:w="286" w:type="pct"/>
            <w:vMerge w:val="continue"/>
            <w:vAlign w:val="center"/>
          </w:tcPr>
          <w:p w14:paraId="04FCEC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6166D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8554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186</w:t>
            </w:r>
          </w:p>
        </w:tc>
      </w:tr>
      <w:tr w14:paraId="64DF6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B1FDD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07F89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7C9DB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5E716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D52B8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698356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6EA413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799DD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4E27C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FCC1A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411E2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D3AD6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5427A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26485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572EE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58.49</w:t>
            </w:r>
          </w:p>
        </w:tc>
        <w:tc>
          <w:tcPr>
            <w:tcW w:w="286" w:type="pct"/>
            <w:vMerge w:val="continue"/>
            <w:vAlign w:val="center"/>
          </w:tcPr>
          <w:p w14:paraId="552DD1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9C906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01731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194</w:t>
            </w:r>
          </w:p>
        </w:tc>
      </w:tr>
      <w:tr w14:paraId="111F3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A1144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36C20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6220C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334B2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7A9FA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EEAFE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783126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09CCF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AE3D8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1E36A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C7772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D6E9A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71F14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E553D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71661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58.35</w:t>
            </w:r>
          </w:p>
        </w:tc>
        <w:tc>
          <w:tcPr>
            <w:tcW w:w="286" w:type="pct"/>
            <w:vMerge w:val="continue"/>
            <w:vAlign w:val="center"/>
          </w:tcPr>
          <w:p w14:paraId="60ADB8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392EA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2A55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196</w:t>
            </w:r>
          </w:p>
        </w:tc>
      </w:tr>
      <w:tr w14:paraId="3418C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4F701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2EF01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61D09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11.22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31182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55.71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1CF74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1EB069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0DCC5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087F0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A1E9C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636B6D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B58B8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59B09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7CBF1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6060A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0DEC8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55.71</w:t>
            </w:r>
          </w:p>
        </w:tc>
        <w:tc>
          <w:tcPr>
            <w:tcW w:w="286" w:type="pct"/>
            <w:vMerge w:val="continue"/>
            <w:vAlign w:val="center"/>
          </w:tcPr>
          <w:p w14:paraId="3DC251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2BE67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95BA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185</w:t>
            </w:r>
          </w:p>
        </w:tc>
      </w:tr>
      <w:tr w14:paraId="1C403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5B60D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43624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C1C2C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12.36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FD720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56.63</w:t>
            </w:r>
          </w:p>
        </w:tc>
        <w:tc>
          <w:tcPr>
            <w:tcW w:w="246" w:type="pct"/>
            <w:vMerge w:val="continue"/>
            <w:vAlign w:val="center"/>
          </w:tcPr>
          <w:p w14:paraId="2B17CE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4B472A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043EC8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7A5B4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B056F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A8D13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12D41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03AE1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DEBBC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7BBE7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E9CC4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56.63</w:t>
            </w:r>
          </w:p>
        </w:tc>
        <w:tc>
          <w:tcPr>
            <w:tcW w:w="286" w:type="pct"/>
            <w:vMerge w:val="continue"/>
            <w:vAlign w:val="center"/>
          </w:tcPr>
          <w:p w14:paraId="0F24B1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DAAB2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9AF8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183</w:t>
            </w:r>
          </w:p>
        </w:tc>
      </w:tr>
      <w:tr w14:paraId="179E2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65A6E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65E36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765E2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14.82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AA752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58.35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02630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54144B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29AFBC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5DC60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27337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92B12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482FC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0120E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FB163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3425B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3B639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58.35</w:t>
            </w:r>
          </w:p>
        </w:tc>
        <w:tc>
          <w:tcPr>
            <w:tcW w:w="286" w:type="pct"/>
            <w:vMerge w:val="continue"/>
            <w:vAlign w:val="center"/>
          </w:tcPr>
          <w:p w14:paraId="50C3D0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32364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D132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195</w:t>
            </w:r>
          </w:p>
        </w:tc>
      </w:tr>
      <w:tr w14:paraId="29AD9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898AC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423D0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CF5CB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16.32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C7E6B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59.27</w:t>
            </w:r>
          </w:p>
        </w:tc>
        <w:tc>
          <w:tcPr>
            <w:tcW w:w="246" w:type="pct"/>
            <w:vMerge w:val="continue"/>
            <w:vAlign w:val="center"/>
          </w:tcPr>
          <w:p w14:paraId="08F7CE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5B468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15218D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341CF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EC7B5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E7B56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CBFA9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FDE6D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32184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7F42E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D9ECD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59.27</w:t>
            </w:r>
          </w:p>
        </w:tc>
        <w:tc>
          <w:tcPr>
            <w:tcW w:w="286" w:type="pct"/>
            <w:vMerge w:val="continue"/>
            <w:vAlign w:val="center"/>
          </w:tcPr>
          <w:p w14:paraId="3037C9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74BAF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A8A4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193</w:t>
            </w:r>
          </w:p>
        </w:tc>
      </w:tr>
      <w:tr w14:paraId="6C665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47CEF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7F850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1C3341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56160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41.3</w:t>
            </w:r>
          </w:p>
        </w:tc>
        <w:tc>
          <w:tcPr>
            <w:tcW w:w="246" w:type="pct"/>
            <w:vMerge w:val="continue"/>
            <w:vAlign w:val="center"/>
          </w:tcPr>
          <w:p w14:paraId="33B031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962A2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2810B4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23ECC6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D8A8D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57759F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5681C3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5" w:type="pct"/>
            <w:vMerge w:val="continue"/>
            <w:vAlign w:val="center"/>
          </w:tcPr>
          <w:p w14:paraId="4B40D7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18CAF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5D45B5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565FDE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11.17</w:t>
            </w:r>
          </w:p>
        </w:tc>
        <w:tc>
          <w:tcPr>
            <w:tcW w:w="286" w:type="pct"/>
            <w:vMerge w:val="continue"/>
            <w:vAlign w:val="center"/>
          </w:tcPr>
          <w:p w14:paraId="36F1F7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BAF90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947A3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559</w:t>
            </w:r>
          </w:p>
        </w:tc>
      </w:tr>
      <w:tr w14:paraId="2A2E2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C3DF5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00D23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32082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13FBE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577D7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19F76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7D9D2B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11ACF4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3338F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5" w:type="pct"/>
            <w:vMerge w:val="continue"/>
            <w:vAlign w:val="center"/>
          </w:tcPr>
          <w:p w14:paraId="5C16F3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779AC3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 w:val="continue"/>
            <w:vAlign w:val="center"/>
          </w:tcPr>
          <w:p w14:paraId="0741F4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085921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5E778F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BD8BF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22.48</w:t>
            </w:r>
          </w:p>
        </w:tc>
        <w:tc>
          <w:tcPr>
            <w:tcW w:w="286" w:type="pct"/>
            <w:vMerge w:val="continue"/>
            <w:vAlign w:val="center"/>
          </w:tcPr>
          <w:p w14:paraId="353494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D1F01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98EE6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539</w:t>
            </w:r>
          </w:p>
        </w:tc>
      </w:tr>
      <w:tr w14:paraId="09965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85C96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31543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1D418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0B9EF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83836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F9432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35C70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C4935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F9B71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9557A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F38F7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76C96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BCC43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657BE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F3362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15.81</w:t>
            </w:r>
          </w:p>
        </w:tc>
        <w:tc>
          <w:tcPr>
            <w:tcW w:w="286" w:type="pct"/>
            <w:vMerge w:val="continue"/>
            <w:vAlign w:val="center"/>
          </w:tcPr>
          <w:p w14:paraId="2157B9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D8092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892FA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541</w:t>
            </w:r>
          </w:p>
        </w:tc>
      </w:tr>
      <w:tr w14:paraId="5EBBB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88E27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085D3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92095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21EA2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C5B2B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10B26C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7EF1A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AE7F9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0556E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87359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C3B86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2A630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CAC32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50F7C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E1C22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28.18</w:t>
            </w:r>
          </w:p>
        </w:tc>
        <w:tc>
          <w:tcPr>
            <w:tcW w:w="286" w:type="pct"/>
            <w:vMerge w:val="continue"/>
            <w:vAlign w:val="center"/>
          </w:tcPr>
          <w:p w14:paraId="18597D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C33A2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F3E5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538</w:t>
            </w:r>
          </w:p>
        </w:tc>
      </w:tr>
      <w:tr w14:paraId="13260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209CE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D3394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EDD9E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7035E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74F77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EB1FE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D8AE5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4A3DB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D291A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CF493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DC91F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7C6AB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BBF7B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BE21E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CACE2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20.03</w:t>
            </w:r>
          </w:p>
        </w:tc>
        <w:tc>
          <w:tcPr>
            <w:tcW w:w="286" w:type="pct"/>
            <w:vMerge w:val="continue"/>
            <w:vAlign w:val="center"/>
          </w:tcPr>
          <w:p w14:paraId="7F7D9B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0D235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B6B6C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540</w:t>
            </w:r>
          </w:p>
        </w:tc>
      </w:tr>
      <w:tr w14:paraId="3BF08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4CBE9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DC4CC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1F7BE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8664C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54.3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79ED4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3382C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3D1EEA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61698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BD4E2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01021A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48CFA2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5" w:type="pct"/>
            <w:vMerge w:val="continue"/>
            <w:vAlign w:val="center"/>
          </w:tcPr>
          <w:p w14:paraId="6089CB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213DE6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5EC7DB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4390D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43.83</w:t>
            </w:r>
          </w:p>
        </w:tc>
        <w:tc>
          <w:tcPr>
            <w:tcW w:w="286" w:type="pct"/>
            <w:vMerge w:val="continue"/>
            <w:vAlign w:val="center"/>
          </w:tcPr>
          <w:p w14:paraId="0BB7B2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146AF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CBE3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535</w:t>
            </w:r>
          </w:p>
        </w:tc>
      </w:tr>
      <w:tr w14:paraId="156FA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546E3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B84F3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6817F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1094D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CEB38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6D2C1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E4C17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81C47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FF0D3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4F527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C06C3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A791A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2EBA2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4D44B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F5336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42.69</w:t>
            </w:r>
          </w:p>
        </w:tc>
        <w:tc>
          <w:tcPr>
            <w:tcW w:w="286" w:type="pct"/>
            <w:vMerge w:val="continue"/>
            <w:vAlign w:val="center"/>
          </w:tcPr>
          <w:p w14:paraId="365C44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CB9C6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F044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537</w:t>
            </w:r>
          </w:p>
        </w:tc>
      </w:tr>
      <w:tr w14:paraId="6E9A1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7F35D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E4F44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20350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431E1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8A505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1DD5BD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BCC9F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40ADC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FB13E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DB0C8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20002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563C6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FC576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566A8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E4CFF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49.99</w:t>
            </w:r>
          </w:p>
        </w:tc>
        <w:tc>
          <w:tcPr>
            <w:tcW w:w="286" w:type="pct"/>
            <w:vMerge w:val="continue"/>
            <w:vAlign w:val="center"/>
          </w:tcPr>
          <w:p w14:paraId="1AF8D2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69E5C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4D25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534</w:t>
            </w:r>
          </w:p>
        </w:tc>
      </w:tr>
      <w:tr w14:paraId="38F0B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91EF4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39FE9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8D464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728BC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0D992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5CBB3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2A5CC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D9298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BF6BE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3E960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B35EC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ECA71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77507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FB9EC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AA9B2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48.69</w:t>
            </w:r>
          </w:p>
        </w:tc>
        <w:tc>
          <w:tcPr>
            <w:tcW w:w="286" w:type="pct"/>
            <w:vMerge w:val="continue"/>
            <w:vAlign w:val="center"/>
          </w:tcPr>
          <w:p w14:paraId="0B3316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1FA9E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940E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536</w:t>
            </w:r>
          </w:p>
        </w:tc>
      </w:tr>
      <w:tr w14:paraId="61181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5290F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34AF2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D4901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4C53D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DE18B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20B5D6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AE796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18E57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CCD30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6D6AD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44DD00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 w:val="continue"/>
            <w:vAlign w:val="center"/>
          </w:tcPr>
          <w:p w14:paraId="6D6CD0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2985B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9FA64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5FC2A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28.78</w:t>
            </w:r>
          </w:p>
        </w:tc>
        <w:tc>
          <w:tcPr>
            <w:tcW w:w="286" w:type="pct"/>
            <w:vMerge w:val="continue"/>
            <w:vAlign w:val="center"/>
          </w:tcPr>
          <w:p w14:paraId="35F0EA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665DD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CF369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531</w:t>
            </w:r>
          </w:p>
        </w:tc>
      </w:tr>
      <w:tr w14:paraId="5153D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45056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9042D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06517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1380C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E5743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4CD9C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EF3D1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ABD07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0E494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C319B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6308D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FB090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3964A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7A6D5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6638A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27.74</w:t>
            </w:r>
          </w:p>
        </w:tc>
        <w:tc>
          <w:tcPr>
            <w:tcW w:w="286" w:type="pct"/>
            <w:vMerge w:val="continue"/>
            <w:vAlign w:val="center"/>
          </w:tcPr>
          <w:p w14:paraId="13CF04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7DB3C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0B8EC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533</w:t>
            </w:r>
          </w:p>
        </w:tc>
      </w:tr>
      <w:tr w14:paraId="766A9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9AE54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FE3EF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65F35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D8917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F6512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7373B4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8E267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0B8EB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127AF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A80F8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0D2F0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76165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E7225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C265E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70FA6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40.72</w:t>
            </w:r>
          </w:p>
        </w:tc>
        <w:tc>
          <w:tcPr>
            <w:tcW w:w="286" w:type="pct"/>
            <w:vMerge w:val="continue"/>
            <w:vAlign w:val="center"/>
          </w:tcPr>
          <w:p w14:paraId="6E7565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8BF4B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C415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530</w:t>
            </w:r>
          </w:p>
        </w:tc>
      </w:tr>
      <w:tr w14:paraId="187AC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1F866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17723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29AC5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689BA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CC141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CED94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173D8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45391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50353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BABBC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672F2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2DC38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576C1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7FA77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ECF80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39.66</w:t>
            </w:r>
          </w:p>
        </w:tc>
        <w:tc>
          <w:tcPr>
            <w:tcW w:w="286" w:type="pct"/>
            <w:vMerge w:val="continue"/>
            <w:vAlign w:val="center"/>
          </w:tcPr>
          <w:p w14:paraId="397E7A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41BA9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450F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532</w:t>
            </w:r>
          </w:p>
        </w:tc>
      </w:tr>
      <w:tr w14:paraId="7B4BE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95FC3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9CD27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E6865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61BD3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65.1</w:t>
            </w:r>
          </w:p>
        </w:tc>
        <w:tc>
          <w:tcPr>
            <w:tcW w:w="246" w:type="pct"/>
            <w:vMerge w:val="continue"/>
            <w:vAlign w:val="center"/>
          </w:tcPr>
          <w:p w14:paraId="34926B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02E42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9B26A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CAE70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B17F6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5" w:type="pct"/>
            <w:vMerge w:val="continue"/>
            <w:vAlign w:val="center"/>
          </w:tcPr>
          <w:p w14:paraId="01573D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ACCEA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24AD4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BB51A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DBBE0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BA978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47.68</w:t>
            </w:r>
          </w:p>
        </w:tc>
        <w:tc>
          <w:tcPr>
            <w:tcW w:w="286" w:type="pct"/>
            <w:vMerge w:val="continue"/>
            <w:vAlign w:val="center"/>
          </w:tcPr>
          <w:p w14:paraId="4F919D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06467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F335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558</w:t>
            </w:r>
          </w:p>
        </w:tc>
      </w:tr>
      <w:tr w14:paraId="4C7EA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B3ED0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3E1D8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[ChinaTelecom]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2A3BC6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11.17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24841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62.6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908C7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0D284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4722BC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1AB798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06292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308B2E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667792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44B42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2643AE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0D828C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6453E9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11.17</w:t>
            </w:r>
          </w:p>
        </w:tc>
        <w:tc>
          <w:tcPr>
            <w:tcW w:w="286" w:type="pct"/>
            <w:vMerge w:val="continue"/>
            <w:vAlign w:val="center"/>
          </w:tcPr>
          <w:p w14:paraId="022840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5D44F8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3A00D1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641</w:t>
            </w:r>
          </w:p>
        </w:tc>
      </w:tr>
      <w:tr w14:paraId="444FE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2A1EA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8A8BB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C3166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E3508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62.63</w:t>
            </w:r>
          </w:p>
        </w:tc>
        <w:tc>
          <w:tcPr>
            <w:tcW w:w="246" w:type="pct"/>
            <w:vMerge w:val="continue"/>
            <w:vAlign w:val="center"/>
          </w:tcPr>
          <w:p w14:paraId="73A32A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59BE3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86E0A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08B29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5CB1D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C460B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634AB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DA18B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96067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27874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21797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286" w:type="pct"/>
            <w:vMerge w:val="continue"/>
            <w:vAlign w:val="center"/>
          </w:tcPr>
          <w:p w14:paraId="6E236B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FE192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BB2C5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643</w:t>
            </w:r>
          </w:p>
        </w:tc>
      </w:tr>
      <w:tr w14:paraId="1D5FC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8428B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BF2BA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9EEC6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83B20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63.04</w:t>
            </w:r>
          </w:p>
        </w:tc>
        <w:tc>
          <w:tcPr>
            <w:tcW w:w="246" w:type="pct"/>
            <w:vMerge w:val="continue"/>
            <w:vAlign w:val="center"/>
          </w:tcPr>
          <w:p w14:paraId="5F4AE6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76E16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555D2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887D8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E83F3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7346E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18AAC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012F1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1CDB0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AE773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C38B0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286" w:type="pct"/>
            <w:vMerge w:val="continue"/>
            <w:vAlign w:val="center"/>
          </w:tcPr>
          <w:p w14:paraId="35E08D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29723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378E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637</w:t>
            </w:r>
          </w:p>
        </w:tc>
      </w:tr>
      <w:tr w14:paraId="2E9E4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E4BA0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662FA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E330F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7F5BD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63.06</w:t>
            </w:r>
          </w:p>
        </w:tc>
        <w:tc>
          <w:tcPr>
            <w:tcW w:w="246" w:type="pct"/>
            <w:vMerge w:val="continue"/>
            <w:vAlign w:val="center"/>
          </w:tcPr>
          <w:p w14:paraId="096554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F7731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ABD95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62CAD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B0398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40177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743EF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43A6D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089B7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E5FFD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39355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11.72</w:t>
            </w:r>
          </w:p>
        </w:tc>
        <w:tc>
          <w:tcPr>
            <w:tcW w:w="286" w:type="pct"/>
            <w:vMerge w:val="continue"/>
            <w:vAlign w:val="center"/>
          </w:tcPr>
          <w:p w14:paraId="363760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58AC2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46B5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639</w:t>
            </w:r>
          </w:p>
        </w:tc>
      </w:tr>
      <w:tr w14:paraId="0A89C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92F23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08375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E4CEB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12.22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7FC66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63.46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8EEBF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5A314A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002FA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D4DBB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A1A50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E869E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D6CB5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E6B5B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78F7C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6A333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DED8B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12.22</w:t>
            </w:r>
          </w:p>
        </w:tc>
        <w:tc>
          <w:tcPr>
            <w:tcW w:w="286" w:type="pct"/>
            <w:vMerge w:val="continue"/>
            <w:vAlign w:val="center"/>
          </w:tcPr>
          <w:p w14:paraId="1D099F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52764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54E2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640</w:t>
            </w:r>
          </w:p>
        </w:tc>
      </w:tr>
      <w:tr w14:paraId="53D35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3E0F5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843EA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098A4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12.24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AF135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63.47</w:t>
            </w:r>
          </w:p>
        </w:tc>
        <w:tc>
          <w:tcPr>
            <w:tcW w:w="246" w:type="pct"/>
            <w:vMerge w:val="continue"/>
            <w:vAlign w:val="center"/>
          </w:tcPr>
          <w:p w14:paraId="02955E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748C5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DBE10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F9B16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BBF04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A0BA5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BE6F7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6A6A9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2D3FA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93BAF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1C2AB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12.24</w:t>
            </w:r>
          </w:p>
        </w:tc>
        <w:tc>
          <w:tcPr>
            <w:tcW w:w="286" w:type="pct"/>
            <w:vMerge w:val="continue"/>
            <w:vAlign w:val="center"/>
          </w:tcPr>
          <w:p w14:paraId="442E81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71961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3C627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642</w:t>
            </w:r>
          </w:p>
        </w:tc>
      </w:tr>
      <w:tr w14:paraId="19ADB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CF598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4F9E2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16F0C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C2DC3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63.6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2A5BC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6B4F0F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320A4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6431A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74C85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DB4D7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DB154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704F9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4EEA0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19244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36BDE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286" w:type="pct"/>
            <w:vMerge w:val="continue"/>
            <w:vAlign w:val="center"/>
          </w:tcPr>
          <w:p w14:paraId="6C37D5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4FF64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4B61E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635</w:t>
            </w:r>
          </w:p>
        </w:tc>
      </w:tr>
      <w:tr w14:paraId="493B7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8FAAD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3CD3D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3CDE9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12.49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D90CC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63.66</w:t>
            </w:r>
          </w:p>
        </w:tc>
        <w:tc>
          <w:tcPr>
            <w:tcW w:w="246" w:type="pct"/>
            <w:vMerge w:val="continue"/>
            <w:vAlign w:val="center"/>
          </w:tcPr>
          <w:p w14:paraId="76F4AF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3EFA9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C4D5B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EC17D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00584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EA917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80615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C7054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C77FF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29138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8447F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12.49</w:t>
            </w:r>
          </w:p>
        </w:tc>
        <w:tc>
          <w:tcPr>
            <w:tcW w:w="286" w:type="pct"/>
            <w:vMerge w:val="continue"/>
            <w:vAlign w:val="center"/>
          </w:tcPr>
          <w:p w14:paraId="66E3F9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2F6E0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419B4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633</w:t>
            </w:r>
          </w:p>
        </w:tc>
      </w:tr>
      <w:tr w14:paraId="4FF1F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A2B4A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9E70C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6FC5CB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12.83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21FAE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63.92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47563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067E9A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1FFBD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B0B3B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8FB55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D1EEE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6B28C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AB316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35FEA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1C523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32FB39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12.83</w:t>
            </w:r>
          </w:p>
        </w:tc>
        <w:tc>
          <w:tcPr>
            <w:tcW w:w="286" w:type="pct"/>
            <w:vMerge w:val="continue"/>
            <w:vAlign w:val="center"/>
          </w:tcPr>
          <w:p w14:paraId="6AE54E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A018D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9750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636</w:t>
            </w:r>
          </w:p>
        </w:tc>
      </w:tr>
      <w:tr w14:paraId="399DD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0152E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795DB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B0E0C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50EEC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89E0D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27D4E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C2FBD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E911F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0618E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9A9FD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9749B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97E61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067C5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8005E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13B93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58D81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0B977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1B1F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638</w:t>
            </w:r>
          </w:p>
        </w:tc>
      </w:tr>
      <w:tr w14:paraId="1A82F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6C8D1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12C98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6E7F1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13.76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B1AC2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64.58</w:t>
            </w:r>
          </w:p>
        </w:tc>
        <w:tc>
          <w:tcPr>
            <w:tcW w:w="246" w:type="pct"/>
            <w:vMerge w:val="continue"/>
            <w:vAlign w:val="center"/>
          </w:tcPr>
          <w:p w14:paraId="0CAC37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5EB46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E0946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4D8DC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E832C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93E8F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00B37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94A4B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25180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BAE20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220A6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13.76</w:t>
            </w:r>
          </w:p>
        </w:tc>
        <w:tc>
          <w:tcPr>
            <w:tcW w:w="286" w:type="pct"/>
            <w:vMerge w:val="continue"/>
            <w:vAlign w:val="center"/>
          </w:tcPr>
          <w:p w14:paraId="69A680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38A76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E7F3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634</w:t>
            </w:r>
          </w:p>
        </w:tc>
      </w:tr>
      <w:tr w14:paraId="0C333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DD636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DF5AC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4F81D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D9FC8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64.61</w:t>
            </w:r>
          </w:p>
        </w:tc>
        <w:tc>
          <w:tcPr>
            <w:tcW w:w="246" w:type="pct"/>
            <w:vMerge w:val="continue"/>
            <w:vAlign w:val="center"/>
          </w:tcPr>
          <w:p w14:paraId="55DE05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17825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937D7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E4C04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54F1C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70FC7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35F7E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197B2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396D6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CBFDD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7A7E3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286" w:type="pct"/>
            <w:vMerge w:val="continue"/>
            <w:vAlign w:val="center"/>
          </w:tcPr>
          <w:p w14:paraId="1EC8F1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DDBCE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93FB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632</w:t>
            </w:r>
          </w:p>
        </w:tc>
      </w:tr>
      <w:tr w14:paraId="2A46C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33DD9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6D577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665A4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17.92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46566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12289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513C2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522774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EBF42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A627F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FCF5D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15352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49E0B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E1BB3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7B815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C0EA6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21.13</w:t>
            </w:r>
          </w:p>
        </w:tc>
        <w:tc>
          <w:tcPr>
            <w:tcW w:w="286" w:type="pct"/>
            <w:vMerge w:val="continue"/>
            <w:vAlign w:val="center"/>
          </w:tcPr>
          <w:p w14:paraId="292468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4C4B0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A844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621</w:t>
            </w:r>
          </w:p>
        </w:tc>
      </w:tr>
      <w:tr w14:paraId="3E943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84EA6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C4AA4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69B88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7CE0E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711E7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4F3D1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8CAD3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814A5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B30B4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6901B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17DCD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24A73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D3048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04CE7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1626F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20.98</w:t>
            </w:r>
          </w:p>
        </w:tc>
        <w:tc>
          <w:tcPr>
            <w:tcW w:w="286" w:type="pct"/>
            <w:vMerge w:val="continue"/>
            <w:vAlign w:val="center"/>
          </w:tcPr>
          <w:p w14:paraId="18683C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1E9C9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D38B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623</w:t>
            </w:r>
          </w:p>
        </w:tc>
      </w:tr>
      <w:tr w14:paraId="2A90B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6638D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43D4D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EE081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5D14B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93BC4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4DEB2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E7D18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02352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61A45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8E6F3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F1BC5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766D5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F17F2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4BDE7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45F12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19.79</w:t>
            </w:r>
          </w:p>
        </w:tc>
        <w:tc>
          <w:tcPr>
            <w:tcW w:w="286" w:type="pct"/>
            <w:vMerge w:val="continue"/>
            <w:vAlign w:val="center"/>
          </w:tcPr>
          <w:p w14:paraId="5E49DB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2845C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E2D1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625</w:t>
            </w:r>
          </w:p>
        </w:tc>
      </w:tr>
      <w:tr w14:paraId="39808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DAF3C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6A77D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28A5D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138A2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4CA23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9C5C8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39D79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B42A0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61693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B1BB7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14A15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216C8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F0942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14DF8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74CBB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19.82</w:t>
            </w:r>
          </w:p>
        </w:tc>
        <w:tc>
          <w:tcPr>
            <w:tcW w:w="286" w:type="pct"/>
            <w:vMerge w:val="continue"/>
            <w:vAlign w:val="center"/>
          </w:tcPr>
          <w:p w14:paraId="25C446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5D819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5C64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627</w:t>
            </w:r>
          </w:p>
        </w:tc>
      </w:tr>
      <w:tr w14:paraId="3B082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30589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683B7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6345C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1D95D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ADB10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1235D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4BC83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F1E70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DCBA3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84085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E481B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F5C35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F8764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825EE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24B5E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18.9</w:t>
            </w:r>
          </w:p>
        </w:tc>
        <w:tc>
          <w:tcPr>
            <w:tcW w:w="286" w:type="pct"/>
            <w:vMerge w:val="continue"/>
            <w:vAlign w:val="center"/>
          </w:tcPr>
          <w:p w14:paraId="2061FB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9F714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D6D7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629</w:t>
            </w:r>
          </w:p>
        </w:tc>
      </w:tr>
      <w:tr w14:paraId="5B098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40507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00C75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910B1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072E4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2C28B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C8128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1E85F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AADCA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83A84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80916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FC1D5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A2D05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C488A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5FABA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ED07D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18.95</w:t>
            </w:r>
          </w:p>
        </w:tc>
        <w:tc>
          <w:tcPr>
            <w:tcW w:w="286" w:type="pct"/>
            <w:vMerge w:val="continue"/>
            <w:vAlign w:val="center"/>
          </w:tcPr>
          <w:p w14:paraId="2F5B99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82140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EB183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631</w:t>
            </w:r>
          </w:p>
        </w:tc>
      </w:tr>
      <w:tr w14:paraId="3CE10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824C2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54F3E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C2621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DD7E4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E7193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062B8F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01F20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51EB4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60BCB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D873C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83962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C8D8B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D3A33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CD406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D1CCD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23.35</w:t>
            </w:r>
          </w:p>
        </w:tc>
        <w:tc>
          <w:tcPr>
            <w:tcW w:w="286" w:type="pct"/>
            <w:vMerge w:val="continue"/>
            <w:vAlign w:val="center"/>
          </w:tcPr>
          <w:p w14:paraId="64FE23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49C15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2FBB1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620</w:t>
            </w:r>
          </w:p>
        </w:tc>
      </w:tr>
      <w:tr w14:paraId="6B77F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10DBF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770B8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A6E63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7E8DC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B6507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DE6FC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171E4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94715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7175B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62B71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B9C8B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F9A42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BE2D9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8AEE7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8FC90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23.27</w:t>
            </w:r>
          </w:p>
        </w:tc>
        <w:tc>
          <w:tcPr>
            <w:tcW w:w="286" w:type="pct"/>
            <w:vMerge w:val="continue"/>
            <w:vAlign w:val="center"/>
          </w:tcPr>
          <w:p w14:paraId="1C2E44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619A6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0442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622</w:t>
            </w:r>
          </w:p>
        </w:tc>
      </w:tr>
      <w:tr w14:paraId="7C718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3B42F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2953C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24415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9034D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EB1BC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3A9D2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4F0C8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44549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1254A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E9B60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9DFC0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7F51D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17A3A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91005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6A2FD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21.7</w:t>
            </w:r>
          </w:p>
        </w:tc>
        <w:tc>
          <w:tcPr>
            <w:tcW w:w="286" w:type="pct"/>
            <w:vMerge w:val="continue"/>
            <w:vAlign w:val="center"/>
          </w:tcPr>
          <w:p w14:paraId="45D342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4B3B3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F3B4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624</w:t>
            </w:r>
          </w:p>
        </w:tc>
      </w:tr>
      <w:tr w14:paraId="3C9B0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A1874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7382F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174C6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7E387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EC7EF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73423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630BD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6E0D2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A0882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370F5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F7F4B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1857C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90D48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DB36F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7CAA0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37D39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600AC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2ECAC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626</w:t>
            </w:r>
          </w:p>
        </w:tc>
      </w:tr>
      <w:tr w14:paraId="14CEF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3A1AE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CB042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0E41A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9E568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0EF15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F1645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468A0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CF056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B31E9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4DF43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41B5C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8C8D3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B733C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EEFE3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40608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20.68</w:t>
            </w:r>
          </w:p>
        </w:tc>
        <w:tc>
          <w:tcPr>
            <w:tcW w:w="286" w:type="pct"/>
            <w:vMerge w:val="continue"/>
            <w:vAlign w:val="center"/>
          </w:tcPr>
          <w:p w14:paraId="666FC8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965A7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E4D5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628</w:t>
            </w:r>
          </w:p>
        </w:tc>
      </w:tr>
      <w:tr w14:paraId="597D0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30AC1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EB4DD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BA6D3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9FCC0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081CD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EB9DC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B4FB3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BA4C1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AA72E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AA8A7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33A3D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C4937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FF5EC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88E4D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649DE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20.7</w:t>
            </w:r>
          </w:p>
        </w:tc>
        <w:tc>
          <w:tcPr>
            <w:tcW w:w="286" w:type="pct"/>
            <w:vMerge w:val="continue"/>
            <w:vAlign w:val="center"/>
          </w:tcPr>
          <w:p w14:paraId="3AE0F2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2BA84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838B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630</w:t>
            </w:r>
          </w:p>
        </w:tc>
      </w:tr>
      <w:tr w14:paraId="45006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CAE2B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0D2AE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D827D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20CF3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62.61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5E150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FDB8D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44CF8F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9B6CB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4B0DF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06AC8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B93EB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4C319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BC6EA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922C4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5D28E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86" w:type="pct"/>
            <w:vMerge w:val="continue"/>
            <w:vAlign w:val="center"/>
          </w:tcPr>
          <w:p w14:paraId="29B94E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44F63C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358EDE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581</w:t>
            </w:r>
          </w:p>
        </w:tc>
      </w:tr>
      <w:tr w14:paraId="4D0DB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AC5B9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E69EF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123CA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23.23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5093E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62.63</w:t>
            </w:r>
          </w:p>
        </w:tc>
        <w:tc>
          <w:tcPr>
            <w:tcW w:w="246" w:type="pct"/>
            <w:vMerge w:val="continue"/>
            <w:vAlign w:val="center"/>
          </w:tcPr>
          <w:p w14:paraId="2EA574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C7880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5DA65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66C96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EC49C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7A395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99F0C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5B568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B652D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3995B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D54FF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23.23</w:t>
            </w:r>
          </w:p>
        </w:tc>
        <w:tc>
          <w:tcPr>
            <w:tcW w:w="286" w:type="pct"/>
            <w:vMerge w:val="continue"/>
            <w:vAlign w:val="center"/>
          </w:tcPr>
          <w:p w14:paraId="60EBCC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10649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51AA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583</w:t>
            </w:r>
          </w:p>
        </w:tc>
      </w:tr>
      <w:tr w14:paraId="593AA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21B0A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27A00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D67EC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6ED35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63.06</w:t>
            </w:r>
          </w:p>
        </w:tc>
        <w:tc>
          <w:tcPr>
            <w:tcW w:w="246" w:type="pct"/>
            <w:vMerge w:val="continue"/>
            <w:vAlign w:val="center"/>
          </w:tcPr>
          <w:p w14:paraId="45311B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7EEFA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61A7B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101A6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76EF8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74A69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CBCFA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8E325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D308A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A5107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1A6AD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24.3</w:t>
            </w:r>
          </w:p>
        </w:tc>
        <w:tc>
          <w:tcPr>
            <w:tcW w:w="286" w:type="pct"/>
            <w:vMerge w:val="continue"/>
            <w:vAlign w:val="center"/>
          </w:tcPr>
          <w:p w14:paraId="025DE4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72244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AEE9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579</w:t>
            </w:r>
          </w:p>
        </w:tc>
      </w:tr>
      <w:tr w14:paraId="2F505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A7976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0C69A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E25DE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24.36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DD336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63.08</w:t>
            </w:r>
          </w:p>
        </w:tc>
        <w:tc>
          <w:tcPr>
            <w:tcW w:w="246" w:type="pct"/>
            <w:vMerge w:val="continue"/>
            <w:vAlign w:val="center"/>
          </w:tcPr>
          <w:p w14:paraId="3ACC34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70CFE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89ABC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33109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B50B0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18067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606F1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36A91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A567D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307B8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A40FE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24.36</w:t>
            </w:r>
          </w:p>
        </w:tc>
        <w:tc>
          <w:tcPr>
            <w:tcW w:w="286" w:type="pct"/>
            <w:vMerge w:val="continue"/>
            <w:vAlign w:val="center"/>
          </w:tcPr>
          <w:p w14:paraId="0A77F9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7A44C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0C2E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577</w:t>
            </w:r>
          </w:p>
        </w:tc>
      </w:tr>
      <w:tr w14:paraId="0410A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8456F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AE394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7CEE9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25.34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7E022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63.46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C9564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4A2BFF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504BE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20815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B31C6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F8607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3D5E7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00FF3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EEE86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FAA32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F701C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25.34</w:t>
            </w:r>
          </w:p>
        </w:tc>
        <w:tc>
          <w:tcPr>
            <w:tcW w:w="286" w:type="pct"/>
            <w:vMerge w:val="continue"/>
            <w:vAlign w:val="center"/>
          </w:tcPr>
          <w:p w14:paraId="3AF36D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7CE3F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E6F6F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580</w:t>
            </w:r>
          </w:p>
        </w:tc>
      </w:tr>
      <w:tr w14:paraId="58E8E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DF848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8F007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B67A2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25.37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1D7CB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63.47</w:t>
            </w:r>
          </w:p>
        </w:tc>
        <w:tc>
          <w:tcPr>
            <w:tcW w:w="246" w:type="pct"/>
            <w:vMerge w:val="continue"/>
            <w:vAlign w:val="center"/>
          </w:tcPr>
          <w:p w14:paraId="5EA481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81252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1E4A7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C0852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64EFF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FAFC4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51C00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E594B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2AEFF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E8E4F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496C4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25.37</w:t>
            </w:r>
          </w:p>
        </w:tc>
        <w:tc>
          <w:tcPr>
            <w:tcW w:w="286" w:type="pct"/>
            <w:vMerge w:val="continue"/>
            <w:vAlign w:val="center"/>
          </w:tcPr>
          <w:p w14:paraId="370237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B1F6E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CCA5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582</w:t>
            </w:r>
          </w:p>
        </w:tc>
      </w:tr>
      <w:tr w14:paraId="23639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ACED6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BFA07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20C42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25.64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B55E4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63.57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926CB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305EC5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EC768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2FBAC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C0AEA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9E1DA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88F62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FCA56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06A99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48029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3BC50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25.64</w:t>
            </w:r>
          </w:p>
        </w:tc>
        <w:tc>
          <w:tcPr>
            <w:tcW w:w="286" w:type="pct"/>
            <w:vMerge w:val="continue"/>
            <w:vAlign w:val="center"/>
          </w:tcPr>
          <w:p w14:paraId="0A6631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D9714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7FF97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575</w:t>
            </w:r>
          </w:p>
        </w:tc>
      </w:tr>
      <w:tr w14:paraId="27B99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E3CBA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AD3E4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DF31E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25.92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2E15B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63.67</w:t>
            </w:r>
          </w:p>
        </w:tc>
        <w:tc>
          <w:tcPr>
            <w:tcW w:w="246" w:type="pct"/>
            <w:vMerge w:val="continue"/>
            <w:vAlign w:val="center"/>
          </w:tcPr>
          <w:p w14:paraId="3A7D96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EFA08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9300A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31621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31034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FB9BA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34526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EDF5D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A1FD6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2812E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0E95E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25.92</w:t>
            </w:r>
          </w:p>
        </w:tc>
        <w:tc>
          <w:tcPr>
            <w:tcW w:w="286" w:type="pct"/>
            <w:vMerge w:val="continue"/>
            <w:vAlign w:val="center"/>
          </w:tcPr>
          <w:p w14:paraId="33ED37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E6590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734F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573</w:t>
            </w:r>
          </w:p>
        </w:tc>
      </w:tr>
      <w:tr w14:paraId="1DCB7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625ED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81107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068AB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26.61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A8C94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63.92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E2BE2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54977D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2B932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5E406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7D6F9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D30AF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FD339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553F0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03E38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E0153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3E99A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26.61</w:t>
            </w:r>
          </w:p>
        </w:tc>
        <w:tc>
          <w:tcPr>
            <w:tcW w:w="286" w:type="pct"/>
            <w:vMerge w:val="continue"/>
            <w:vAlign w:val="center"/>
          </w:tcPr>
          <w:p w14:paraId="33D0FD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38A77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11BE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576</w:t>
            </w:r>
          </w:p>
        </w:tc>
      </w:tr>
      <w:tr w14:paraId="4F32D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1E0D8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9DE1F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96102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26.66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9B879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63.94</w:t>
            </w:r>
          </w:p>
        </w:tc>
        <w:tc>
          <w:tcPr>
            <w:tcW w:w="246" w:type="pct"/>
            <w:vMerge w:val="continue"/>
            <w:vAlign w:val="center"/>
          </w:tcPr>
          <w:p w14:paraId="4528AE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4BBC8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307F2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2FA78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DF021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03969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57EE8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0BA3B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39670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D7951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22A5A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26.66</w:t>
            </w:r>
          </w:p>
        </w:tc>
        <w:tc>
          <w:tcPr>
            <w:tcW w:w="286" w:type="pct"/>
            <w:vMerge w:val="continue"/>
            <w:vAlign w:val="center"/>
          </w:tcPr>
          <w:p w14:paraId="2DD215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F81C0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C978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578</w:t>
            </w:r>
          </w:p>
        </w:tc>
      </w:tr>
      <w:tr w14:paraId="750F5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C798B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DD907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A121F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28.57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45FF1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64.6</w:t>
            </w:r>
          </w:p>
        </w:tc>
        <w:tc>
          <w:tcPr>
            <w:tcW w:w="246" w:type="pct"/>
            <w:vMerge w:val="continue"/>
            <w:vAlign w:val="center"/>
          </w:tcPr>
          <w:p w14:paraId="6FD13D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9203D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4D58B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F5A70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B918C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9DA86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F7225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914FD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53C06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ADED4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118DD1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28.57</w:t>
            </w:r>
          </w:p>
        </w:tc>
        <w:tc>
          <w:tcPr>
            <w:tcW w:w="286" w:type="pct"/>
            <w:vMerge w:val="continue"/>
            <w:vAlign w:val="center"/>
          </w:tcPr>
          <w:p w14:paraId="08BAAE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CC798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03C51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572</w:t>
            </w:r>
          </w:p>
        </w:tc>
      </w:tr>
      <w:tr w14:paraId="0F7D1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92D09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FC9F7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22437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2712B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A94E7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D7891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57333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F97C1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BF960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8FC94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CDC72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024E4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26372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C2B1C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CFA72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F15CA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20C22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6A33D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574</w:t>
            </w:r>
          </w:p>
        </w:tc>
      </w:tr>
      <w:tr w14:paraId="47F13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C004C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28233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7F78C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37.16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ECAA8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FB572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EFD26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10B7D3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7330C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C61C3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D8C9C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66C59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5BA3E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4EAAB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9C110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E9E47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43.85</w:t>
            </w:r>
          </w:p>
        </w:tc>
        <w:tc>
          <w:tcPr>
            <w:tcW w:w="286" w:type="pct"/>
            <w:vMerge w:val="continue"/>
            <w:vAlign w:val="center"/>
          </w:tcPr>
          <w:p w14:paraId="0933B4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F9695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EEE52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561</w:t>
            </w:r>
          </w:p>
        </w:tc>
      </w:tr>
      <w:tr w14:paraId="22846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D2C10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E8C4F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7DA62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009D4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4294F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FEADC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01B2D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DA083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1DB8D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ED7F7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E4C28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AB233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17F59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D9D33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2CD85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43.37</w:t>
            </w:r>
          </w:p>
        </w:tc>
        <w:tc>
          <w:tcPr>
            <w:tcW w:w="286" w:type="pct"/>
            <w:vMerge w:val="continue"/>
            <w:vAlign w:val="center"/>
          </w:tcPr>
          <w:p w14:paraId="01770B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F00E4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04502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563</w:t>
            </w:r>
          </w:p>
        </w:tc>
      </w:tr>
      <w:tr w14:paraId="0EA7D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D24D5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92E95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B2BF0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FA8EF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EF001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876B1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C74A9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29888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0C1CB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59EDF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AF29F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8CCA1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D5B5A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49B70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A4369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41.21</w:t>
            </w:r>
          </w:p>
        </w:tc>
        <w:tc>
          <w:tcPr>
            <w:tcW w:w="286" w:type="pct"/>
            <w:vMerge w:val="continue"/>
            <w:vAlign w:val="center"/>
          </w:tcPr>
          <w:p w14:paraId="374184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78313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A172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565</w:t>
            </w:r>
          </w:p>
        </w:tc>
      </w:tr>
      <w:tr w14:paraId="09A1F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79D17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0A1D3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B3FF5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FB4ED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B1AF0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39301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99BD0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98E05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86D07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9C0C9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3FF86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CC663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1F49F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0862C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67783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41.11</w:t>
            </w:r>
          </w:p>
        </w:tc>
        <w:tc>
          <w:tcPr>
            <w:tcW w:w="286" w:type="pct"/>
            <w:vMerge w:val="continue"/>
            <w:vAlign w:val="center"/>
          </w:tcPr>
          <w:p w14:paraId="21F03C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85A4A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D71D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567</w:t>
            </w:r>
          </w:p>
        </w:tc>
      </w:tr>
      <w:tr w14:paraId="38240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55C31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CD32C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C6D3C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5BFA3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402AA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54294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65571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6E18A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594D5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9CD4D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419A4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6C701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B8ECC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04827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B30E9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39.21</w:t>
            </w:r>
          </w:p>
        </w:tc>
        <w:tc>
          <w:tcPr>
            <w:tcW w:w="286" w:type="pct"/>
            <w:vMerge w:val="continue"/>
            <w:vAlign w:val="center"/>
          </w:tcPr>
          <w:p w14:paraId="0E6A2A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9FDF3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615C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569</w:t>
            </w:r>
          </w:p>
        </w:tc>
      </w:tr>
      <w:tr w14:paraId="0E7D7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97C4C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0826D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6BD1D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01F11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30177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A6417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CF58B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303E8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7FDD4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FD0D3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9484C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59C74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E3545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CB257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0C540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39.29</w:t>
            </w:r>
          </w:p>
        </w:tc>
        <w:tc>
          <w:tcPr>
            <w:tcW w:w="286" w:type="pct"/>
            <w:vMerge w:val="continue"/>
            <w:vAlign w:val="center"/>
          </w:tcPr>
          <w:p w14:paraId="0A5266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6318C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F120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571</w:t>
            </w:r>
          </w:p>
        </w:tc>
      </w:tr>
      <w:tr w14:paraId="61A2E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F6BEA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A0347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AD6A4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764BB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E6B62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68A581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067D6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A9F32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850BB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C3AAF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27950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30D81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837FE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7319E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587EC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86" w:type="pct"/>
            <w:vMerge w:val="continue"/>
            <w:vAlign w:val="center"/>
          </w:tcPr>
          <w:p w14:paraId="1A8D82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1D63F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350E6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566</w:t>
            </w:r>
          </w:p>
        </w:tc>
      </w:tr>
      <w:tr w14:paraId="474F2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2BCA1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984D8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86F6B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5844C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F7508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7E54F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31B90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374CB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2A190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B436E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4E2FC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2F859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C890A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05F24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D12EC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48.33</w:t>
            </w:r>
          </w:p>
        </w:tc>
        <w:tc>
          <w:tcPr>
            <w:tcW w:w="286" w:type="pct"/>
            <w:vMerge w:val="continue"/>
            <w:vAlign w:val="center"/>
          </w:tcPr>
          <w:p w14:paraId="39F732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B4D5B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1BE94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560</w:t>
            </w:r>
          </w:p>
        </w:tc>
      </w:tr>
      <w:tr w14:paraId="6B3FB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327D5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A3A44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857F8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1F57B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180A0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EAAE0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C7DA7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B873F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E9E38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6FBA0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E4D74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C8717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5AB84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0014F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D4D33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5B0B0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66DC5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37FF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562</w:t>
            </w:r>
          </w:p>
        </w:tc>
      </w:tr>
      <w:tr w14:paraId="612FB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62BF9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017A4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604B2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D38C3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5C175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9CF1C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99818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AF9C3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AD4CC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0C249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88179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A16DF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A8C06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8E195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1218F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45.02</w:t>
            </w:r>
          </w:p>
        </w:tc>
        <w:tc>
          <w:tcPr>
            <w:tcW w:w="286" w:type="pct"/>
            <w:vMerge w:val="continue"/>
            <w:vAlign w:val="center"/>
          </w:tcPr>
          <w:p w14:paraId="4F8E4D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13F0E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2D3A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564</w:t>
            </w:r>
          </w:p>
        </w:tc>
      </w:tr>
      <w:tr w14:paraId="6B8AF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ED4BA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1FDD9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27B9C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B24A6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803F4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AC020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79EBE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FF3AD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25C94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4B734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35F31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5F595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966CC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7BBAA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58FE8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42.87</w:t>
            </w:r>
          </w:p>
        </w:tc>
        <w:tc>
          <w:tcPr>
            <w:tcW w:w="286" w:type="pct"/>
            <w:vMerge w:val="continue"/>
            <w:vAlign w:val="center"/>
          </w:tcPr>
          <w:p w14:paraId="2CE0B3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361F6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4754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568</w:t>
            </w:r>
          </w:p>
        </w:tc>
      </w:tr>
      <w:tr w14:paraId="18664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D46F5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647C1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9E56E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1BC44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EA7BF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46265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DEA52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16EF7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92037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3F5AF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34892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22E2A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02899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0A7BE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E5159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42.92</w:t>
            </w:r>
          </w:p>
        </w:tc>
        <w:tc>
          <w:tcPr>
            <w:tcW w:w="286" w:type="pct"/>
            <w:vMerge w:val="continue"/>
            <w:vAlign w:val="center"/>
          </w:tcPr>
          <w:p w14:paraId="61D260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EC176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FA03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570</w:t>
            </w:r>
          </w:p>
        </w:tc>
      </w:tr>
      <w:tr w14:paraId="5F7F6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7A1F5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B5D45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430D0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4.09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FB911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46.1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69F1CE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C9DF5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36" w:type="pct"/>
            <w:vMerge w:val="continue"/>
            <w:vAlign w:val="center"/>
          </w:tcPr>
          <w:p w14:paraId="52DD68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12ECEA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5EC0F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6C1D8E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continue"/>
            <w:vAlign w:val="center"/>
          </w:tcPr>
          <w:p w14:paraId="44E276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EDAD0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B88B8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77187F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01DF16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17.71</w:t>
            </w:r>
          </w:p>
        </w:tc>
        <w:tc>
          <w:tcPr>
            <w:tcW w:w="286" w:type="pct"/>
            <w:vMerge w:val="continue"/>
            <w:vAlign w:val="center"/>
          </w:tcPr>
          <w:p w14:paraId="666598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29C0F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06FF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179</w:t>
            </w:r>
          </w:p>
        </w:tc>
      </w:tr>
      <w:tr w14:paraId="7F663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5B950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14BA9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EBAAD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A98D6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247BC5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3B4FF9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6254B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FCE26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2AB7E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82C08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C60AF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44100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CBBCA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B5E37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88292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19.67</w:t>
            </w:r>
          </w:p>
        </w:tc>
        <w:tc>
          <w:tcPr>
            <w:tcW w:w="286" w:type="pct"/>
            <w:vMerge w:val="continue"/>
            <w:vAlign w:val="center"/>
          </w:tcPr>
          <w:p w14:paraId="143CAE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70B7D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D43E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167</w:t>
            </w:r>
          </w:p>
        </w:tc>
      </w:tr>
      <w:tr w14:paraId="2AB54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00C4E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33767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F87F5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4.54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DD58F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47.1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64F868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8CA25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6E073F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72EAE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4E518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23E24A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B4ADB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1E3D1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BE0D4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B4823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98CC1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17.73</w:t>
            </w:r>
          </w:p>
        </w:tc>
        <w:tc>
          <w:tcPr>
            <w:tcW w:w="286" w:type="pct"/>
            <w:vMerge w:val="continue"/>
            <w:vAlign w:val="center"/>
          </w:tcPr>
          <w:p w14:paraId="27E6DF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F181E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B64F2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175</w:t>
            </w:r>
          </w:p>
        </w:tc>
      </w:tr>
      <w:tr w14:paraId="59D3A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66EAC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ED779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B5083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ADDEC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1EBE23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7F5A54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75CB9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B4F3F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A3BBE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102F6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9C07B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8469C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7EBD3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D2056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CB419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19.69</w:t>
            </w:r>
          </w:p>
        </w:tc>
        <w:tc>
          <w:tcPr>
            <w:tcW w:w="286" w:type="pct"/>
            <w:vMerge w:val="continue"/>
            <w:vAlign w:val="center"/>
          </w:tcPr>
          <w:p w14:paraId="043B1F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B342F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C0AEA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163</w:t>
            </w:r>
          </w:p>
        </w:tc>
      </w:tr>
      <w:tr w14:paraId="76AD1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795B0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4A26E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6886C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11.69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ABCF1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56.1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4D8983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2F787B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C2E85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FCDFD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C70CD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0E7798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D19E8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5F102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9EA61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F9E20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05E7B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17.79</w:t>
            </w:r>
          </w:p>
        </w:tc>
        <w:tc>
          <w:tcPr>
            <w:tcW w:w="286" w:type="pct"/>
            <w:vMerge w:val="continue"/>
            <w:vAlign w:val="center"/>
          </w:tcPr>
          <w:p w14:paraId="73B0C0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EE1AD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2C6FB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171</w:t>
            </w:r>
          </w:p>
        </w:tc>
      </w:tr>
      <w:tr w14:paraId="112DE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995B7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FB202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B296E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F827A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BA910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0FF717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54170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A8751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457F0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CB79E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B52A1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BFF96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74D8A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4C3E4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A2463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19.76</w:t>
            </w:r>
          </w:p>
        </w:tc>
        <w:tc>
          <w:tcPr>
            <w:tcW w:w="286" w:type="pct"/>
            <w:vMerge w:val="continue"/>
            <w:vAlign w:val="center"/>
          </w:tcPr>
          <w:p w14:paraId="0106EA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15ECF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5782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159</w:t>
            </w:r>
          </w:p>
        </w:tc>
      </w:tr>
      <w:tr w14:paraId="5F476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8B9DE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D89BB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27E968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26.92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05377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64.3</w:t>
            </w:r>
          </w:p>
        </w:tc>
        <w:tc>
          <w:tcPr>
            <w:tcW w:w="246" w:type="pct"/>
            <w:vMerge w:val="continue"/>
            <w:vAlign w:val="center"/>
          </w:tcPr>
          <w:p w14:paraId="5D0A9A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AD1CD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5DC222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BA869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6.86</w:t>
            </w:r>
          </w:p>
        </w:tc>
        <w:tc>
          <w:tcPr>
            <w:tcW w:w="253" w:type="pct"/>
            <w:vMerge w:val="continue"/>
            <w:vAlign w:val="center"/>
          </w:tcPr>
          <w:p w14:paraId="06F6AA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3FFCEA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64C7E4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382E3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2F4CC6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2F7974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616608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26.92</w:t>
            </w:r>
          </w:p>
        </w:tc>
        <w:tc>
          <w:tcPr>
            <w:tcW w:w="286" w:type="pct"/>
            <w:vMerge w:val="continue"/>
            <w:vAlign w:val="center"/>
          </w:tcPr>
          <w:p w14:paraId="226B0C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FC058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149F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502</w:t>
            </w:r>
          </w:p>
        </w:tc>
      </w:tr>
      <w:tr w14:paraId="28350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04EB4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68162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C9CD7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36.59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80757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46" w:type="pct"/>
            <w:vMerge w:val="continue"/>
            <w:vAlign w:val="center"/>
          </w:tcPr>
          <w:p w14:paraId="1CA38B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929B3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5FC64E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5C0D2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159C5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BE7C5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590AF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AA1AA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7125F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6D8FD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D89FE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46.4</w:t>
            </w:r>
          </w:p>
        </w:tc>
        <w:tc>
          <w:tcPr>
            <w:tcW w:w="286" w:type="pct"/>
            <w:vMerge w:val="continue"/>
            <w:vAlign w:val="center"/>
          </w:tcPr>
          <w:p w14:paraId="320262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07B9F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19264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501</w:t>
            </w:r>
          </w:p>
        </w:tc>
      </w:tr>
      <w:tr w14:paraId="04A65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59F33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78D7A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29A896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3ADAF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246" w:type="pct"/>
            <w:vMerge w:val="continue"/>
            <w:vAlign w:val="center"/>
          </w:tcPr>
          <w:p w14:paraId="794405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1827C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5E728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008CB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 w:val="continue"/>
            <w:vAlign w:val="center"/>
          </w:tcPr>
          <w:p w14:paraId="7C6E1F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27B2A9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0C2260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1DD269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3" w:type="pct"/>
            <w:vMerge w:val="continue"/>
            <w:vAlign w:val="center"/>
          </w:tcPr>
          <w:p w14:paraId="2C2B60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7227A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0C906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21.7</w:t>
            </w:r>
          </w:p>
        </w:tc>
        <w:tc>
          <w:tcPr>
            <w:tcW w:w="286" w:type="pct"/>
            <w:vMerge w:val="continue"/>
            <w:vAlign w:val="center"/>
          </w:tcPr>
          <w:p w14:paraId="5B1308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43F99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6E906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686</w:t>
            </w:r>
          </w:p>
        </w:tc>
      </w:tr>
      <w:tr w14:paraId="666C3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D6A56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3814C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25B66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7733B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AC17A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B7CC3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C6A60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7F9FE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continue"/>
            <w:vAlign w:val="center"/>
          </w:tcPr>
          <w:p w14:paraId="4CA7B9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97D64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A9554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DE8D6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387420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59FC69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36E1A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20399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F1CE9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32390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680</w:t>
            </w:r>
          </w:p>
        </w:tc>
      </w:tr>
      <w:tr w14:paraId="6ACE0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FAA7C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A859D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2FDE8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1C5F3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22D3F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CF157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1C5C9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2BE06B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3" w:type="pct"/>
            <w:vMerge w:val="continue"/>
            <w:vAlign w:val="center"/>
          </w:tcPr>
          <w:p w14:paraId="5B9953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41F0E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67042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BB898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3CF29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1D89C4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93969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A9F35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8C4FC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82768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683</w:t>
            </w:r>
          </w:p>
        </w:tc>
      </w:tr>
      <w:tr w14:paraId="106E5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E002B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7A10D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899F1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4DBE2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2810E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C274D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AC1F9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2E8211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253" w:type="pct"/>
            <w:vMerge w:val="continue"/>
            <w:vAlign w:val="center"/>
          </w:tcPr>
          <w:p w14:paraId="4EE89A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C83B9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474AE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B49DA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1B429E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65C66A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7ED31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1A083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5E08B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263F9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689</w:t>
            </w:r>
          </w:p>
        </w:tc>
      </w:tr>
      <w:tr w14:paraId="6550B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restart"/>
            <w:shd w:val="clear" w:color="auto" w:fill="auto"/>
            <w:vAlign w:val="center"/>
          </w:tcPr>
          <w:p w14:paraId="74FC66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D1T1-A2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1FBA9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7E9240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12.68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BD29E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56.87</w:t>
            </w:r>
          </w:p>
        </w:tc>
        <w:tc>
          <w:tcPr>
            <w:tcW w:w="246" w:type="pct"/>
            <w:vMerge w:val="continue"/>
            <w:vAlign w:val="center"/>
          </w:tcPr>
          <w:p w14:paraId="6A19F6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012271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2175D7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0E336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continue"/>
            <w:vAlign w:val="center"/>
          </w:tcPr>
          <w:p w14:paraId="67AC9A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3A681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05D1A5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56D555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 w:val="continue"/>
            <w:vAlign w:val="center"/>
          </w:tcPr>
          <w:p w14:paraId="5150E6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27A33A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3BF9FF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12.67</w:t>
            </w:r>
          </w:p>
        </w:tc>
        <w:tc>
          <w:tcPr>
            <w:tcW w:w="286" w:type="pct"/>
            <w:vMerge w:val="continue"/>
            <w:vAlign w:val="center"/>
          </w:tcPr>
          <w:p w14:paraId="00D8E4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BD506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6E6C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487</w:t>
            </w:r>
          </w:p>
        </w:tc>
      </w:tr>
      <w:tr w14:paraId="7B1A9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3C1E5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0A0A6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E15C2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3E4FA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56.98</w:t>
            </w:r>
          </w:p>
        </w:tc>
        <w:tc>
          <w:tcPr>
            <w:tcW w:w="246" w:type="pct"/>
            <w:vMerge w:val="continue"/>
            <w:vAlign w:val="center"/>
          </w:tcPr>
          <w:p w14:paraId="725FAE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5BC3B4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7DF9A4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D372C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8C603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F8C05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9AB4F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C0DBC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5FAB7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E61F0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E4F68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286" w:type="pct"/>
            <w:vMerge w:val="continue"/>
            <w:vAlign w:val="center"/>
          </w:tcPr>
          <w:p w14:paraId="676981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595D9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0CCC7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486</w:t>
            </w:r>
          </w:p>
        </w:tc>
      </w:tr>
      <w:tr w14:paraId="1EB45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5BD5B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C752D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65C07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13.43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39800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57.42</w:t>
            </w:r>
          </w:p>
        </w:tc>
        <w:tc>
          <w:tcPr>
            <w:tcW w:w="246" w:type="pct"/>
            <w:vMerge w:val="continue"/>
            <w:vAlign w:val="center"/>
          </w:tcPr>
          <w:p w14:paraId="49687E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48DC38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437CE8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9E0BA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D6791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9406D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7C638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A7DD5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586DF4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0D5AC4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E2996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13.43</w:t>
            </w:r>
          </w:p>
        </w:tc>
        <w:tc>
          <w:tcPr>
            <w:tcW w:w="286" w:type="pct"/>
            <w:vMerge w:val="continue"/>
            <w:vAlign w:val="center"/>
          </w:tcPr>
          <w:p w14:paraId="4C7B3A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E8773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609E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483</w:t>
            </w:r>
          </w:p>
        </w:tc>
      </w:tr>
      <w:tr w14:paraId="07A5B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86F99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C626F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76F3E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13.45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1CA70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57.43</w:t>
            </w:r>
          </w:p>
        </w:tc>
        <w:tc>
          <w:tcPr>
            <w:tcW w:w="246" w:type="pct"/>
            <w:vMerge w:val="continue"/>
            <w:vAlign w:val="center"/>
          </w:tcPr>
          <w:p w14:paraId="7E4075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09DA49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164F37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821B7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08C3D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F20FD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FA208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6236F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87BF2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60892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1DAED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13.45</w:t>
            </w:r>
          </w:p>
        </w:tc>
        <w:tc>
          <w:tcPr>
            <w:tcW w:w="286" w:type="pct"/>
            <w:vMerge w:val="continue"/>
            <w:vAlign w:val="center"/>
          </w:tcPr>
          <w:p w14:paraId="46E4AE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DFABB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EDB0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482</w:t>
            </w:r>
          </w:p>
        </w:tc>
      </w:tr>
      <w:tr w14:paraId="51E7F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ABE7B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89B49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86A3E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14.61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EEB60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58.22</w:t>
            </w:r>
          </w:p>
        </w:tc>
        <w:tc>
          <w:tcPr>
            <w:tcW w:w="246" w:type="pct"/>
            <w:vMerge w:val="continue"/>
            <w:vAlign w:val="center"/>
          </w:tcPr>
          <w:p w14:paraId="46D1BB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701CF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1B7393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BE416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83F0A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5775C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F22E0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7FC18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4D5790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333E43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6AB8E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14.61</w:t>
            </w:r>
          </w:p>
        </w:tc>
        <w:tc>
          <w:tcPr>
            <w:tcW w:w="286" w:type="pct"/>
            <w:vMerge w:val="continue"/>
            <w:vAlign w:val="center"/>
          </w:tcPr>
          <w:p w14:paraId="2E998D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3CE93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FE39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479</w:t>
            </w:r>
          </w:p>
        </w:tc>
      </w:tr>
      <w:tr w14:paraId="690F7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A31F2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931B2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2A379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14.63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46C45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58.23</w:t>
            </w:r>
          </w:p>
        </w:tc>
        <w:tc>
          <w:tcPr>
            <w:tcW w:w="246" w:type="pct"/>
            <w:vMerge w:val="continue"/>
            <w:vAlign w:val="center"/>
          </w:tcPr>
          <w:p w14:paraId="58B537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B287F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1BA073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58E9A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ACC3E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87884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284EC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061A2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C9348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9421D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86570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14.63</w:t>
            </w:r>
          </w:p>
        </w:tc>
        <w:tc>
          <w:tcPr>
            <w:tcW w:w="286" w:type="pct"/>
            <w:vMerge w:val="continue"/>
            <w:vAlign w:val="center"/>
          </w:tcPr>
          <w:p w14:paraId="768E71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1A809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8D62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478</w:t>
            </w:r>
          </w:p>
        </w:tc>
      </w:tr>
      <w:tr w14:paraId="47406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1A907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C8AA9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0E8E11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16.59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B3C28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60.11</w:t>
            </w:r>
          </w:p>
        </w:tc>
        <w:tc>
          <w:tcPr>
            <w:tcW w:w="246" w:type="pct"/>
            <w:vMerge w:val="continue"/>
            <w:vAlign w:val="center"/>
          </w:tcPr>
          <w:p w14:paraId="4DD92E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1FD3EC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20122D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46B04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 w:val="continue"/>
            <w:vAlign w:val="center"/>
          </w:tcPr>
          <w:p w14:paraId="48A78A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5E708B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1EA67E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443A2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61B8F3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0F5F59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7E8AB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16.59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13F715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 w:val="continue"/>
            <w:vAlign w:val="center"/>
          </w:tcPr>
          <w:p w14:paraId="09073C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5A147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</w:t>
            </w:r>
          </w:p>
        </w:tc>
      </w:tr>
      <w:tr w14:paraId="1A688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CCA5C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A566A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03FB3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16.73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6E52F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60.18</w:t>
            </w:r>
          </w:p>
        </w:tc>
        <w:tc>
          <w:tcPr>
            <w:tcW w:w="246" w:type="pct"/>
            <w:vMerge w:val="continue"/>
            <w:vAlign w:val="center"/>
          </w:tcPr>
          <w:p w14:paraId="315893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2E1042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40E67E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595ED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3BE00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B2D25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E091B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E7A90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F0A6D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E23A6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8C298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16.73</w:t>
            </w:r>
          </w:p>
        </w:tc>
        <w:tc>
          <w:tcPr>
            <w:tcW w:w="286" w:type="pct"/>
            <w:vMerge w:val="continue"/>
            <w:vAlign w:val="center"/>
          </w:tcPr>
          <w:p w14:paraId="2C654A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4E7E2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E24B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</w:t>
            </w:r>
          </w:p>
        </w:tc>
      </w:tr>
      <w:tr w14:paraId="7FBF0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69841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A199C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38BD4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23.54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6664A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63.11</w:t>
            </w:r>
          </w:p>
        </w:tc>
        <w:tc>
          <w:tcPr>
            <w:tcW w:w="246" w:type="pct"/>
            <w:vMerge w:val="continue"/>
            <w:vAlign w:val="center"/>
          </w:tcPr>
          <w:p w14:paraId="4D39F8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440980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3BA0D2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3AB33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9ED4A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F43A3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0D4CE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7F05A4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 w:val="continue"/>
            <w:vAlign w:val="center"/>
          </w:tcPr>
          <w:p w14:paraId="168D97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0EC13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BA869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23.54</w:t>
            </w:r>
          </w:p>
        </w:tc>
        <w:tc>
          <w:tcPr>
            <w:tcW w:w="286" w:type="pct"/>
            <w:vMerge w:val="continue"/>
            <w:vAlign w:val="center"/>
          </w:tcPr>
          <w:p w14:paraId="56EB2B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6E622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5D74D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</w:t>
            </w:r>
          </w:p>
        </w:tc>
      </w:tr>
      <w:tr w14:paraId="275BF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DBBF2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E4B07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F726F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23.73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4240B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63.18</w:t>
            </w:r>
          </w:p>
        </w:tc>
        <w:tc>
          <w:tcPr>
            <w:tcW w:w="246" w:type="pct"/>
            <w:vMerge w:val="continue"/>
            <w:vAlign w:val="center"/>
          </w:tcPr>
          <w:p w14:paraId="45DB02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E0CF3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51F988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CE461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07436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562AE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5CA06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2628F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A26FA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46725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41597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23.73</w:t>
            </w:r>
          </w:p>
        </w:tc>
        <w:tc>
          <w:tcPr>
            <w:tcW w:w="286" w:type="pct"/>
            <w:vMerge w:val="continue"/>
            <w:vAlign w:val="center"/>
          </w:tcPr>
          <w:p w14:paraId="1B7075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4556C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C23E0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</w:t>
            </w:r>
          </w:p>
        </w:tc>
      </w:tr>
      <w:tr w14:paraId="52101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D6FC5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3E800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467A74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12.69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2E476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56.89</w:t>
            </w:r>
          </w:p>
        </w:tc>
        <w:tc>
          <w:tcPr>
            <w:tcW w:w="246" w:type="pct"/>
            <w:vMerge w:val="continue"/>
            <w:vAlign w:val="center"/>
          </w:tcPr>
          <w:p w14:paraId="71A1D9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92779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A5B56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D093C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65683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FFFE1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6698C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1A4DA5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 w:val="continue"/>
            <w:vAlign w:val="center"/>
          </w:tcPr>
          <w:p w14:paraId="2FCB12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C8334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707B91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12.69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4F898F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 w:val="continue"/>
            <w:vAlign w:val="center"/>
          </w:tcPr>
          <w:p w14:paraId="6B477E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C35E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</w:t>
            </w:r>
          </w:p>
        </w:tc>
      </w:tr>
      <w:tr w14:paraId="67AE9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EE985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FA235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CF285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EF243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F1D30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4DE246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7CA73B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6997C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959F5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B2637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41C4C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CAD51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02751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F6D9D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B4A70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1C4E1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91526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B83BB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</w:t>
            </w:r>
          </w:p>
        </w:tc>
      </w:tr>
      <w:tr w14:paraId="642AD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EF2B1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F8B4A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DC06F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14.32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A8D54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58.04</w:t>
            </w:r>
          </w:p>
        </w:tc>
        <w:tc>
          <w:tcPr>
            <w:tcW w:w="246" w:type="pct"/>
            <w:vMerge w:val="continue"/>
            <w:vAlign w:val="center"/>
          </w:tcPr>
          <w:p w14:paraId="0AEBB9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045B0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5C834E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454A9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EF28B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9CBC2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8EB4B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5C36E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57C0D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316DE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F6D14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14.32</w:t>
            </w:r>
          </w:p>
        </w:tc>
        <w:tc>
          <w:tcPr>
            <w:tcW w:w="286" w:type="pct"/>
            <w:vMerge w:val="continue"/>
            <w:vAlign w:val="center"/>
          </w:tcPr>
          <w:p w14:paraId="66B41E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7064D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DE3F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</w:tr>
      <w:tr w14:paraId="4473C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9D69B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91B2E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42CBCF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FE672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6BF77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5A59C3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0B65A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2EC79A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A76B4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76F714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FE0EE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32DE4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4294C4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603554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908A6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16.77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5BF2D2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 w:val="continue"/>
            <w:vAlign w:val="center"/>
          </w:tcPr>
          <w:p w14:paraId="0D73C1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C609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293</w:t>
            </w:r>
          </w:p>
        </w:tc>
      </w:tr>
      <w:tr w14:paraId="418AC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96143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36BC5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89085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B713B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20118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F1D07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7AA4B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0B3199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 w:val="continue"/>
            <w:vAlign w:val="center"/>
          </w:tcPr>
          <w:p w14:paraId="08E806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84D5E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B36AD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BAA00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3EF9B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3A3674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629FA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15.99</w:t>
            </w:r>
          </w:p>
        </w:tc>
        <w:tc>
          <w:tcPr>
            <w:tcW w:w="286" w:type="pct"/>
            <w:vMerge w:val="continue"/>
            <w:vAlign w:val="center"/>
          </w:tcPr>
          <w:p w14:paraId="2387CA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B6572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F3EA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296</w:t>
            </w:r>
          </w:p>
        </w:tc>
      </w:tr>
      <w:tr w14:paraId="3E1FD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3B189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D0203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159A6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746BF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02927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5E816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3AC38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0ED50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3" w:type="pct"/>
            <w:vMerge w:val="continue"/>
            <w:vAlign w:val="center"/>
          </w:tcPr>
          <w:p w14:paraId="1B4101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7DE3E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41190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0E2F3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1DA8ED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74A896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290A1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15.49</w:t>
            </w:r>
          </w:p>
        </w:tc>
        <w:tc>
          <w:tcPr>
            <w:tcW w:w="286" w:type="pct"/>
            <w:vMerge w:val="continue"/>
            <w:vAlign w:val="center"/>
          </w:tcPr>
          <w:p w14:paraId="019B7B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4DA01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6635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299</w:t>
            </w:r>
          </w:p>
        </w:tc>
      </w:tr>
      <w:tr w14:paraId="36AB1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67D8C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97FA4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0DAA4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EED51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15C79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53B234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6A47C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F5A65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3" w:type="pct"/>
            <w:vMerge w:val="continue"/>
            <w:vAlign w:val="center"/>
          </w:tcPr>
          <w:p w14:paraId="69EDDC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52269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42BB9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C727F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5F7FCE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45102C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88FAB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22.15</w:t>
            </w:r>
          </w:p>
        </w:tc>
        <w:tc>
          <w:tcPr>
            <w:tcW w:w="286" w:type="pct"/>
            <w:vMerge w:val="continue"/>
            <w:vAlign w:val="center"/>
          </w:tcPr>
          <w:p w14:paraId="5AAFD9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74819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059E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275</w:t>
            </w:r>
          </w:p>
        </w:tc>
      </w:tr>
      <w:tr w14:paraId="66802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CD735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7266B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7EA81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A63CD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1C2C1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77C1A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F0222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FE7C9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 w:val="continue"/>
            <w:vAlign w:val="center"/>
          </w:tcPr>
          <w:p w14:paraId="3A23BF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888F4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928DB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F76A8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0624A6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4714BD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1A8E7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21.69</w:t>
            </w:r>
          </w:p>
        </w:tc>
        <w:tc>
          <w:tcPr>
            <w:tcW w:w="286" w:type="pct"/>
            <w:vMerge w:val="continue"/>
            <w:vAlign w:val="center"/>
          </w:tcPr>
          <w:p w14:paraId="47D314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7B9B9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0E16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278</w:t>
            </w:r>
          </w:p>
        </w:tc>
      </w:tr>
      <w:tr w14:paraId="03B9C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D7444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061AC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E342D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2B34E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3CFFC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D27BE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8BE9F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53F4D2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3" w:type="pct"/>
            <w:vMerge w:val="continue"/>
            <w:vAlign w:val="center"/>
          </w:tcPr>
          <w:p w14:paraId="722C4F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90287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10766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3FB5C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0D13EB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503A93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22B22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20.91</w:t>
            </w:r>
          </w:p>
        </w:tc>
        <w:tc>
          <w:tcPr>
            <w:tcW w:w="286" w:type="pct"/>
            <w:vMerge w:val="continue"/>
            <w:vAlign w:val="center"/>
          </w:tcPr>
          <w:p w14:paraId="7BC8BD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F1BBB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5FFDC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281</w:t>
            </w:r>
          </w:p>
        </w:tc>
      </w:tr>
      <w:tr w14:paraId="559F4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94425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65504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68A3D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15.53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05B71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58.8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F2D55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292C6A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7F0C4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AAFC2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3D25F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5898A1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288BD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2D1AE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10FD6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7AEB1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3E561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15.53</w:t>
            </w:r>
          </w:p>
        </w:tc>
        <w:tc>
          <w:tcPr>
            <w:tcW w:w="286" w:type="pct"/>
            <w:vMerge w:val="continue"/>
            <w:vAlign w:val="center"/>
          </w:tcPr>
          <w:p w14:paraId="31D27E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35CD7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CB69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263</w:t>
            </w:r>
          </w:p>
        </w:tc>
      </w:tr>
      <w:tr w14:paraId="4B3A5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A03E5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28BDD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AC6C6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16.03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6CB14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246" w:type="pct"/>
            <w:vMerge w:val="continue"/>
            <w:vAlign w:val="center"/>
          </w:tcPr>
          <w:p w14:paraId="57E1ED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16213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A9336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C96D3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 w:val="continue"/>
            <w:vAlign w:val="center"/>
          </w:tcPr>
          <w:p w14:paraId="414869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20C70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23BB1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725A7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0A8611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545D88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33740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16.03</w:t>
            </w:r>
          </w:p>
        </w:tc>
        <w:tc>
          <w:tcPr>
            <w:tcW w:w="286" w:type="pct"/>
            <w:vMerge w:val="continue"/>
            <w:vAlign w:val="center"/>
          </w:tcPr>
          <w:p w14:paraId="19A0A9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3A20C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BEF7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260</w:t>
            </w:r>
          </w:p>
        </w:tc>
      </w:tr>
      <w:tr w14:paraId="02037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96987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07822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BD1B6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16.81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76209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59.55</w:t>
            </w:r>
          </w:p>
        </w:tc>
        <w:tc>
          <w:tcPr>
            <w:tcW w:w="246" w:type="pct"/>
            <w:vMerge w:val="continue"/>
            <w:vAlign w:val="center"/>
          </w:tcPr>
          <w:p w14:paraId="671302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F5D44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82C4B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6499F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3" w:type="pct"/>
            <w:vMerge w:val="continue"/>
            <w:vAlign w:val="center"/>
          </w:tcPr>
          <w:p w14:paraId="0178CB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22ED9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A5DCA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B2A82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58ECEA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13E4FF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32EDE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16.81</w:t>
            </w:r>
          </w:p>
        </w:tc>
        <w:tc>
          <w:tcPr>
            <w:tcW w:w="286" w:type="pct"/>
            <w:vMerge w:val="continue"/>
            <w:vAlign w:val="center"/>
          </w:tcPr>
          <w:p w14:paraId="481FDA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90764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979A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257</w:t>
            </w:r>
          </w:p>
        </w:tc>
      </w:tr>
      <w:tr w14:paraId="1F464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A7327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EAD1C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21BD2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20.96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0722B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61.65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6FAEB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733A69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2F6AA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6BFCED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3" w:type="pct"/>
            <w:vMerge w:val="continue"/>
            <w:vAlign w:val="center"/>
          </w:tcPr>
          <w:p w14:paraId="6123DF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8501F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4DC8D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C2133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30C706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5E479F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CC8E5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20.96</w:t>
            </w:r>
          </w:p>
        </w:tc>
        <w:tc>
          <w:tcPr>
            <w:tcW w:w="286" w:type="pct"/>
            <w:vMerge w:val="continue"/>
            <w:vAlign w:val="center"/>
          </w:tcPr>
          <w:p w14:paraId="422729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38121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BDCC3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245</w:t>
            </w:r>
          </w:p>
        </w:tc>
      </w:tr>
      <w:tr w14:paraId="74642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76063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7C3EA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1F974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21.75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9EF0A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246" w:type="pct"/>
            <w:vMerge w:val="continue"/>
            <w:vAlign w:val="center"/>
          </w:tcPr>
          <w:p w14:paraId="726860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95D7E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2C84E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987C0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 w:val="continue"/>
            <w:vAlign w:val="center"/>
          </w:tcPr>
          <w:p w14:paraId="4801D3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912AF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CF2B6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63D78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F4166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7B13AC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CC266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21.75</w:t>
            </w:r>
          </w:p>
        </w:tc>
        <w:tc>
          <w:tcPr>
            <w:tcW w:w="286" w:type="pct"/>
            <w:vMerge w:val="continue"/>
            <w:vAlign w:val="center"/>
          </w:tcPr>
          <w:p w14:paraId="08E29F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90826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BF77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242</w:t>
            </w:r>
          </w:p>
        </w:tc>
      </w:tr>
      <w:tr w14:paraId="1071D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06176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610EA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1EE41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22.21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C5A09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62.2</w:t>
            </w:r>
          </w:p>
        </w:tc>
        <w:tc>
          <w:tcPr>
            <w:tcW w:w="246" w:type="pct"/>
            <w:vMerge w:val="continue"/>
            <w:vAlign w:val="center"/>
          </w:tcPr>
          <w:p w14:paraId="151EC4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8722D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F3AB1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9B438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3" w:type="pct"/>
            <w:vMerge w:val="continue"/>
            <w:vAlign w:val="center"/>
          </w:tcPr>
          <w:p w14:paraId="11D7F6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50D50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ACACB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0FC73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0FED52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1E92A9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B8D0D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22.21</w:t>
            </w:r>
          </w:p>
        </w:tc>
        <w:tc>
          <w:tcPr>
            <w:tcW w:w="286" w:type="pct"/>
            <w:vMerge w:val="continue"/>
            <w:vAlign w:val="center"/>
          </w:tcPr>
          <w:p w14:paraId="6D475C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5A98E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C54E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239</w:t>
            </w:r>
          </w:p>
        </w:tc>
      </w:tr>
      <w:tr w14:paraId="001FB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B9124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A4483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0162A4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7.36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054E0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51.64</w:t>
            </w:r>
          </w:p>
        </w:tc>
        <w:tc>
          <w:tcPr>
            <w:tcW w:w="246" w:type="pct"/>
            <w:vMerge w:val="continue"/>
            <w:vAlign w:val="center"/>
          </w:tcPr>
          <w:p w14:paraId="132D1D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4BF3F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7F6E6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60074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3" w:type="pct"/>
            <w:vMerge w:val="continue"/>
            <w:vAlign w:val="center"/>
          </w:tcPr>
          <w:p w14:paraId="6A8517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0ED8CE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continue"/>
            <w:vAlign w:val="center"/>
          </w:tcPr>
          <w:p w14:paraId="2E69B6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883F6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99370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585E10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BBD10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7.36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0F29DB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 w:val="continue"/>
            <w:vAlign w:val="center"/>
          </w:tcPr>
          <w:p w14:paraId="53C4CF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6866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157</w:t>
            </w:r>
          </w:p>
        </w:tc>
      </w:tr>
      <w:tr w14:paraId="364B4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C988B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32AD7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D985E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10.14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95EC0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54.69</w:t>
            </w:r>
          </w:p>
        </w:tc>
        <w:tc>
          <w:tcPr>
            <w:tcW w:w="246" w:type="pct"/>
            <w:vMerge w:val="continue"/>
            <w:vAlign w:val="center"/>
          </w:tcPr>
          <w:p w14:paraId="230E72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C50A9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D88A4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E1DF3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3" w:type="pct"/>
            <w:vMerge w:val="continue"/>
            <w:vAlign w:val="center"/>
          </w:tcPr>
          <w:p w14:paraId="1E1D7C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C449D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F5A97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1703A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798869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0133D0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BD472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10.14</w:t>
            </w:r>
          </w:p>
        </w:tc>
        <w:tc>
          <w:tcPr>
            <w:tcW w:w="286" w:type="pct"/>
            <w:vMerge w:val="continue"/>
            <w:vAlign w:val="center"/>
          </w:tcPr>
          <w:p w14:paraId="602D61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7FF44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E83B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151</w:t>
            </w:r>
          </w:p>
        </w:tc>
      </w:tr>
      <w:tr w14:paraId="59CD8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01D9C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B1920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E133F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12.44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3889A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56.64</w:t>
            </w:r>
          </w:p>
        </w:tc>
        <w:tc>
          <w:tcPr>
            <w:tcW w:w="246" w:type="pct"/>
            <w:vMerge w:val="continue"/>
            <w:vAlign w:val="center"/>
          </w:tcPr>
          <w:p w14:paraId="4AA072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843F7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27111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6B02E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3" w:type="pct"/>
            <w:vMerge w:val="continue"/>
            <w:vAlign w:val="center"/>
          </w:tcPr>
          <w:p w14:paraId="1FEE11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B11E7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8E960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C2319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9A14F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2C6811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F808B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12.44</w:t>
            </w:r>
          </w:p>
        </w:tc>
        <w:tc>
          <w:tcPr>
            <w:tcW w:w="286" w:type="pct"/>
            <w:vMerge w:val="continue"/>
            <w:vAlign w:val="center"/>
          </w:tcPr>
          <w:p w14:paraId="716B91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6C1BD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7F40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154</w:t>
            </w:r>
          </w:p>
        </w:tc>
      </w:tr>
      <w:tr w14:paraId="121E1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D18A3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53D2B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6C20F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DC73E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57.49</w:t>
            </w:r>
          </w:p>
        </w:tc>
        <w:tc>
          <w:tcPr>
            <w:tcW w:w="246" w:type="pct"/>
            <w:vMerge w:val="continue"/>
            <w:vAlign w:val="center"/>
          </w:tcPr>
          <w:p w14:paraId="7FB204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B702C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95BC1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601EB8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3" w:type="pct"/>
            <w:vMerge w:val="continue"/>
            <w:vAlign w:val="center"/>
          </w:tcPr>
          <w:p w14:paraId="15A4E0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138E5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EC1BB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94A9E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1EA661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6FEB10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7EBBD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86" w:type="pct"/>
            <w:vMerge w:val="continue"/>
            <w:vAlign w:val="center"/>
          </w:tcPr>
          <w:p w14:paraId="19CECC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D91A6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7AEA5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148</w:t>
            </w:r>
          </w:p>
        </w:tc>
      </w:tr>
      <w:tr w14:paraId="0E3EA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744D4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69BCF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26C13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5.52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7251E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53.1</w:t>
            </w:r>
          </w:p>
        </w:tc>
        <w:tc>
          <w:tcPr>
            <w:tcW w:w="246" w:type="pct"/>
            <w:vMerge w:val="continue"/>
            <w:vAlign w:val="center"/>
          </w:tcPr>
          <w:p w14:paraId="26135A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F7FE9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792223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2DC4DE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48733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01BD3D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53F30C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E3F0C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43C448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5C103C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75E860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11.25</w:t>
            </w:r>
          </w:p>
        </w:tc>
        <w:tc>
          <w:tcPr>
            <w:tcW w:w="286" w:type="pct"/>
            <w:vMerge w:val="continue"/>
            <w:vAlign w:val="center"/>
          </w:tcPr>
          <w:p w14:paraId="6ECAE8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945E3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25E7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521</w:t>
            </w:r>
          </w:p>
        </w:tc>
      </w:tr>
      <w:tr w14:paraId="0259F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4AE47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CF708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C1A53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90349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E3986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FE82E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956DD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46E49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3" w:type="pct"/>
            <w:vMerge w:val="continue"/>
            <w:vAlign w:val="center"/>
          </w:tcPr>
          <w:p w14:paraId="56097F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5729E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931D2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764DF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3E0EB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06B3BD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880D8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11.26</w:t>
            </w:r>
          </w:p>
        </w:tc>
        <w:tc>
          <w:tcPr>
            <w:tcW w:w="286" w:type="pct"/>
            <w:vMerge w:val="continue"/>
            <w:vAlign w:val="center"/>
          </w:tcPr>
          <w:p w14:paraId="4204AF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8CAAE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A3D6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517</w:t>
            </w:r>
          </w:p>
        </w:tc>
      </w:tr>
      <w:tr w14:paraId="1057E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F8CC2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61C88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6FBA17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16.57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11595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46" w:type="pct"/>
            <w:vMerge w:val="continue"/>
            <w:vAlign w:val="center"/>
          </w:tcPr>
          <w:p w14:paraId="440860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05E51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0D72FD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0F7228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98E5C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558029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0C866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30EB5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365D53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35645C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636C4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17.12</w:t>
            </w:r>
          </w:p>
        </w:tc>
        <w:tc>
          <w:tcPr>
            <w:tcW w:w="286" w:type="pct"/>
            <w:vMerge w:val="continue"/>
            <w:vAlign w:val="center"/>
          </w:tcPr>
          <w:p w14:paraId="5E12CA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1EA8E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E6AC0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520</w:t>
            </w:r>
          </w:p>
        </w:tc>
      </w:tr>
      <w:tr w14:paraId="6ABD9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832A1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968AB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F7F3E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F8E66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5109B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92C1B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C3769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24C9B6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3" w:type="pct"/>
            <w:vMerge w:val="continue"/>
            <w:vAlign w:val="center"/>
          </w:tcPr>
          <w:p w14:paraId="697631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645DA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0D5B1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10134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3658CF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081971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32B73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17.14</w:t>
            </w:r>
          </w:p>
        </w:tc>
        <w:tc>
          <w:tcPr>
            <w:tcW w:w="286" w:type="pct"/>
            <w:vMerge w:val="continue"/>
            <w:vAlign w:val="center"/>
          </w:tcPr>
          <w:p w14:paraId="450984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91E0C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CAAF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516</w:t>
            </w:r>
          </w:p>
        </w:tc>
      </w:tr>
      <w:tr w14:paraId="254A9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721F4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CBD7E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CB108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11.66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E9D91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56.08</w:t>
            </w:r>
          </w:p>
        </w:tc>
        <w:tc>
          <w:tcPr>
            <w:tcW w:w="246" w:type="pct"/>
            <w:vMerge w:val="continue"/>
            <w:vAlign w:val="center"/>
          </w:tcPr>
          <w:p w14:paraId="3DF1E2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037985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67F61C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7A12A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continue"/>
            <w:vAlign w:val="center"/>
          </w:tcPr>
          <w:p w14:paraId="2CD7F4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3D7CE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91C65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17FC3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D8226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351C27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1427AF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11.66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51821E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 w:val="continue"/>
            <w:vAlign w:val="center"/>
          </w:tcPr>
          <w:p w14:paraId="07D9D5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DD42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118</w:t>
            </w:r>
          </w:p>
        </w:tc>
      </w:tr>
      <w:tr w14:paraId="65FCA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8A90C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8566A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64883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11.69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6D6DB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56.1</w:t>
            </w:r>
          </w:p>
        </w:tc>
        <w:tc>
          <w:tcPr>
            <w:tcW w:w="246" w:type="pct"/>
            <w:vMerge w:val="continue"/>
            <w:vAlign w:val="center"/>
          </w:tcPr>
          <w:p w14:paraId="4B9FC2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4AF169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2A6EA7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215E0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C50E9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71618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5AD9D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06D00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0CAAF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AC6AA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29093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11.69</w:t>
            </w:r>
          </w:p>
        </w:tc>
        <w:tc>
          <w:tcPr>
            <w:tcW w:w="286" w:type="pct"/>
            <w:vMerge w:val="continue"/>
            <w:vAlign w:val="center"/>
          </w:tcPr>
          <w:p w14:paraId="0F7033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E76EA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30C9D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116</w:t>
            </w:r>
          </w:p>
        </w:tc>
      </w:tr>
      <w:tr w14:paraId="6EBFF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98AB0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89CD6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3E82E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16.36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D4C52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59.3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417BA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0D5E7C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7CE8F8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109B24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53" w:type="pct"/>
            <w:vMerge w:val="continue"/>
            <w:vAlign w:val="center"/>
          </w:tcPr>
          <w:p w14:paraId="2AE58A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30971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C4680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17BD2D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 w:val="continue"/>
            <w:vAlign w:val="center"/>
          </w:tcPr>
          <w:p w14:paraId="4F7E06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30D13D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66326B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86" w:type="pct"/>
            <w:vMerge w:val="continue"/>
            <w:vAlign w:val="center"/>
          </w:tcPr>
          <w:p w14:paraId="375649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45D4E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A9E1C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227</w:t>
            </w:r>
          </w:p>
        </w:tc>
      </w:tr>
      <w:tr w14:paraId="1B472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498A4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EDE91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B820A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16.83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6C7F0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59.57</w:t>
            </w:r>
          </w:p>
        </w:tc>
        <w:tc>
          <w:tcPr>
            <w:tcW w:w="246" w:type="pct"/>
            <w:vMerge w:val="continue"/>
            <w:vAlign w:val="center"/>
          </w:tcPr>
          <w:p w14:paraId="3F5DB5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9131C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3D284E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E69C8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B4BF1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B8AD0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7622C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C5A29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9F4C0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D85D5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26453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DE8F6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D556E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789D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226</w:t>
            </w:r>
          </w:p>
        </w:tc>
      </w:tr>
      <w:tr w14:paraId="0AE3C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4F805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9EFFC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6BB02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F515A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33.2</w:t>
            </w:r>
          </w:p>
        </w:tc>
        <w:tc>
          <w:tcPr>
            <w:tcW w:w="246" w:type="pct"/>
            <w:vMerge w:val="continue"/>
            <w:vAlign w:val="center"/>
          </w:tcPr>
          <w:p w14:paraId="4EFDCB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97825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14D95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8763C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 w:val="continue"/>
            <w:vAlign w:val="center"/>
          </w:tcPr>
          <w:p w14:paraId="1B0416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06D23E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continue"/>
            <w:vAlign w:val="center"/>
          </w:tcPr>
          <w:p w14:paraId="4AC291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55BA1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75129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0FB077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7FD7BA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1.05</w:t>
            </w:r>
          </w:p>
        </w:tc>
        <w:tc>
          <w:tcPr>
            <w:tcW w:w="286" w:type="pct"/>
            <w:vMerge w:val="continue"/>
            <w:vAlign w:val="center"/>
          </w:tcPr>
          <w:p w14:paraId="120C6F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21341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CE92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709</w:t>
            </w:r>
          </w:p>
        </w:tc>
      </w:tr>
      <w:tr w14:paraId="1E474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FBCC9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88E74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C0DD5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9B5F0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3D2DB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5B2A75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06EFC7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7D7B2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8F68B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564C3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5B36C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F602F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7FA31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4483B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2247F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D3987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2FE49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5956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710</w:t>
            </w:r>
          </w:p>
        </w:tc>
      </w:tr>
      <w:tr w14:paraId="42DB7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F5D21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2C968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23CA51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1.84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3B187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38.5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CBA85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4AAD8B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7EC42A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68F4F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2FA31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34260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48FBA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8E27E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42A9A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16FC7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83A20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1.84</w:t>
            </w:r>
          </w:p>
        </w:tc>
        <w:tc>
          <w:tcPr>
            <w:tcW w:w="286" w:type="pct"/>
            <w:vMerge w:val="continue"/>
            <w:vAlign w:val="center"/>
          </w:tcPr>
          <w:p w14:paraId="490696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CB65A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AAEE6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749</w:t>
            </w:r>
          </w:p>
        </w:tc>
      </w:tr>
      <w:tr w14:paraId="0A7FF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86525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B6D46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A3750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71940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ED333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776D1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6459BF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20A77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68808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BBBBB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C198C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B2CAD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C0DBB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5D658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B15B6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B176B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C7694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3864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750</w:t>
            </w:r>
          </w:p>
        </w:tc>
      </w:tr>
      <w:tr w14:paraId="572D5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AA19A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4C367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675900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2.02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C6519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39.4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D8923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01296E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2D7C0E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B5465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FD8CD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B49AC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5467B2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5" w:type="pct"/>
            <w:vMerge w:val="continue"/>
            <w:vAlign w:val="center"/>
          </w:tcPr>
          <w:p w14:paraId="294706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4D090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7039B7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71546A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2.02</w:t>
            </w:r>
          </w:p>
        </w:tc>
        <w:tc>
          <w:tcPr>
            <w:tcW w:w="286" w:type="pct"/>
            <w:vMerge w:val="continue"/>
            <w:vAlign w:val="center"/>
          </w:tcPr>
          <w:p w14:paraId="4E89B1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3758B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F7E9B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714</w:t>
            </w:r>
          </w:p>
        </w:tc>
      </w:tr>
      <w:tr w14:paraId="24FC5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1EA41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2D51A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46EFE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11632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B8B5F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CE58E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4D953D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17435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22DFD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966D7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978AC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58333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56C78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D61FD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34E97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91A54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222A1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A0CD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715</w:t>
            </w:r>
          </w:p>
        </w:tc>
      </w:tr>
      <w:tr w14:paraId="1AB01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F3FBE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B774E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B0A83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3.01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D70FA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43.2</w:t>
            </w:r>
          </w:p>
        </w:tc>
        <w:tc>
          <w:tcPr>
            <w:tcW w:w="246" w:type="pct"/>
            <w:vMerge w:val="continue"/>
            <w:vAlign w:val="center"/>
          </w:tcPr>
          <w:p w14:paraId="1242B1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38D7C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05DC24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97A14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B6C2C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FEE0F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7ADFF6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 w:val="continue"/>
            <w:vAlign w:val="center"/>
          </w:tcPr>
          <w:p w14:paraId="7D06F2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E9FBB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0F2F9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45DCF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3.01</w:t>
            </w:r>
          </w:p>
        </w:tc>
        <w:tc>
          <w:tcPr>
            <w:tcW w:w="286" w:type="pct"/>
            <w:vMerge w:val="continue"/>
            <w:vAlign w:val="center"/>
          </w:tcPr>
          <w:p w14:paraId="3DFBA8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A745E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4AD3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694</w:t>
            </w:r>
          </w:p>
        </w:tc>
      </w:tr>
      <w:tr w14:paraId="17E72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F9361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40D78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3E300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6A8EA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93A45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B82DD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67BD2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7487B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2C263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167D90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6A0E94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C5B6F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AD6A6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7AFA7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8CA70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9447E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3B192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E4B40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719</w:t>
            </w:r>
          </w:p>
        </w:tc>
      </w:tr>
      <w:tr w14:paraId="4D1DB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95726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F5CBC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3C522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CDBA4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13D71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D4891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40C47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62DF6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C5D1B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6AEDF5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continue"/>
            <w:vAlign w:val="center"/>
          </w:tcPr>
          <w:p w14:paraId="45FA96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97549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398E9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C3980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508CA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D3F10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76722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9EE7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724</w:t>
            </w:r>
          </w:p>
        </w:tc>
      </w:tr>
      <w:tr w14:paraId="041B7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71EEF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8E1A9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42684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4AFEF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C7559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CEC94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B1680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95BE9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614B8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5" w:type="pct"/>
            <w:vMerge w:val="continue"/>
            <w:vAlign w:val="center"/>
          </w:tcPr>
          <w:p w14:paraId="53E5C3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078E5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9036B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33D74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7BBFF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2436D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FC2B0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AED81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8317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729</w:t>
            </w:r>
          </w:p>
        </w:tc>
      </w:tr>
      <w:tr w14:paraId="661AB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C0D41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39D90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EBFFB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61286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FC157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7466F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742D0B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F2E60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14A47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09B0A7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906D2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5BCEA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B80A1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0AEAB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7FA7B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F678D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2A429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EE72F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695</w:t>
            </w:r>
          </w:p>
        </w:tc>
      </w:tr>
      <w:tr w14:paraId="3795D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A0E34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E057C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384F7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F07EB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DE70A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387E5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F7724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8D1B4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00F28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509D03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328F08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44D75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AA070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80904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D114E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C0FAA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0064C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CBA71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720</w:t>
            </w:r>
          </w:p>
        </w:tc>
      </w:tr>
      <w:tr w14:paraId="7EC1F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B9296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1AE29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18966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F2719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A0A28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2CC30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E6D1A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A9CB5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8E512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26F777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continue"/>
            <w:vAlign w:val="center"/>
          </w:tcPr>
          <w:p w14:paraId="7EB169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734F6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5CF3D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A76C1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8E069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445B8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1CD7B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2F5E7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725</w:t>
            </w:r>
          </w:p>
        </w:tc>
      </w:tr>
      <w:tr w14:paraId="43E4D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1C9F2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B7765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E6E55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9CBA0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3E592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92F15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E68CC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58045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4FC5A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5" w:type="pct"/>
            <w:vMerge w:val="continue"/>
            <w:vAlign w:val="center"/>
          </w:tcPr>
          <w:p w14:paraId="702F7E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9103F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F6BAE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121A6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2F16A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2846D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D5F8B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5873F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0A7E4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730</w:t>
            </w:r>
          </w:p>
        </w:tc>
      </w:tr>
      <w:tr w14:paraId="25B2D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C2313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8A01D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21917C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3.53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565E1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44.7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077D0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5F8190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089BC1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A5F7B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BFF90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366909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76ADC9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5" w:type="pct"/>
            <w:vMerge w:val="continue"/>
            <w:vAlign w:val="center"/>
          </w:tcPr>
          <w:p w14:paraId="040F3A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7460F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5BAAD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5905F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3.53</w:t>
            </w:r>
          </w:p>
        </w:tc>
        <w:tc>
          <w:tcPr>
            <w:tcW w:w="286" w:type="pct"/>
            <w:vMerge w:val="continue"/>
            <w:vAlign w:val="center"/>
          </w:tcPr>
          <w:p w14:paraId="1EB022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61C48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1098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754</w:t>
            </w:r>
          </w:p>
        </w:tc>
      </w:tr>
      <w:tr w14:paraId="76195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84EBF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01DD2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316F9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37BE0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262A8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2DF9BF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61470A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D7355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CAF06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199D1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50A6D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C107F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00327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402A5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4890D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8E4C9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C0B3A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5CD75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755</w:t>
            </w:r>
          </w:p>
        </w:tc>
      </w:tr>
      <w:tr w14:paraId="4C545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632DA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7E7CF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303D6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5.26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5430E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48.5</w:t>
            </w:r>
          </w:p>
        </w:tc>
        <w:tc>
          <w:tcPr>
            <w:tcW w:w="246" w:type="pct"/>
            <w:vMerge w:val="continue"/>
            <w:vAlign w:val="center"/>
          </w:tcPr>
          <w:p w14:paraId="389D27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FF878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7A3D53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DAC3E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3D3C5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E3EDD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6CD4C4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 w:val="continue"/>
            <w:vAlign w:val="center"/>
          </w:tcPr>
          <w:p w14:paraId="397064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7D34D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03F4C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476E67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5.26</w:t>
            </w:r>
          </w:p>
        </w:tc>
        <w:tc>
          <w:tcPr>
            <w:tcW w:w="286" w:type="pct"/>
            <w:vMerge w:val="continue"/>
            <w:vAlign w:val="center"/>
          </w:tcPr>
          <w:p w14:paraId="7188C9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7A220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BAF4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734</w:t>
            </w:r>
          </w:p>
        </w:tc>
      </w:tr>
      <w:tr w14:paraId="224B3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B4471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BC488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DA85C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EE79E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6AAF9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83B8A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F45A4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DC41B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76425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07FDE8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32BB04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BB99E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B0D94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2FE73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69D5F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E6B56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6E11A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4BEAE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759</w:t>
            </w:r>
          </w:p>
        </w:tc>
      </w:tr>
      <w:tr w14:paraId="3A4A4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AF777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2B512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798C5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ACCEC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297D8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65420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46FE1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33C5F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E350A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73D169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continue"/>
            <w:vAlign w:val="center"/>
          </w:tcPr>
          <w:p w14:paraId="43BEB1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5ABAC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6095F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0A247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C9A55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7D568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12049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EA991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764</w:t>
            </w:r>
          </w:p>
        </w:tc>
      </w:tr>
      <w:tr w14:paraId="13DDF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DC3A7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602C0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2AF29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4DB97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75360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4B7AC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550E1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AE1A6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DB53D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5" w:type="pct"/>
            <w:vMerge w:val="continue"/>
            <w:vAlign w:val="center"/>
          </w:tcPr>
          <w:p w14:paraId="7CF1F3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924DD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657C8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0BB58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E51B3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F54D5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4828F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FB82F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7F8EE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769</w:t>
            </w:r>
          </w:p>
        </w:tc>
      </w:tr>
      <w:tr w14:paraId="06DC3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5DCCC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299D2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23D83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CDFF3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682E9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7537F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295FBE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9289E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643A3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6BD107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D2409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A8A73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C907F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E6A2D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A5F20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E7161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EC66F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A6E6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735</w:t>
            </w:r>
          </w:p>
        </w:tc>
      </w:tr>
      <w:tr w14:paraId="1CA98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A1F1C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68AA4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FCC1A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42230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E99D3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E59E7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A0153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FE00E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190B7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57E041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513B9C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6F8CE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223A8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D11AD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A3BEB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7D272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F7EFC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5B430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760</w:t>
            </w:r>
          </w:p>
        </w:tc>
      </w:tr>
      <w:tr w14:paraId="55EC3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FFEC1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B42F8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3455D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71E57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221AD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108AF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53E08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7D1D5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7FC6E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0A2450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continue"/>
            <w:vAlign w:val="center"/>
          </w:tcPr>
          <w:p w14:paraId="2E225B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71F03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BC685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9FCCB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21EAB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D9302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BC871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3BB5D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765</w:t>
            </w:r>
          </w:p>
        </w:tc>
      </w:tr>
      <w:tr w14:paraId="59C75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25EE0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CC7B7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4C978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0320E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B5666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C9AD5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AF94E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932F6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334C5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5" w:type="pct"/>
            <w:vMerge w:val="continue"/>
            <w:vAlign w:val="center"/>
          </w:tcPr>
          <w:p w14:paraId="1A8175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37D3D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6A769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F7EC2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D0BBA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60488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70810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B5E86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44D05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770</w:t>
            </w:r>
          </w:p>
        </w:tc>
      </w:tr>
      <w:tr w14:paraId="5EAC0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00A41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47355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7A32C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13.15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9EA06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57.22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205CC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3393A2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1DE17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029D3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FA3F4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2FE796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2954A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45DB2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99A62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62BA8E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29EB2D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13.15</w:t>
            </w:r>
          </w:p>
        </w:tc>
        <w:tc>
          <w:tcPr>
            <w:tcW w:w="286" w:type="pct"/>
            <w:vMerge w:val="continue"/>
            <w:vAlign w:val="center"/>
          </w:tcPr>
          <w:p w14:paraId="3E300E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4AD17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F5F86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705</w:t>
            </w:r>
          </w:p>
        </w:tc>
      </w:tr>
      <w:tr w14:paraId="291ED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9637B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87429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B63C2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14.39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D371E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58.08</w:t>
            </w:r>
          </w:p>
        </w:tc>
        <w:tc>
          <w:tcPr>
            <w:tcW w:w="246" w:type="pct"/>
            <w:vMerge w:val="continue"/>
            <w:vAlign w:val="center"/>
          </w:tcPr>
          <w:p w14:paraId="36A876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7E93B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499B64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97CAF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F769F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4CFAB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DF944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ECEF8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51C56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B3F44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5366E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14.39</w:t>
            </w:r>
          </w:p>
        </w:tc>
        <w:tc>
          <w:tcPr>
            <w:tcW w:w="286" w:type="pct"/>
            <w:vMerge w:val="continue"/>
            <w:vAlign w:val="center"/>
          </w:tcPr>
          <w:p w14:paraId="643FDF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1797A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6B3D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704</w:t>
            </w:r>
          </w:p>
        </w:tc>
      </w:tr>
      <w:tr w14:paraId="109CA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EE91A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F9AA7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B282C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F38BD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46" w:type="pct"/>
            <w:vMerge w:val="continue"/>
            <w:vAlign w:val="center"/>
          </w:tcPr>
          <w:p w14:paraId="6ED51E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0EF0A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D6279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5C910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D7B9A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9E9A1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2E9B1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A4918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146D8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75EFC8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0AF4B0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28.03</w:t>
            </w:r>
          </w:p>
        </w:tc>
        <w:tc>
          <w:tcPr>
            <w:tcW w:w="286" w:type="pct"/>
            <w:vMerge w:val="continue"/>
            <w:vAlign w:val="center"/>
          </w:tcPr>
          <w:p w14:paraId="682DE2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34457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D4C5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699</w:t>
            </w:r>
          </w:p>
        </w:tc>
      </w:tr>
      <w:tr w14:paraId="1C0D6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3C9B3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C0644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78D67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6D795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783E4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29CEB4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79ECD7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E102C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D772A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FAEA4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9EC32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56210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E10F1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B0E2B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9AD38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16.57</w:t>
            </w:r>
          </w:p>
        </w:tc>
        <w:tc>
          <w:tcPr>
            <w:tcW w:w="286" w:type="pct"/>
            <w:vMerge w:val="continue"/>
            <w:vAlign w:val="center"/>
          </w:tcPr>
          <w:p w14:paraId="656AC9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CCE95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38D9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700</w:t>
            </w:r>
          </w:p>
        </w:tc>
      </w:tr>
      <w:tr w14:paraId="3AE1D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84A03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A784A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3C6C6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BBD29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2FA92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1E020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5E467D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13A4F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4FC27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873C0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BAAA6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CB931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7B881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7C3AD7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786B95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25.13</w:t>
            </w:r>
          </w:p>
        </w:tc>
        <w:tc>
          <w:tcPr>
            <w:tcW w:w="286" w:type="pct"/>
            <w:vMerge w:val="continue"/>
            <w:vAlign w:val="center"/>
          </w:tcPr>
          <w:p w14:paraId="525293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4F0C3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375D7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744</w:t>
            </w:r>
          </w:p>
        </w:tc>
      </w:tr>
      <w:tr w14:paraId="55C04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4F4CD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E8D41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C04CF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FA234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CC48D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B719B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05944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BADE0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8865A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53F83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094C9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6F193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CC67D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15C164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37454C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48.94</w:t>
            </w:r>
          </w:p>
        </w:tc>
        <w:tc>
          <w:tcPr>
            <w:tcW w:w="286" w:type="pct"/>
            <w:vMerge w:val="continue"/>
            <w:vAlign w:val="center"/>
          </w:tcPr>
          <w:p w14:paraId="78A0AB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6EC4C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230D0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739</w:t>
            </w:r>
          </w:p>
        </w:tc>
      </w:tr>
      <w:tr w14:paraId="6177E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C63DE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E6DA9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00EA8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D555B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E93B4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376FE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27207C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45E0F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7917E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3AACE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ACA38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AD31D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02C59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106AF8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72DD66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22.96</w:t>
            </w:r>
          </w:p>
        </w:tc>
        <w:tc>
          <w:tcPr>
            <w:tcW w:w="286" w:type="pct"/>
            <w:vMerge w:val="continue"/>
            <w:vAlign w:val="center"/>
          </w:tcPr>
          <w:p w14:paraId="32B34A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34185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A3E4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745</w:t>
            </w:r>
          </w:p>
        </w:tc>
      </w:tr>
      <w:tr w14:paraId="625D3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126E8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CC494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C6F25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EEE89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017D2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CEFA6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0D99B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72207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F81D0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224FA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F9D71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62671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BE492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1AE48E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4D3E4B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28.93</w:t>
            </w:r>
          </w:p>
        </w:tc>
        <w:tc>
          <w:tcPr>
            <w:tcW w:w="286" w:type="pct"/>
            <w:vMerge w:val="continue"/>
            <w:vAlign w:val="center"/>
          </w:tcPr>
          <w:p w14:paraId="69D163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0E2E7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BC728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740</w:t>
            </w:r>
          </w:p>
        </w:tc>
      </w:tr>
      <w:tr w14:paraId="2E8B3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E37AE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93232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05BB8E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76475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48.82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34041D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CEAEB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7B5EE0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01C8F4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53" w:type="pct"/>
            <w:vMerge w:val="continue"/>
            <w:vAlign w:val="center"/>
          </w:tcPr>
          <w:p w14:paraId="1559D5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25516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55C01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35C54C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 w:val="continue"/>
            <w:vAlign w:val="center"/>
          </w:tcPr>
          <w:p w14:paraId="6D262B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6C510F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7CBDB7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5.44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152487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 w:val="continue"/>
            <w:vAlign w:val="center"/>
          </w:tcPr>
          <w:p w14:paraId="355FC3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D7B0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368</w:t>
            </w:r>
          </w:p>
        </w:tc>
      </w:tr>
      <w:tr w14:paraId="449CE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DD364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1BE6D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175CB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F010B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53.82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261627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3AF4FE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3E4F6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1D491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2D3B1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E557E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0F3A5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E2640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C77B4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75F92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87319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286" w:type="pct"/>
            <w:vMerge w:val="continue"/>
            <w:vAlign w:val="center"/>
          </w:tcPr>
          <w:p w14:paraId="32B36F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8D6C5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26D42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367</w:t>
            </w:r>
          </w:p>
        </w:tc>
      </w:tr>
      <w:tr w14:paraId="79DA2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1D50A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4F907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08ECC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4.09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13B4B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ACF9B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399307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887E5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07E2A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33695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502319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D9983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356725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 w:val="continue"/>
            <w:vAlign w:val="center"/>
          </w:tcPr>
          <w:p w14:paraId="511BD8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45BCA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06591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36.76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139DFC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 w:val="continue"/>
            <w:vAlign w:val="center"/>
          </w:tcPr>
          <w:p w14:paraId="2EF3AF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AA1A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387</w:t>
            </w:r>
          </w:p>
        </w:tc>
      </w:tr>
      <w:tr w14:paraId="3D904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0D474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19480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91F1B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96E2F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30FD8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1FAD4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EC0C0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3B4AD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582AC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132E1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7F8BD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C8AC2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2546A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B8CBE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16768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31.9</w:t>
            </w:r>
          </w:p>
        </w:tc>
        <w:tc>
          <w:tcPr>
            <w:tcW w:w="286" w:type="pct"/>
            <w:vMerge w:val="continue"/>
            <w:vAlign w:val="center"/>
          </w:tcPr>
          <w:p w14:paraId="2729BF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799E0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37ED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389</w:t>
            </w:r>
          </w:p>
        </w:tc>
      </w:tr>
      <w:tr w14:paraId="160AC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23E43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9BD7D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5723A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A4B77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C374E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0D1D1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C51DF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C0A11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9458A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BD1C2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92160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00811B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 w:val="continue"/>
            <w:vAlign w:val="center"/>
          </w:tcPr>
          <w:p w14:paraId="7418F0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BCB2D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C97D9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19.26</w:t>
            </w:r>
          </w:p>
        </w:tc>
        <w:tc>
          <w:tcPr>
            <w:tcW w:w="286" w:type="pct"/>
            <w:vMerge w:val="continue"/>
            <w:vAlign w:val="center"/>
          </w:tcPr>
          <w:p w14:paraId="287424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AAD5F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364B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391</w:t>
            </w:r>
          </w:p>
        </w:tc>
      </w:tr>
      <w:tr w14:paraId="0AE49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78A3A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CE715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82D2C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7FF86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0C860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23270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0422C2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48ECF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5B9CC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3E553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FC371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07E588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 w:val="continue"/>
            <w:vAlign w:val="center"/>
          </w:tcPr>
          <w:p w14:paraId="0BAE8F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2CB3C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9E024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36.02</w:t>
            </w:r>
          </w:p>
        </w:tc>
        <w:tc>
          <w:tcPr>
            <w:tcW w:w="286" w:type="pct"/>
            <w:vMerge w:val="continue"/>
            <w:vAlign w:val="center"/>
          </w:tcPr>
          <w:p w14:paraId="76EBE7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30BAE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2971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388</w:t>
            </w:r>
          </w:p>
        </w:tc>
      </w:tr>
      <w:tr w14:paraId="6BFF6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DCFE2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B2430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66D30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5F020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80F50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E88F1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6A44B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7EBB5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8AE42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03CCB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74C86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DDEF1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CF4F6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CAD1C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82BF2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31.26</w:t>
            </w:r>
          </w:p>
        </w:tc>
        <w:tc>
          <w:tcPr>
            <w:tcW w:w="286" w:type="pct"/>
            <w:vMerge w:val="continue"/>
            <w:vAlign w:val="center"/>
          </w:tcPr>
          <w:p w14:paraId="090057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D1D44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6E50B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390</w:t>
            </w:r>
          </w:p>
        </w:tc>
      </w:tr>
      <w:tr w14:paraId="00D46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F5D3B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6AF86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6C753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7E143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7F0EF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130FC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F41D4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B7522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7B98C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453AC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90748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7775D1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 w:val="continue"/>
            <w:vAlign w:val="center"/>
          </w:tcPr>
          <w:p w14:paraId="7DF914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7A14A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1C189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18.87</w:t>
            </w:r>
          </w:p>
        </w:tc>
        <w:tc>
          <w:tcPr>
            <w:tcW w:w="286" w:type="pct"/>
            <w:vMerge w:val="continue"/>
            <w:vAlign w:val="center"/>
          </w:tcPr>
          <w:p w14:paraId="58D059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C1705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2FA4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392</w:t>
            </w:r>
          </w:p>
        </w:tc>
      </w:tr>
      <w:tr w14:paraId="6B823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F8A38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4B6AF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F82E0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16.03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ADB37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246" w:type="pct"/>
            <w:vMerge w:val="continue"/>
            <w:vAlign w:val="center"/>
          </w:tcPr>
          <w:p w14:paraId="36E2B5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261FA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73DF9C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472C2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19D1E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23A787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D1022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1F01A5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 w:val="continue"/>
            <w:vAlign w:val="center"/>
          </w:tcPr>
          <w:p w14:paraId="1D44F5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9932C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E21B4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36.76</w:t>
            </w:r>
          </w:p>
        </w:tc>
        <w:tc>
          <w:tcPr>
            <w:tcW w:w="286" w:type="pct"/>
            <w:vMerge w:val="continue"/>
            <w:vAlign w:val="center"/>
          </w:tcPr>
          <w:p w14:paraId="0E1B6B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CF2B7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67D99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381</w:t>
            </w:r>
          </w:p>
        </w:tc>
      </w:tr>
      <w:tr w14:paraId="45E1F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D727F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C9172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2E4F9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53BA8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CC2E2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B6B65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23450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C0639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5E298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0FA81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54B5F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79F11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C7CB0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67AA8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A9B74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31.9</w:t>
            </w:r>
          </w:p>
        </w:tc>
        <w:tc>
          <w:tcPr>
            <w:tcW w:w="286" w:type="pct"/>
            <w:vMerge w:val="continue"/>
            <w:vAlign w:val="center"/>
          </w:tcPr>
          <w:p w14:paraId="48DBA5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D6323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F63E2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383</w:t>
            </w:r>
          </w:p>
        </w:tc>
      </w:tr>
      <w:tr w14:paraId="342EA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90688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AB960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4C763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03C0B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A82CB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6BC11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80468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C212E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FF292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7DCF1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225C8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2E7A2C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 w:val="continue"/>
            <w:vAlign w:val="center"/>
          </w:tcPr>
          <w:p w14:paraId="200013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DEC78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3CCD2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19.26</w:t>
            </w:r>
          </w:p>
        </w:tc>
        <w:tc>
          <w:tcPr>
            <w:tcW w:w="286" w:type="pct"/>
            <w:vMerge w:val="continue"/>
            <w:vAlign w:val="center"/>
          </w:tcPr>
          <w:p w14:paraId="53A661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10014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B2637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385</w:t>
            </w:r>
          </w:p>
        </w:tc>
      </w:tr>
      <w:tr w14:paraId="19AF9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CA8A5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CE77A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74E30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D9FF7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CDA67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1B5A7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70EABE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89601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DCB28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5DCE0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599DA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5A70E4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 w:val="continue"/>
            <w:vAlign w:val="center"/>
          </w:tcPr>
          <w:p w14:paraId="380A69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272D0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9AED1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36.02</w:t>
            </w:r>
          </w:p>
        </w:tc>
        <w:tc>
          <w:tcPr>
            <w:tcW w:w="286" w:type="pct"/>
            <w:vMerge w:val="continue"/>
            <w:vAlign w:val="center"/>
          </w:tcPr>
          <w:p w14:paraId="129D66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B61ED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D162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382</w:t>
            </w:r>
          </w:p>
        </w:tc>
      </w:tr>
      <w:tr w14:paraId="70B87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01E9A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119CA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57320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CA640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10B2C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4B6D8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5941B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DE8F8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D9112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16F2D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13B30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6C2C9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9C932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6AD16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93273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31.26</w:t>
            </w:r>
          </w:p>
        </w:tc>
        <w:tc>
          <w:tcPr>
            <w:tcW w:w="286" w:type="pct"/>
            <w:vMerge w:val="continue"/>
            <w:vAlign w:val="center"/>
          </w:tcPr>
          <w:p w14:paraId="1F8A37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48FB2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BDA0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384</w:t>
            </w:r>
          </w:p>
        </w:tc>
      </w:tr>
      <w:tr w14:paraId="31159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FEA55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BE824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3DB90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95294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009A8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D889F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D5FB6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BEE16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7E603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E1427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63620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358C9D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 w:val="continue"/>
            <w:vAlign w:val="center"/>
          </w:tcPr>
          <w:p w14:paraId="6E9107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CE4CE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0DDDF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18.87</w:t>
            </w:r>
          </w:p>
        </w:tc>
        <w:tc>
          <w:tcPr>
            <w:tcW w:w="286" w:type="pct"/>
            <w:vMerge w:val="continue"/>
            <w:vAlign w:val="center"/>
          </w:tcPr>
          <w:p w14:paraId="5ACE03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C5B63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9071D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386</w:t>
            </w:r>
          </w:p>
        </w:tc>
      </w:tr>
      <w:tr w14:paraId="36470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41CCF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04C0C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0915B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382F4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1FD94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683E36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5B7CB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670004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6BC31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7CC6BA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6EF75C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2A835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A1444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669949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1AD2B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24.7</w:t>
            </w:r>
          </w:p>
        </w:tc>
        <w:tc>
          <w:tcPr>
            <w:tcW w:w="286" w:type="pct"/>
            <w:vMerge w:val="continue"/>
            <w:vAlign w:val="center"/>
          </w:tcPr>
          <w:p w14:paraId="0B78ED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94282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7A594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402</w:t>
            </w:r>
          </w:p>
        </w:tc>
      </w:tr>
      <w:tr w14:paraId="31804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E413F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81B3A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7A2BC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930A1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9A598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0C6A8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03739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6194AC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53" w:type="pct"/>
            <w:vMerge w:val="continue"/>
            <w:vAlign w:val="center"/>
          </w:tcPr>
          <w:p w14:paraId="1FA779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6DA3E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DA75E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8E3A7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0974C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67678E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AD2CC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23.5</w:t>
            </w:r>
          </w:p>
        </w:tc>
        <w:tc>
          <w:tcPr>
            <w:tcW w:w="286" w:type="pct"/>
            <w:vMerge w:val="continue"/>
            <w:vAlign w:val="center"/>
          </w:tcPr>
          <w:p w14:paraId="53F352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89DA9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36F57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407</w:t>
            </w:r>
          </w:p>
        </w:tc>
      </w:tr>
      <w:tr w14:paraId="120BF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1A0A5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AEE4D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31D15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DCB03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046EC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BEEF2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8D1B2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0FB642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253" w:type="pct"/>
            <w:vMerge w:val="continue"/>
            <w:vAlign w:val="center"/>
          </w:tcPr>
          <w:p w14:paraId="5E2053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9417C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043B2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018B2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0E88E1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3434DB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ACF62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21.9</w:t>
            </w:r>
          </w:p>
        </w:tc>
        <w:tc>
          <w:tcPr>
            <w:tcW w:w="286" w:type="pct"/>
            <w:vMerge w:val="continue"/>
            <w:vAlign w:val="center"/>
          </w:tcPr>
          <w:p w14:paraId="310AAC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17EB5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FFBD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412</w:t>
            </w:r>
          </w:p>
        </w:tc>
      </w:tr>
      <w:tr w14:paraId="037FA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F0DC9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F03C0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E0C02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29.2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DB9BB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65.03</w:t>
            </w:r>
          </w:p>
        </w:tc>
        <w:tc>
          <w:tcPr>
            <w:tcW w:w="246" w:type="pct"/>
            <w:vMerge w:val="continue"/>
            <w:vAlign w:val="center"/>
          </w:tcPr>
          <w:p w14:paraId="196744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9B5FB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456ED6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817C1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278EE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0462B9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A747B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1A3BF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2022B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84B12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30747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29.2</w:t>
            </w:r>
          </w:p>
        </w:tc>
        <w:tc>
          <w:tcPr>
            <w:tcW w:w="286" w:type="pct"/>
            <w:vMerge w:val="continue"/>
            <w:vAlign w:val="center"/>
          </w:tcPr>
          <w:p w14:paraId="695408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7E104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E81C5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411</w:t>
            </w:r>
          </w:p>
        </w:tc>
      </w:tr>
      <w:tr w14:paraId="38CEF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4125C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F6E8B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EED18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8D038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65.63</w:t>
            </w:r>
          </w:p>
        </w:tc>
        <w:tc>
          <w:tcPr>
            <w:tcW w:w="246" w:type="pct"/>
            <w:vMerge w:val="continue"/>
            <w:vAlign w:val="center"/>
          </w:tcPr>
          <w:p w14:paraId="4704A0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7866A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AB2DF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B4136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53" w:type="pct"/>
            <w:vMerge w:val="continue"/>
            <w:vAlign w:val="center"/>
          </w:tcPr>
          <w:p w14:paraId="6FC2BA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C7318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672A9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7D3B3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0F905E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307948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7EC93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286" w:type="pct"/>
            <w:vMerge w:val="continue"/>
            <w:vAlign w:val="center"/>
          </w:tcPr>
          <w:p w14:paraId="09E88F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9E0D5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5870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406</w:t>
            </w:r>
          </w:p>
        </w:tc>
      </w:tr>
      <w:tr w14:paraId="4E352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83E29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3B9D5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B35F5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0180A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66.08</w:t>
            </w:r>
          </w:p>
        </w:tc>
        <w:tc>
          <w:tcPr>
            <w:tcW w:w="246" w:type="pct"/>
            <w:vMerge w:val="continue"/>
            <w:vAlign w:val="center"/>
          </w:tcPr>
          <w:p w14:paraId="2561BD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1BBF9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35056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0C05EB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53" w:type="pct"/>
            <w:vMerge w:val="continue"/>
            <w:vAlign w:val="center"/>
          </w:tcPr>
          <w:p w14:paraId="5A3175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67FE4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374A0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C2E1A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5FB3B9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0CD44F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7FFFA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32.8</w:t>
            </w:r>
          </w:p>
        </w:tc>
        <w:tc>
          <w:tcPr>
            <w:tcW w:w="286" w:type="pct"/>
            <w:vMerge w:val="continue"/>
            <w:vAlign w:val="center"/>
          </w:tcPr>
          <w:p w14:paraId="424B3B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B2B2E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A5D0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401</w:t>
            </w:r>
          </w:p>
        </w:tc>
      </w:tr>
      <w:tr w14:paraId="50877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947DE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53CD5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09D61D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8.91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63B9C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53.52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7FB53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2FB450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338CB0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 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76C2F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C67B6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41CBFE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9F70E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605EF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4CCE40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1F80E5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F0363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8.91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3005D6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 w:val="continue"/>
            <w:vAlign w:val="center"/>
          </w:tcPr>
          <w:p w14:paraId="6B0099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1AE9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461</w:t>
            </w:r>
          </w:p>
        </w:tc>
      </w:tr>
      <w:tr w14:paraId="4C625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6EC21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BC36D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33CB5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8.93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B1312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53.54</w:t>
            </w:r>
          </w:p>
        </w:tc>
        <w:tc>
          <w:tcPr>
            <w:tcW w:w="246" w:type="pct"/>
            <w:vMerge w:val="continue"/>
            <w:vAlign w:val="center"/>
          </w:tcPr>
          <w:p w14:paraId="25C62C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EA425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3A300A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00D93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3E078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577FE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7703F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85248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7C101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2616C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E7CD4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8.93</w:t>
            </w:r>
          </w:p>
        </w:tc>
        <w:tc>
          <w:tcPr>
            <w:tcW w:w="286" w:type="pct"/>
            <w:vMerge w:val="continue"/>
            <w:vAlign w:val="center"/>
          </w:tcPr>
          <w:p w14:paraId="05EA34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4EAA7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91742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460</w:t>
            </w:r>
          </w:p>
        </w:tc>
      </w:tr>
      <w:tr w14:paraId="6FB12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4804C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8F992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96511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8.94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55B7E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53.55</w:t>
            </w:r>
          </w:p>
        </w:tc>
        <w:tc>
          <w:tcPr>
            <w:tcW w:w="246" w:type="pct"/>
            <w:vMerge w:val="continue"/>
            <w:vAlign w:val="center"/>
          </w:tcPr>
          <w:p w14:paraId="320D51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440A95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651CFA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3C29C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BED38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56A1E4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continue"/>
            <w:vAlign w:val="center"/>
          </w:tcPr>
          <w:p w14:paraId="1BD86F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92A2C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1F379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4795A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E9B20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8.94</w:t>
            </w:r>
          </w:p>
        </w:tc>
        <w:tc>
          <w:tcPr>
            <w:tcW w:w="286" w:type="pct"/>
            <w:vMerge w:val="continue"/>
            <w:vAlign w:val="center"/>
          </w:tcPr>
          <w:p w14:paraId="1043B3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05766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40C87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457</w:t>
            </w:r>
          </w:p>
        </w:tc>
      </w:tr>
      <w:tr w14:paraId="0701F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A40FA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9E24B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974CD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8.98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105EB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53.59</w:t>
            </w:r>
          </w:p>
        </w:tc>
        <w:tc>
          <w:tcPr>
            <w:tcW w:w="246" w:type="pct"/>
            <w:vMerge w:val="continue"/>
            <w:vAlign w:val="center"/>
          </w:tcPr>
          <w:p w14:paraId="1B3617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053965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05FFA5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B7CE3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13795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C7502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FF887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C7ABE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BDB26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169E4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67FF7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8.98</w:t>
            </w:r>
          </w:p>
        </w:tc>
        <w:tc>
          <w:tcPr>
            <w:tcW w:w="286" w:type="pct"/>
            <w:vMerge w:val="continue"/>
            <w:vAlign w:val="center"/>
          </w:tcPr>
          <w:p w14:paraId="76439B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A9EA5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33DDA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456</w:t>
            </w:r>
          </w:p>
        </w:tc>
      </w:tr>
      <w:tr w14:paraId="1BBB8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1AAD4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1B1D6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E75F8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EBF7B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55.52</w:t>
            </w:r>
          </w:p>
        </w:tc>
        <w:tc>
          <w:tcPr>
            <w:tcW w:w="246" w:type="pct"/>
            <w:vMerge w:val="continue"/>
            <w:vAlign w:val="center"/>
          </w:tcPr>
          <w:p w14:paraId="4301B3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34EFF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78A6E3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57B54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75540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7C91D8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021DC0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A5DD7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D1B00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FFF1F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9749D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69BA96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 w:val="continue"/>
            <w:vAlign w:val="center"/>
          </w:tcPr>
          <w:p w14:paraId="363DD9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C222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441</w:t>
            </w:r>
          </w:p>
        </w:tc>
      </w:tr>
      <w:tr w14:paraId="00978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393F4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E1FD8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6C99B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11.02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F6CDC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55.54</w:t>
            </w:r>
          </w:p>
        </w:tc>
        <w:tc>
          <w:tcPr>
            <w:tcW w:w="246" w:type="pct"/>
            <w:vMerge w:val="continue"/>
            <w:vAlign w:val="center"/>
          </w:tcPr>
          <w:p w14:paraId="0E653F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5D43E6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10DB8F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2278F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2C647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BAE36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57BFD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0C848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E85EE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31E13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3CDF8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11.02</w:t>
            </w:r>
          </w:p>
        </w:tc>
        <w:tc>
          <w:tcPr>
            <w:tcW w:w="286" w:type="pct"/>
            <w:vMerge w:val="continue"/>
            <w:vAlign w:val="center"/>
          </w:tcPr>
          <w:p w14:paraId="0FBEA6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FFAC5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277FF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440</w:t>
            </w:r>
          </w:p>
        </w:tc>
      </w:tr>
      <w:tr w14:paraId="221BA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16FFE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0936F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31A86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11.03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BA6A3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55.55</w:t>
            </w:r>
          </w:p>
        </w:tc>
        <w:tc>
          <w:tcPr>
            <w:tcW w:w="246" w:type="pct"/>
            <w:vMerge w:val="continue"/>
            <w:vAlign w:val="center"/>
          </w:tcPr>
          <w:p w14:paraId="72DF59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D7D89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541170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C1CBA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5289A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71C39A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continue"/>
            <w:vAlign w:val="center"/>
          </w:tcPr>
          <w:p w14:paraId="780044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D4A89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F9B59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5C30A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68746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11.03</w:t>
            </w:r>
          </w:p>
        </w:tc>
        <w:tc>
          <w:tcPr>
            <w:tcW w:w="286" w:type="pct"/>
            <w:vMerge w:val="continue"/>
            <w:vAlign w:val="center"/>
          </w:tcPr>
          <w:p w14:paraId="5EA372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F6481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CA39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437</w:t>
            </w:r>
          </w:p>
        </w:tc>
      </w:tr>
      <w:tr w14:paraId="3D8DB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8E8D2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6D697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18D2F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11.09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07004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55.59</w:t>
            </w:r>
          </w:p>
        </w:tc>
        <w:tc>
          <w:tcPr>
            <w:tcW w:w="246" w:type="pct"/>
            <w:vMerge w:val="continue"/>
            <w:vAlign w:val="center"/>
          </w:tcPr>
          <w:p w14:paraId="64629B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5FDE6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686F42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F6001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1176E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AFEDF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EE1A7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1D32F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DDE02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924DE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6688B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11.09</w:t>
            </w:r>
          </w:p>
        </w:tc>
        <w:tc>
          <w:tcPr>
            <w:tcW w:w="286" w:type="pct"/>
            <w:vMerge w:val="continue"/>
            <w:vAlign w:val="center"/>
          </w:tcPr>
          <w:p w14:paraId="33AA0B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D980C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2B9F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436</w:t>
            </w:r>
          </w:p>
        </w:tc>
      </w:tr>
      <w:tr w14:paraId="1D7C4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04F03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23D7A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B852A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11.57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EAFE5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CF5E2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3FF4B0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927BC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46993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1565B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390BED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19A282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A668B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AF2FB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6A81B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A30CC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16.78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2D2656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 w:val="continue"/>
            <w:vAlign w:val="center"/>
          </w:tcPr>
          <w:p w14:paraId="32D1B1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18A30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450</w:t>
            </w:r>
          </w:p>
        </w:tc>
      </w:tr>
      <w:tr w14:paraId="1E2F8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34FA4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16C40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0EAEB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F47B3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CB0B4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2155A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8431F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21EDD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51C0A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FD211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8E6B0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51924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0A88A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CC320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4B09A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21.94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561CCC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 w:val="continue"/>
            <w:vAlign w:val="center"/>
          </w:tcPr>
          <w:p w14:paraId="29EF50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F42B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430</w:t>
            </w:r>
          </w:p>
        </w:tc>
      </w:tr>
      <w:tr w14:paraId="19449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0F6B2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31FB3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241DF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41A6B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48F7E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FFFB7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3021BC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95938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EE791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4B2FD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1AC4B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9D21B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C8226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806F7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E55E1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21.9</w:t>
            </w:r>
          </w:p>
        </w:tc>
        <w:tc>
          <w:tcPr>
            <w:tcW w:w="286" w:type="pct"/>
            <w:vMerge w:val="continue"/>
            <w:vAlign w:val="center"/>
          </w:tcPr>
          <w:p w14:paraId="0FAA97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E8085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8D28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431</w:t>
            </w:r>
          </w:p>
        </w:tc>
      </w:tr>
      <w:tr w14:paraId="0A67F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89F5C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4B548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99903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E1A6A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67B26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D7615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61449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34F09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A3678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6BF46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312DA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550BB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52B10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015E8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3721C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16.75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7BABB0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 w:val="continue"/>
            <w:vAlign w:val="center"/>
          </w:tcPr>
          <w:p w14:paraId="04A800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C1B9D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451</w:t>
            </w:r>
          </w:p>
        </w:tc>
      </w:tr>
      <w:tr w14:paraId="5DE11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0D1C7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AD961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08E64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1A859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59.55</w:t>
            </w:r>
          </w:p>
        </w:tc>
        <w:tc>
          <w:tcPr>
            <w:tcW w:w="246" w:type="pct"/>
            <w:vMerge w:val="continue"/>
            <w:vAlign w:val="center"/>
          </w:tcPr>
          <w:p w14:paraId="02756F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E350E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47139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6AEF2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099B1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2330D5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continue"/>
            <w:vAlign w:val="center"/>
          </w:tcPr>
          <w:p w14:paraId="23819B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E2BBA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EA251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41294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7C5C3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16.8</w:t>
            </w:r>
          </w:p>
        </w:tc>
        <w:tc>
          <w:tcPr>
            <w:tcW w:w="286" w:type="pct"/>
            <w:vMerge w:val="continue"/>
            <w:vAlign w:val="center"/>
          </w:tcPr>
          <w:p w14:paraId="78F1D7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0E77C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AE04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447</w:t>
            </w:r>
          </w:p>
        </w:tc>
      </w:tr>
      <w:tr w14:paraId="40C1E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E6449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87599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2A146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16.88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02A6E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59.59</w:t>
            </w:r>
          </w:p>
        </w:tc>
        <w:tc>
          <w:tcPr>
            <w:tcW w:w="246" w:type="pct"/>
            <w:vMerge w:val="continue"/>
            <w:vAlign w:val="center"/>
          </w:tcPr>
          <w:p w14:paraId="16D289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5F767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1F3AC9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D55EB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4260E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2FCF1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CC7F1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D8091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85232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459CD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430FD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16.88</w:t>
            </w:r>
          </w:p>
        </w:tc>
        <w:tc>
          <w:tcPr>
            <w:tcW w:w="286" w:type="pct"/>
            <w:vMerge w:val="continue"/>
            <w:vAlign w:val="center"/>
          </w:tcPr>
          <w:p w14:paraId="266BF5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6A46B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CCA87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446</w:t>
            </w:r>
          </w:p>
        </w:tc>
      </w:tr>
      <w:tr w14:paraId="18DFE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8F537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24C08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9DF35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19.57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30D51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246" w:type="pct"/>
            <w:vMerge w:val="continue"/>
            <w:vAlign w:val="center"/>
          </w:tcPr>
          <w:p w14:paraId="110BA6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6FF03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03AA8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54DEA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93903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B4613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A7026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B71C7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6EFF1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E074F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9803D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22.07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07C73D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 w:val="continue"/>
            <w:vAlign w:val="center"/>
          </w:tcPr>
          <w:p w14:paraId="018366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F6A3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426</w:t>
            </w:r>
          </w:p>
        </w:tc>
      </w:tr>
      <w:tr w14:paraId="344D4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0EEBB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1A4EC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F224F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25121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D7ADA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D121E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3B1AFA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50366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E82F6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13202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6A676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B101B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3EB7E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C5BCD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8E813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21.97</w:t>
            </w:r>
          </w:p>
        </w:tc>
        <w:tc>
          <w:tcPr>
            <w:tcW w:w="286" w:type="pct"/>
            <w:vMerge w:val="continue"/>
            <w:vAlign w:val="center"/>
          </w:tcPr>
          <w:p w14:paraId="4A531B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146D1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4D4D7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427</w:t>
            </w:r>
          </w:p>
        </w:tc>
      </w:tr>
      <w:tr w14:paraId="1A3E3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48CEE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D9FB1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278DD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7.68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1CD0E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29F45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4330C9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41A923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10B209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continue"/>
            <w:vAlign w:val="center"/>
          </w:tcPr>
          <w:p w14:paraId="1934AE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1525D4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continue"/>
            <w:vAlign w:val="center"/>
          </w:tcPr>
          <w:p w14:paraId="6751D4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94B3F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66CB54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2168A6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46CD1A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456C20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 w:val="continue"/>
            <w:vAlign w:val="center"/>
          </w:tcPr>
          <w:p w14:paraId="6018BA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B3A7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355</w:t>
            </w:r>
          </w:p>
        </w:tc>
      </w:tr>
      <w:tr w14:paraId="136D1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0C016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42F78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C4195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B1D62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14CE7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E6BB3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4CCDF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29FC2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5F38D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0B77B6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A9FE5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339D2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C5886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B1F0F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1A0E9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527C0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0FFC1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B366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365</w:t>
            </w:r>
          </w:p>
        </w:tc>
      </w:tr>
      <w:tr w14:paraId="3DB39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AB949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157A1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9DBE0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8.09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3302F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52.6</w:t>
            </w:r>
          </w:p>
        </w:tc>
        <w:tc>
          <w:tcPr>
            <w:tcW w:w="246" w:type="pct"/>
            <w:vMerge w:val="continue"/>
            <w:vAlign w:val="center"/>
          </w:tcPr>
          <w:p w14:paraId="5AA162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C5733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386CF7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762CA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3FB78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14BCC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3E5B5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E790A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49920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18B09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DFBF8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6871E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8B01F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BBE1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364</w:t>
            </w:r>
          </w:p>
        </w:tc>
      </w:tr>
      <w:tr w14:paraId="64DCD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E947D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19CCD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479536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9.04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24642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53.65</w:t>
            </w:r>
          </w:p>
        </w:tc>
        <w:tc>
          <w:tcPr>
            <w:tcW w:w="246" w:type="pct"/>
            <w:vMerge w:val="continue"/>
            <w:vAlign w:val="center"/>
          </w:tcPr>
          <w:p w14:paraId="1C7B66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51A7F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249DEF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A08D9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08B89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242E0E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5EF8E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2465F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00BD78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7FB40B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92FD9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BBB45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A6C02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CAF1C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335</w:t>
            </w:r>
          </w:p>
        </w:tc>
      </w:tr>
      <w:tr w14:paraId="1F6AD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86041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FC62F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108AF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549C1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99C59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E11D6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D622A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A068E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8A04D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58C510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B1B9F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DB614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D442B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B515A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B07B4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1AD6A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4E1B1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629E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345</w:t>
            </w:r>
          </w:p>
        </w:tc>
      </w:tr>
      <w:tr w14:paraId="38CB7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0E1ED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66EBF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1BF16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9.52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AD869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54.15</w:t>
            </w:r>
          </w:p>
        </w:tc>
        <w:tc>
          <w:tcPr>
            <w:tcW w:w="246" w:type="pct"/>
            <w:vMerge w:val="continue"/>
            <w:vAlign w:val="center"/>
          </w:tcPr>
          <w:p w14:paraId="6B5D55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69666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02F8E5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1809C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E066D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7A615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98C7C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D8D22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A7E0D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0E597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2DF71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106E8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11825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6F59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344</w:t>
            </w:r>
          </w:p>
        </w:tc>
      </w:tr>
      <w:tr w14:paraId="1CE8B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FBC0E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C8839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10C25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10.52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9FC25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94A3C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50016D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1E4BC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F16D8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A7A1D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9D6F9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71C3F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1AC01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EB54C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C3727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B0436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B9F05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EB094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73EBD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339</w:t>
            </w:r>
          </w:p>
        </w:tc>
      </w:tr>
      <w:tr w14:paraId="7A474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6DE3A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685CC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60E2F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939BF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7855D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24E1B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980D3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E4116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20EC8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C2539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B1A21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476EB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313D08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0D817A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B53FA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FCC6E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0AD24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4DBC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359</w:t>
            </w:r>
          </w:p>
        </w:tc>
      </w:tr>
      <w:tr w14:paraId="3A846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BF9A8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3BF2D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85465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8CCA5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DF957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194A0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4DE399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F83DE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1042D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84A07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B0842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6ED68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3CDD0A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06E6DD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1B959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EACC5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51C96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D495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340</w:t>
            </w:r>
          </w:p>
        </w:tc>
      </w:tr>
      <w:tr w14:paraId="7ECE4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413E3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A1510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5137B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7855E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27612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6B878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DF3C3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B8DDF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CC02F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3F043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34924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8089B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2D3FBF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01A72F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5E35F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EDAC4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9A58E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F5EB1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360</w:t>
            </w:r>
          </w:p>
        </w:tc>
      </w:tr>
      <w:tr w14:paraId="089B6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A3984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BA7FB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67B2B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11.03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E3F7F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55.55</w:t>
            </w:r>
          </w:p>
        </w:tc>
        <w:tc>
          <w:tcPr>
            <w:tcW w:w="246" w:type="pct"/>
            <w:vMerge w:val="continue"/>
            <w:vAlign w:val="center"/>
          </w:tcPr>
          <w:p w14:paraId="350C04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92322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3FC97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C5788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52CF1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3849AD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DA2F4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F7C80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6534D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4C9BE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A9341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E35B6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D95D3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7D670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350</w:t>
            </w:r>
          </w:p>
        </w:tc>
      </w:tr>
      <w:tr w14:paraId="5FBC2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C55E1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5B31A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30C94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12.39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4A680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56.65</w:t>
            </w:r>
          </w:p>
        </w:tc>
        <w:tc>
          <w:tcPr>
            <w:tcW w:w="246" w:type="pct"/>
            <w:vMerge w:val="continue"/>
            <w:vAlign w:val="center"/>
          </w:tcPr>
          <w:p w14:paraId="6293C8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A719D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3C1F5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2E60E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ED9E0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78620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FA47E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4A0AE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3570B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5D6711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610D9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F8415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92F7F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E4D8A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330</w:t>
            </w:r>
          </w:p>
        </w:tc>
      </w:tr>
      <w:tr w14:paraId="1730B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FE9A2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111D2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3D5F4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12.99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21ACF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98F92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3EA23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68524A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80E91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1E8CD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B0D62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B7FF9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78588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8C55B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3656BF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8F360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BD46F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FB578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D130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354</w:t>
            </w:r>
          </w:p>
        </w:tc>
      </w:tr>
      <w:tr w14:paraId="68264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342CD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4C7A0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9759E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15.28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0413A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58.65</w:t>
            </w:r>
          </w:p>
        </w:tc>
        <w:tc>
          <w:tcPr>
            <w:tcW w:w="246" w:type="pct"/>
            <w:vMerge w:val="continue"/>
            <w:vAlign w:val="center"/>
          </w:tcPr>
          <w:p w14:paraId="01675B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52152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A61C0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32310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34B06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0357A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EA361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CE33B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447E4E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3CA8DE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56353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E7817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027FB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E299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334</w:t>
            </w:r>
          </w:p>
        </w:tc>
      </w:tr>
      <w:tr w14:paraId="7B661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FA691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42335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5BD3A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18.66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781B5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60.55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62E0B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1F8416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9541D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B0857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9FF96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D43B9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A31F5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9AE4C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1EAA4A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05F8EE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9D576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D36DE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D06C1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73F88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349</w:t>
            </w:r>
          </w:p>
        </w:tc>
      </w:tr>
      <w:tr w14:paraId="4975B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7DDE2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64BB2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11054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20.95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A9325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61.65</w:t>
            </w:r>
          </w:p>
        </w:tc>
        <w:tc>
          <w:tcPr>
            <w:tcW w:w="246" w:type="pct"/>
            <w:vMerge w:val="continue"/>
            <w:vAlign w:val="center"/>
          </w:tcPr>
          <w:p w14:paraId="3A0EB8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1D5AA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CEBA8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7B67B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E9AF0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90BE4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85895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975FD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4E8289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00EC49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3DABA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93CBB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9FFE2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8A192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329</w:t>
            </w:r>
          </w:p>
        </w:tc>
      </w:tr>
      <w:tr w14:paraId="3B8D3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389B6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537EE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DBB3A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6.91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2AD19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5C279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00BC02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47BEDB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FE80F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4A470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336FAB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5E053A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995AF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E837B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252738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6CAE3D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55.84</w:t>
            </w:r>
          </w:p>
        </w:tc>
        <w:tc>
          <w:tcPr>
            <w:tcW w:w="286" w:type="pct"/>
            <w:vMerge w:val="continue"/>
            <w:vAlign w:val="center"/>
          </w:tcPr>
          <w:p w14:paraId="737BD1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0151A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AA12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188</w:t>
            </w:r>
          </w:p>
        </w:tc>
      </w:tr>
      <w:tr w14:paraId="0C3ED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3E353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30E7A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D8337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DEF28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AEDAD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2B23A0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10CFDB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13620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49B91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F1E39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59D4D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EC0D4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6A7FB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56AE6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12273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55.71</w:t>
            </w:r>
          </w:p>
        </w:tc>
        <w:tc>
          <w:tcPr>
            <w:tcW w:w="286" w:type="pct"/>
            <w:vMerge w:val="continue"/>
            <w:vAlign w:val="center"/>
          </w:tcPr>
          <w:p w14:paraId="01C2EC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DE96C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EF370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190</w:t>
            </w:r>
          </w:p>
        </w:tc>
      </w:tr>
      <w:tr w14:paraId="47AB6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13AA1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14349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D6397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0BA2A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0EC44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630D1E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09661D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D7B96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945DB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8135C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9E1E3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9E7E7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0AC8F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6FEA7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273F7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58.49</w:t>
            </w:r>
          </w:p>
        </w:tc>
        <w:tc>
          <w:tcPr>
            <w:tcW w:w="286" w:type="pct"/>
            <w:vMerge w:val="continue"/>
            <w:vAlign w:val="center"/>
          </w:tcPr>
          <w:p w14:paraId="05D9D8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15005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5ED9C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198</w:t>
            </w:r>
          </w:p>
        </w:tc>
      </w:tr>
      <w:tr w14:paraId="7DC70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662AA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23035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E7C2B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CAF94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6D715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470BA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53BC24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3CDE8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D64ED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40A46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93787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2470B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A8474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66D5A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C30F0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58.35</w:t>
            </w:r>
          </w:p>
        </w:tc>
        <w:tc>
          <w:tcPr>
            <w:tcW w:w="286" w:type="pct"/>
            <w:vMerge w:val="continue"/>
            <w:vAlign w:val="center"/>
          </w:tcPr>
          <w:p w14:paraId="0C87B1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CA002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19D62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200</w:t>
            </w:r>
          </w:p>
        </w:tc>
      </w:tr>
      <w:tr w14:paraId="6D043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6EF9E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1940B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79C31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11.22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E1CAC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55.71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D1057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5706EF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0299E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7A7F7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1C921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3C0B4B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858E9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60615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27992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CFC6C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AD2EE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55.71</w:t>
            </w:r>
          </w:p>
        </w:tc>
        <w:tc>
          <w:tcPr>
            <w:tcW w:w="286" w:type="pct"/>
            <w:vMerge w:val="continue"/>
            <w:vAlign w:val="center"/>
          </w:tcPr>
          <w:p w14:paraId="292411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7C2FF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CA2B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189</w:t>
            </w:r>
          </w:p>
        </w:tc>
      </w:tr>
      <w:tr w14:paraId="179BB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4E49A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10676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00E89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12.36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8CCD7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56.63</w:t>
            </w:r>
          </w:p>
        </w:tc>
        <w:tc>
          <w:tcPr>
            <w:tcW w:w="246" w:type="pct"/>
            <w:vMerge w:val="continue"/>
            <w:vAlign w:val="center"/>
          </w:tcPr>
          <w:p w14:paraId="45725E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4FB33F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2A8569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B238C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DC653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C6EC6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0BCC7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538EB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3B4B6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6CBA7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DF010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56.63</w:t>
            </w:r>
          </w:p>
        </w:tc>
        <w:tc>
          <w:tcPr>
            <w:tcW w:w="286" w:type="pct"/>
            <w:vMerge w:val="continue"/>
            <w:vAlign w:val="center"/>
          </w:tcPr>
          <w:p w14:paraId="5DA39F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93486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F122E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187</w:t>
            </w:r>
          </w:p>
        </w:tc>
      </w:tr>
      <w:tr w14:paraId="31C47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CDF91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7D4D7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B6EC9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14.82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42862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58.35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C5E11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3FC91A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2111F3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8A847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AD91F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6884F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65F84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968EF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9AEF1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77726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10F54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58.35</w:t>
            </w:r>
          </w:p>
        </w:tc>
        <w:tc>
          <w:tcPr>
            <w:tcW w:w="286" w:type="pct"/>
            <w:vMerge w:val="continue"/>
            <w:vAlign w:val="center"/>
          </w:tcPr>
          <w:p w14:paraId="14186C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80A85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6B4D1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199</w:t>
            </w:r>
          </w:p>
        </w:tc>
      </w:tr>
      <w:tr w14:paraId="56547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992A8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A4E09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EC8A0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16.32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1B1DA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59.27</w:t>
            </w:r>
          </w:p>
        </w:tc>
        <w:tc>
          <w:tcPr>
            <w:tcW w:w="246" w:type="pct"/>
            <w:vMerge w:val="continue"/>
            <w:vAlign w:val="center"/>
          </w:tcPr>
          <w:p w14:paraId="1F16A7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31FE4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399925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334ED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0797E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FFE7A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0BFF2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EC14F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90EBF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5E243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44F8E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59.27</w:t>
            </w:r>
          </w:p>
        </w:tc>
        <w:tc>
          <w:tcPr>
            <w:tcW w:w="286" w:type="pct"/>
            <w:vMerge w:val="continue"/>
            <w:vAlign w:val="center"/>
          </w:tcPr>
          <w:p w14:paraId="1B17B0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6DF0F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5B44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197</w:t>
            </w:r>
          </w:p>
        </w:tc>
      </w:tr>
      <w:tr w14:paraId="425F1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2858E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8B5BF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F83F5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4.13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46C15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46.2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17B9F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4E99EC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021DC9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BBE0A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3" w:type="pct"/>
            <w:vMerge w:val="continue"/>
            <w:vAlign w:val="center"/>
          </w:tcPr>
          <w:p w14:paraId="54A27B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7876F2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continue"/>
            <w:vAlign w:val="center"/>
          </w:tcPr>
          <w:p w14:paraId="0630C6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84E07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48E89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6B46BC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13BE28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4.13</w:t>
            </w:r>
          </w:p>
        </w:tc>
        <w:tc>
          <w:tcPr>
            <w:tcW w:w="286" w:type="pct"/>
            <w:vMerge w:val="continue"/>
            <w:vAlign w:val="center"/>
          </w:tcPr>
          <w:p w14:paraId="0123A3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F46C3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D805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525</w:t>
            </w:r>
          </w:p>
        </w:tc>
      </w:tr>
      <w:tr w14:paraId="34842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3F67C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222E2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F56D7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4.28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19D0F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46.55</w:t>
            </w:r>
          </w:p>
        </w:tc>
        <w:tc>
          <w:tcPr>
            <w:tcW w:w="246" w:type="pct"/>
            <w:vMerge w:val="continue"/>
            <w:vAlign w:val="center"/>
          </w:tcPr>
          <w:p w14:paraId="417B5E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4EF30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71F2B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1CA99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47480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47234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C6033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1A3A0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D446B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4CD00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792B8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4.28</w:t>
            </w:r>
          </w:p>
        </w:tc>
        <w:tc>
          <w:tcPr>
            <w:tcW w:w="286" w:type="pct"/>
            <w:vMerge w:val="continue"/>
            <w:vAlign w:val="center"/>
          </w:tcPr>
          <w:p w14:paraId="12C8C7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BA0EF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1479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523</w:t>
            </w:r>
          </w:p>
        </w:tc>
      </w:tr>
      <w:tr w14:paraId="01C04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D9187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312C6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6255AA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B7B3C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48.1</w:t>
            </w:r>
          </w:p>
        </w:tc>
        <w:tc>
          <w:tcPr>
            <w:tcW w:w="246" w:type="pct"/>
            <w:vMerge w:val="continue"/>
            <w:vAlign w:val="center"/>
          </w:tcPr>
          <w:p w14:paraId="11BF98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E56F6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92C0B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59BA6A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F8D0A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5" w:type="pct"/>
            <w:vMerge w:val="continue"/>
            <w:vAlign w:val="center"/>
          </w:tcPr>
          <w:p w14:paraId="40D10F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F42FD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814CB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10CC52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097ABE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4D804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5.66</w:t>
            </w:r>
          </w:p>
        </w:tc>
        <w:tc>
          <w:tcPr>
            <w:tcW w:w="286" w:type="pct"/>
            <w:vMerge w:val="continue"/>
            <w:vAlign w:val="center"/>
          </w:tcPr>
          <w:p w14:paraId="2E3C2D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597F3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17006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543</w:t>
            </w:r>
          </w:p>
        </w:tc>
      </w:tr>
      <w:tr w14:paraId="3CAE5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9A8EB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06FA0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568FD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7C3F5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3A50B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0DB5C5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15ED2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DAFBD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9F6D0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CB575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87A18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F072B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128C9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4BB35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D03C5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7.09</w:t>
            </w:r>
          </w:p>
        </w:tc>
        <w:tc>
          <w:tcPr>
            <w:tcW w:w="286" w:type="pct"/>
            <w:vMerge w:val="continue"/>
            <w:vAlign w:val="center"/>
          </w:tcPr>
          <w:p w14:paraId="24ABBD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B8509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9DC1F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542</w:t>
            </w:r>
          </w:p>
        </w:tc>
      </w:tr>
      <w:tr w14:paraId="4DFF3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694FB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C9339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71E40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EA10B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49.6</w:t>
            </w:r>
          </w:p>
        </w:tc>
        <w:tc>
          <w:tcPr>
            <w:tcW w:w="246" w:type="pct"/>
            <w:vMerge w:val="continue"/>
            <w:vAlign w:val="center"/>
          </w:tcPr>
          <w:p w14:paraId="4341C4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D2C72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D3BAB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5353F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6DD40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01110A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5BE97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BB808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5E2841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4968AE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000CE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286" w:type="pct"/>
            <w:vMerge w:val="continue"/>
            <w:vAlign w:val="center"/>
          </w:tcPr>
          <w:p w14:paraId="4A04A6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F8485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A0DC9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524</w:t>
            </w:r>
          </w:p>
        </w:tc>
      </w:tr>
      <w:tr w14:paraId="468F0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22CA0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50606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3405A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6.06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6E8C4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49.85</w:t>
            </w:r>
          </w:p>
        </w:tc>
        <w:tc>
          <w:tcPr>
            <w:tcW w:w="246" w:type="pct"/>
            <w:vMerge w:val="continue"/>
            <w:vAlign w:val="center"/>
          </w:tcPr>
          <w:p w14:paraId="5AB686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7487F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34A1A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CF112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74DDE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16752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3DF6C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D5F58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DC228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C9EED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7FECF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6.06</w:t>
            </w:r>
          </w:p>
        </w:tc>
        <w:tc>
          <w:tcPr>
            <w:tcW w:w="286" w:type="pct"/>
            <w:vMerge w:val="continue"/>
            <w:vAlign w:val="center"/>
          </w:tcPr>
          <w:p w14:paraId="157921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2FFAD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A5D9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522</w:t>
            </w:r>
          </w:p>
        </w:tc>
      </w:tr>
      <w:tr w14:paraId="1C8B1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84C2E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DA024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3B3EA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9.47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82CF9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07EB5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181611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19FA6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4C460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CC33D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914AA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8D71C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F6C44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78C7D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3ADD4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EB160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9.47</w:t>
            </w:r>
          </w:p>
        </w:tc>
        <w:tc>
          <w:tcPr>
            <w:tcW w:w="286" w:type="pct"/>
            <w:vMerge w:val="continue"/>
            <w:vAlign w:val="center"/>
          </w:tcPr>
          <w:p w14:paraId="65C616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B5CB6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EC026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529</w:t>
            </w:r>
          </w:p>
        </w:tc>
      </w:tr>
      <w:tr w14:paraId="211CC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F8BB8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E29CD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4B86A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9.57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1E860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54.2</w:t>
            </w:r>
          </w:p>
        </w:tc>
        <w:tc>
          <w:tcPr>
            <w:tcW w:w="246" w:type="pct"/>
            <w:vMerge w:val="continue"/>
            <w:vAlign w:val="center"/>
          </w:tcPr>
          <w:p w14:paraId="6AC51B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6C7C5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8F4D8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4245B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1E106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0CB10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9428B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8FC0B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841D2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0403E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BB0CA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9.57</w:t>
            </w:r>
          </w:p>
        </w:tc>
        <w:tc>
          <w:tcPr>
            <w:tcW w:w="286" w:type="pct"/>
            <w:vMerge w:val="continue"/>
            <w:vAlign w:val="center"/>
          </w:tcPr>
          <w:p w14:paraId="68624D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E4CDE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024B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527</w:t>
            </w:r>
          </w:p>
        </w:tc>
      </w:tr>
      <w:tr w14:paraId="3022B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82E47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269B9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D082C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D90DF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55.35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9DA12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7E0D47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E7B1D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43455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6BD7F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ED504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D1496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9D175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3A295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F5C3A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03EB8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286" w:type="pct"/>
            <w:vMerge w:val="continue"/>
            <w:vAlign w:val="center"/>
          </w:tcPr>
          <w:p w14:paraId="013D62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AEE73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D7F6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528</w:t>
            </w:r>
          </w:p>
        </w:tc>
      </w:tr>
      <w:tr w14:paraId="0DDB4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DDD86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68050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3929B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11.09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A75EC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55.6</w:t>
            </w:r>
          </w:p>
        </w:tc>
        <w:tc>
          <w:tcPr>
            <w:tcW w:w="246" w:type="pct"/>
            <w:vMerge w:val="continue"/>
            <w:vAlign w:val="center"/>
          </w:tcPr>
          <w:p w14:paraId="3901DD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78E16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1109D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56EFA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D973E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E34FE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21807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ED644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D1913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61B8D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A170C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11.09</w:t>
            </w:r>
          </w:p>
        </w:tc>
        <w:tc>
          <w:tcPr>
            <w:tcW w:w="286" w:type="pct"/>
            <w:vMerge w:val="continue"/>
            <w:vAlign w:val="center"/>
          </w:tcPr>
          <w:p w14:paraId="0155BD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163EA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2F47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526</w:t>
            </w:r>
          </w:p>
        </w:tc>
      </w:tr>
      <w:tr w14:paraId="0A73F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0B28E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D00B3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[ChinaTelecom]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2EEB44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2B4F1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54.43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291CA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E23FD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75BD67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E4803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53" w:type="pct"/>
            <w:vMerge w:val="continue"/>
            <w:vAlign w:val="center"/>
          </w:tcPr>
          <w:p w14:paraId="2BACC6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1E4261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73B2DA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F7EA6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28C969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51EE0A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3404E1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4.73</w:t>
            </w:r>
          </w:p>
        </w:tc>
        <w:tc>
          <w:tcPr>
            <w:tcW w:w="286" w:type="pct"/>
            <w:vMerge w:val="continue"/>
            <w:vAlign w:val="center"/>
          </w:tcPr>
          <w:p w14:paraId="3A3A96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74A7B4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60D29A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665</w:t>
            </w:r>
          </w:p>
        </w:tc>
      </w:tr>
      <w:tr w14:paraId="5A630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EE769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EC1C0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9FBD1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CA968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54.46</w:t>
            </w:r>
          </w:p>
        </w:tc>
        <w:tc>
          <w:tcPr>
            <w:tcW w:w="246" w:type="pct"/>
            <w:vMerge w:val="continue"/>
            <w:vAlign w:val="center"/>
          </w:tcPr>
          <w:p w14:paraId="7A0A47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76295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C05DB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7B056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2EDF7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E48D2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AB062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BC247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72E25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05912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42870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4.74</w:t>
            </w:r>
          </w:p>
        </w:tc>
        <w:tc>
          <w:tcPr>
            <w:tcW w:w="286" w:type="pct"/>
            <w:vMerge w:val="continue"/>
            <w:vAlign w:val="center"/>
          </w:tcPr>
          <w:p w14:paraId="1E73A5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5A885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2548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667</w:t>
            </w:r>
          </w:p>
        </w:tc>
      </w:tr>
      <w:tr w14:paraId="053A1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46380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8344C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97581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BF4A1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54.48</w:t>
            </w:r>
          </w:p>
        </w:tc>
        <w:tc>
          <w:tcPr>
            <w:tcW w:w="246" w:type="pct"/>
            <w:vMerge w:val="continue"/>
            <w:vAlign w:val="center"/>
          </w:tcPr>
          <w:p w14:paraId="12E47B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2581D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6979A1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A4682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E1998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70C02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2BC68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113A5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9CC43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C3F94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E2757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4.75</w:t>
            </w:r>
          </w:p>
        </w:tc>
        <w:tc>
          <w:tcPr>
            <w:tcW w:w="286" w:type="pct"/>
            <w:vMerge w:val="continue"/>
            <w:vAlign w:val="center"/>
          </w:tcPr>
          <w:p w14:paraId="066528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1DE8E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FDEB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653</w:t>
            </w:r>
          </w:p>
        </w:tc>
      </w:tr>
      <w:tr w14:paraId="77983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10966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0B470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54127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F845A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54.5</w:t>
            </w:r>
          </w:p>
        </w:tc>
        <w:tc>
          <w:tcPr>
            <w:tcW w:w="246" w:type="pct"/>
            <w:vMerge w:val="continue"/>
            <w:vAlign w:val="center"/>
          </w:tcPr>
          <w:p w14:paraId="238E11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C4F43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7E973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1F485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CBCE3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570BF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165EF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EB397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AD7ED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8B5E3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4E4AB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4.77</w:t>
            </w:r>
          </w:p>
        </w:tc>
        <w:tc>
          <w:tcPr>
            <w:tcW w:w="286" w:type="pct"/>
            <w:vMerge w:val="continue"/>
            <w:vAlign w:val="center"/>
          </w:tcPr>
          <w:p w14:paraId="039D6B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93487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4E3D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655</w:t>
            </w:r>
          </w:p>
        </w:tc>
      </w:tr>
      <w:tr w14:paraId="5A6EC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553D4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C086D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A6836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4.96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B0074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54.89</w:t>
            </w:r>
          </w:p>
        </w:tc>
        <w:tc>
          <w:tcPr>
            <w:tcW w:w="246" w:type="pct"/>
            <w:vMerge w:val="continue"/>
            <w:vAlign w:val="center"/>
          </w:tcPr>
          <w:p w14:paraId="3B7845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01E0D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6C0160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BDFF6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A090A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7E57F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A484E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2E9D5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FBAF6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2A0C9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4D5786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4.96</w:t>
            </w:r>
          </w:p>
        </w:tc>
        <w:tc>
          <w:tcPr>
            <w:tcW w:w="286" w:type="pct"/>
            <w:vMerge w:val="continue"/>
            <w:vAlign w:val="center"/>
          </w:tcPr>
          <w:p w14:paraId="31E051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599B0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0AB9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663</w:t>
            </w:r>
          </w:p>
        </w:tc>
      </w:tr>
      <w:tr w14:paraId="20B58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635CE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92DE2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057EB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7F05A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54.87</w:t>
            </w:r>
          </w:p>
        </w:tc>
        <w:tc>
          <w:tcPr>
            <w:tcW w:w="246" w:type="pct"/>
            <w:vMerge w:val="continue"/>
            <w:vAlign w:val="center"/>
          </w:tcPr>
          <w:p w14:paraId="1ABFF0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082BF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2FA5B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9861C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8FDB1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787D5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1090E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37E8D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8FA22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EF75E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2F027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21C57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4547A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DFD3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661</w:t>
            </w:r>
          </w:p>
        </w:tc>
      </w:tr>
      <w:tr w14:paraId="5D4B2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FE7E0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D8E20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07989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4.98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1A3A7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54.92</w:t>
            </w:r>
          </w:p>
        </w:tc>
        <w:tc>
          <w:tcPr>
            <w:tcW w:w="246" w:type="pct"/>
            <w:vMerge w:val="continue"/>
            <w:vAlign w:val="center"/>
          </w:tcPr>
          <w:p w14:paraId="4E4BE1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01324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095ED0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5603B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7C6EB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550A4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1CF7F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065C2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ADC93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B058D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F0944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4.98</w:t>
            </w:r>
          </w:p>
        </w:tc>
        <w:tc>
          <w:tcPr>
            <w:tcW w:w="286" w:type="pct"/>
            <w:vMerge w:val="continue"/>
            <w:vAlign w:val="center"/>
          </w:tcPr>
          <w:p w14:paraId="419EFB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B16B2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0BC92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649</w:t>
            </w:r>
          </w:p>
        </w:tc>
      </w:tr>
      <w:tr w14:paraId="1BF05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70896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F84E1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7D1F7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4.99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D21D9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54.93</w:t>
            </w:r>
          </w:p>
        </w:tc>
        <w:tc>
          <w:tcPr>
            <w:tcW w:w="246" w:type="pct"/>
            <w:vMerge w:val="continue"/>
            <w:vAlign w:val="center"/>
          </w:tcPr>
          <w:p w14:paraId="26AD74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749E3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8B30C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7E402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145DB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00BC8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F0AB9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9742B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8C4D7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28CCF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EF989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4.99</w:t>
            </w:r>
          </w:p>
        </w:tc>
        <w:tc>
          <w:tcPr>
            <w:tcW w:w="286" w:type="pct"/>
            <w:vMerge w:val="continue"/>
            <w:vAlign w:val="center"/>
          </w:tcPr>
          <w:p w14:paraId="061BD2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45DE5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3FE9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651</w:t>
            </w:r>
          </w:p>
        </w:tc>
      </w:tr>
      <w:tr w14:paraId="4C94A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F788D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EEAFA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7A620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5.18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B3EE3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55.29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6BA1B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CB1ED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50EF86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0023D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108EA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E1E45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A6CB5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76FDF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9DC70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8CF3F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01CEA4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5.18</w:t>
            </w:r>
          </w:p>
        </w:tc>
        <w:tc>
          <w:tcPr>
            <w:tcW w:w="286" w:type="pct"/>
            <w:vMerge w:val="continue"/>
            <w:vAlign w:val="center"/>
          </w:tcPr>
          <w:p w14:paraId="6F8ED7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5FDBF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9C98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664</w:t>
            </w:r>
          </w:p>
        </w:tc>
      </w:tr>
      <w:tr w14:paraId="2F464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D2BD7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608A4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495DC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42B74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55.3</w:t>
            </w:r>
          </w:p>
        </w:tc>
        <w:tc>
          <w:tcPr>
            <w:tcW w:w="246" w:type="pct"/>
            <w:vMerge w:val="continue"/>
            <w:vAlign w:val="center"/>
          </w:tcPr>
          <w:p w14:paraId="72186C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E04B1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51460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9CE83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2A321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75B00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92E63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3A357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C548F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30C2B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4DBF3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50914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87530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2DC0F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666</w:t>
            </w:r>
          </w:p>
        </w:tc>
      </w:tr>
      <w:tr w14:paraId="256FE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5F507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43790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2C043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4F87F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55.33</w:t>
            </w:r>
          </w:p>
        </w:tc>
        <w:tc>
          <w:tcPr>
            <w:tcW w:w="246" w:type="pct"/>
            <w:vMerge w:val="continue"/>
            <w:vAlign w:val="center"/>
          </w:tcPr>
          <w:p w14:paraId="1C2FFD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81E07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330048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CFD33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8BFF9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7DD25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9E9D9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B5606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E3727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4F5A3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E7CAD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286" w:type="pct"/>
            <w:vMerge w:val="continue"/>
            <w:vAlign w:val="center"/>
          </w:tcPr>
          <w:p w14:paraId="702331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11E0C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C415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652</w:t>
            </w:r>
          </w:p>
        </w:tc>
      </w:tr>
      <w:tr w14:paraId="26C75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034C1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2EDF0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D2E7B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5.21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B3BB3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55.34</w:t>
            </w:r>
          </w:p>
        </w:tc>
        <w:tc>
          <w:tcPr>
            <w:tcW w:w="246" w:type="pct"/>
            <w:vMerge w:val="continue"/>
            <w:vAlign w:val="center"/>
          </w:tcPr>
          <w:p w14:paraId="0C6105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12258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DB812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9B991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F07AE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4C886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BDC82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57B53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7370E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62BB6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5FB83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5.21</w:t>
            </w:r>
          </w:p>
        </w:tc>
        <w:tc>
          <w:tcPr>
            <w:tcW w:w="286" w:type="pct"/>
            <w:vMerge w:val="continue"/>
            <w:vAlign w:val="center"/>
          </w:tcPr>
          <w:p w14:paraId="5CFB2A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A9C6B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D2B0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654</w:t>
            </w:r>
          </w:p>
        </w:tc>
      </w:tr>
      <w:tr w14:paraId="78499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8A4DA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75C5A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CFC03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5.25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B2E9E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55.43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6831E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0F48BA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741D5F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5F794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60B79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12F19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6F205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DB90E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F61CC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5F344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09BB0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5.25</w:t>
            </w:r>
          </w:p>
        </w:tc>
        <w:tc>
          <w:tcPr>
            <w:tcW w:w="286" w:type="pct"/>
            <w:vMerge w:val="continue"/>
            <w:vAlign w:val="center"/>
          </w:tcPr>
          <w:p w14:paraId="1FC254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D3E63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8953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659</w:t>
            </w:r>
          </w:p>
        </w:tc>
      </w:tr>
      <w:tr w14:paraId="5B0CD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B2EE6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144C5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64E11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5.28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BF277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55.47</w:t>
            </w:r>
          </w:p>
        </w:tc>
        <w:tc>
          <w:tcPr>
            <w:tcW w:w="246" w:type="pct"/>
            <w:vMerge w:val="continue"/>
            <w:vAlign w:val="center"/>
          </w:tcPr>
          <w:p w14:paraId="2FEC87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200A2D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417105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7FD39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8A22B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07DFB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C2063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1A504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2AAD1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E3534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A21B5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5.28</w:t>
            </w:r>
          </w:p>
        </w:tc>
        <w:tc>
          <w:tcPr>
            <w:tcW w:w="286" w:type="pct"/>
            <w:vMerge w:val="continue"/>
            <w:vAlign w:val="center"/>
          </w:tcPr>
          <w:p w14:paraId="7A4DB7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28DC7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4242E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647</w:t>
            </w:r>
          </w:p>
        </w:tc>
      </w:tr>
      <w:tr w14:paraId="4093E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6AF8C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7A6BE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2E1E5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5.29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F39D8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55.49</w:t>
            </w:r>
          </w:p>
        </w:tc>
        <w:tc>
          <w:tcPr>
            <w:tcW w:w="246" w:type="pct"/>
            <w:vMerge w:val="continue"/>
            <w:vAlign w:val="center"/>
          </w:tcPr>
          <w:p w14:paraId="593421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FE81C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46A3AD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05104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F34AA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28ACD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1E948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D8E92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1875C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0F123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DE238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5.29</w:t>
            </w:r>
          </w:p>
        </w:tc>
        <w:tc>
          <w:tcPr>
            <w:tcW w:w="286" w:type="pct"/>
            <w:vMerge w:val="continue"/>
            <w:vAlign w:val="center"/>
          </w:tcPr>
          <w:p w14:paraId="4AA9CF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F7E3F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58D9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657</w:t>
            </w:r>
          </w:p>
        </w:tc>
      </w:tr>
      <w:tr w14:paraId="41E22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4E51E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4C86E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85082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3A567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55.54</w:t>
            </w:r>
          </w:p>
        </w:tc>
        <w:tc>
          <w:tcPr>
            <w:tcW w:w="246" w:type="pct"/>
            <w:vMerge w:val="continue"/>
            <w:vAlign w:val="center"/>
          </w:tcPr>
          <w:p w14:paraId="3B73F0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69EDB9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5FF890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DC25A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405F2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34263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4E732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47F6F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7D91E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F7FE9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91AA4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5.32</w:t>
            </w:r>
          </w:p>
        </w:tc>
        <w:tc>
          <w:tcPr>
            <w:tcW w:w="286" w:type="pct"/>
            <w:vMerge w:val="continue"/>
            <w:vAlign w:val="center"/>
          </w:tcPr>
          <w:p w14:paraId="4E1B2F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3F046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3BF02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645</w:t>
            </w:r>
          </w:p>
        </w:tc>
      </w:tr>
      <w:tr w14:paraId="17173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C7FB0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99DA8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604EFE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18CDE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55.75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44A7C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8A5E4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6F2BEE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372C5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503BE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BADE6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97049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3CA9D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F0715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DE0F4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7A0041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5.43</w:t>
            </w:r>
          </w:p>
        </w:tc>
        <w:tc>
          <w:tcPr>
            <w:tcW w:w="286" w:type="pct"/>
            <w:vMerge w:val="continue"/>
            <w:vAlign w:val="center"/>
          </w:tcPr>
          <w:p w14:paraId="76E1ED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45448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7D04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660</w:t>
            </w:r>
          </w:p>
        </w:tc>
      </w:tr>
      <w:tr w14:paraId="674C9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02481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37C85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B1848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D90C1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56901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86CD9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2F269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8B85B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3992E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6A581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66534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38AFE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6492F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0BE6E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4A410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520CD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68830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B1A6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662</w:t>
            </w:r>
          </w:p>
        </w:tc>
      </w:tr>
      <w:tr w14:paraId="66B58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F9C2B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53753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69DF1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4408E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55.79</w:t>
            </w:r>
          </w:p>
        </w:tc>
        <w:tc>
          <w:tcPr>
            <w:tcW w:w="246" w:type="pct"/>
            <w:vMerge w:val="continue"/>
            <w:vAlign w:val="center"/>
          </w:tcPr>
          <w:p w14:paraId="3B9604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52463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5FFE3D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79A48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4DD02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DB920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21C65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66A3E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4E36C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3B7F5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434282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5.46</w:t>
            </w:r>
          </w:p>
        </w:tc>
        <w:tc>
          <w:tcPr>
            <w:tcW w:w="286" w:type="pct"/>
            <w:vMerge w:val="continue"/>
            <w:vAlign w:val="center"/>
          </w:tcPr>
          <w:p w14:paraId="6982CD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A18B0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026AC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648</w:t>
            </w:r>
          </w:p>
        </w:tc>
      </w:tr>
      <w:tr w14:paraId="5F9EC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E0865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3246D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7860E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CE5C3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5840F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64786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10BEC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18825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F014B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FCD2F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DB4A3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5F4A1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4E4E7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C8923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41A18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82247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616BB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10E1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650</w:t>
            </w:r>
          </w:p>
        </w:tc>
      </w:tr>
      <w:tr w14:paraId="6CD59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95FB0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712AB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25559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F5FD2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56.41</w:t>
            </w:r>
          </w:p>
        </w:tc>
        <w:tc>
          <w:tcPr>
            <w:tcW w:w="246" w:type="pct"/>
            <w:vMerge w:val="continue"/>
            <w:vAlign w:val="center"/>
          </w:tcPr>
          <w:p w14:paraId="7A2B4A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9D5F5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5029CA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E5336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9574E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56716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EC925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5A95D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D7F94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27D54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D1896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5.83</w:t>
            </w:r>
          </w:p>
        </w:tc>
        <w:tc>
          <w:tcPr>
            <w:tcW w:w="286" w:type="pct"/>
            <w:vMerge w:val="continue"/>
            <w:vAlign w:val="center"/>
          </w:tcPr>
          <w:p w14:paraId="534B9B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68791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9E763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658</w:t>
            </w:r>
          </w:p>
        </w:tc>
      </w:tr>
      <w:tr w14:paraId="4169C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8F52F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13C19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9B38F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890F0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56.44</w:t>
            </w:r>
          </w:p>
        </w:tc>
        <w:tc>
          <w:tcPr>
            <w:tcW w:w="246" w:type="pct"/>
            <w:vMerge w:val="continue"/>
            <w:vAlign w:val="center"/>
          </w:tcPr>
          <w:p w14:paraId="7B6A44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6C9D1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7688C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0D63B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5BFA8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4B57E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1C7F7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F5F69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A64F0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D7AA1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4911A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5.85</w:t>
            </w:r>
          </w:p>
        </w:tc>
        <w:tc>
          <w:tcPr>
            <w:tcW w:w="286" w:type="pct"/>
            <w:vMerge w:val="continue"/>
            <w:vAlign w:val="center"/>
          </w:tcPr>
          <w:p w14:paraId="4D9FBF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47DC1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6FA7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656</w:t>
            </w:r>
          </w:p>
        </w:tc>
      </w:tr>
      <w:tr w14:paraId="37DE7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215FD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0A010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7B08E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B5456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56.46</w:t>
            </w:r>
          </w:p>
        </w:tc>
        <w:tc>
          <w:tcPr>
            <w:tcW w:w="246" w:type="pct"/>
            <w:vMerge w:val="continue"/>
            <w:vAlign w:val="center"/>
          </w:tcPr>
          <w:p w14:paraId="4D88EA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8A313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4334EA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01C75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EC230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ABE6B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63239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FD0EB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CD71C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37704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7FB8E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5.86</w:t>
            </w:r>
          </w:p>
        </w:tc>
        <w:tc>
          <w:tcPr>
            <w:tcW w:w="286" w:type="pct"/>
            <w:vMerge w:val="continue"/>
            <w:vAlign w:val="center"/>
          </w:tcPr>
          <w:p w14:paraId="48A912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928E8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5B55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646</w:t>
            </w:r>
          </w:p>
        </w:tc>
      </w:tr>
      <w:tr w14:paraId="28B89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D0E8F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2AB31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C8B38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402C7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56.49</w:t>
            </w:r>
          </w:p>
        </w:tc>
        <w:tc>
          <w:tcPr>
            <w:tcW w:w="246" w:type="pct"/>
            <w:vMerge w:val="continue"/>
            <w:vAlign w:val="center"/>
          </w:tcPr>
          <w:p w14:paraId="59A8E3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F2231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DCBA7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8E3E6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A129D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73125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37845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80EA9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593D0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2BFC6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21E14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5.87</w:t>
            </w:r>
          </w:p>
        </w:tc>
        <w:tc>
          <w:tcPr>
            <w:tcW w:w="286" w:type="pct"/>
            <w:vMerge w:val="continue"/>
            <w:vAlign w:val="center"/>
          </w:tcPr>
          <w:p w14:paraId="16FBBD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29577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0563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644</w:t>
            </w:r>
          </w:p>
        </w:tc>
      </w:tr>
      <w:tr w14:paraId="58D3A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BEA43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525B9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33E78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9.82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E9515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54.44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855E1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1C916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3A6343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D136A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CE235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D2405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9E16B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7D99F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2D438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278A2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8F247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9.82</w:t>
            </w:r>
          </w:p>
        </w:tc>
        <w:tc>
          <w:tcPr>
            <w:tcW w:w="286" w:type="pct"/>
            <w:vMerge w:val="continue"/>
            <w:vAlign w:val="center"/>
          </w:tcPr>
          <w:p w14:paraId="61A737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66F90B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7B2BC2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605</w:t>
            </w:r>
          </w:p>
        </w:tc>
      </w:tr>
      <w:tr w14:paraId="72721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9CD6D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8DCB6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65065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9.84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547F0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54.46</w:t>
            </w:r>
          </w:p>
        </w:tc>
        <w:tc>
          <w:tcPr>
            <w:tcW w:w="246" w:type="pct"/>
            <w:vMerge w:val="continue"/>
            <w:vAlign w:val="center"/>
          </w:tcPr>
          <w:p w14:paraId="33E08D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8A313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33FF2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758CA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45758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5FB56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630C8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89A1B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B1F9A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67EEB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E1298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9.84</w:t>
            </w:r>
          </w:p>
        </w:tc>
        <w:tc>
          <w:tcPr>
            <w:tcW w:w="286" w:type="pct"/>
            <w:vMerge w:val="continue"/>
            <w:vAlign w:val="center"/>
          </w:tcPr>
          <w:p w14:paraId="3A786D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90DD8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33139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607</w:t>
            </w:r>
          </w:p>
        </w:tc>
      </w:tr>
      <w:tr w14:paraId="7C176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D004F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FE888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6D1CB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9.86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97D3E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54.48</w:t>
            </w:r>
          </w:p>
        </w:tc>
        <w:tc>
          <w:tcPr>
            <w:tcW w:w="246" w:type="pct"/>
            <w:vMerge w:val="continue"/>
            <w:vAlign w:val="center"/>
          </w:tcPr>
          <w:p w14:paraId="14E2B0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79A32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518F8E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B6ABF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93B2A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DDFE5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16390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3BC70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F3891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840EE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E0110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9.86</w:t>
            </w:r>
          </w:p>
        </w:tc>
        <w:tc>
          <w:tcPr>
            <w:tcW w:w="286" w:type="pct"/>
            <w:vMerge w:val="continue"/>
            <w:vAlign w:val="center"/>
          </w:tcPr>
          <w:p w14:paraId="69D288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CC33B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8C015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593</w:t>
            </w:r>
          </w:p>
        </w:tc>
      </w:tr>
      <w:tr w14:paraId="275F2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909BF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5FB9D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0E16B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9.89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2F48F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54.5</w:t>
            </w:r>
          </w:p>
        </w:tc>
        <w:tc>
          <w:tcPr>
            <w:tcW w:w="246" w:type="pct"/>
            <w:vMerge w:val="continue"/>
            <w:vAlign w:val="center"/>
          </w:tcPr>
          <w:p w14:paraId="2B3B79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3B647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2EB22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19A90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1B237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D0835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F009B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5555D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6FE8C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E5935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F6532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9.89</w:t>
            </w:r>
          </w:p>
        </w:tc>
        <w:tc>
          <w:tcPr>
            <w:tcW w:w="286" w:type="pct"/>
            <w:vMerge w:val="continue"/>
            <w:vAlign w:val="center"/>
          </w:tcPr>
          <w:p w14:paraId="183F22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912BE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2CDE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595</w:t>
            </w:r>
          </w:p>
        </w:tc>
      </w:tr>
      <w:tr w14:paraId="126A1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78FFE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A2419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5EC32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10.29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16AD3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54.89</w:t>
            </w:r>
          </w:p>
        </w:tc>
        <w:tc>
          <w:tcPr>
            <w:tcW w:w="246" w:type="pct"/>
            <w:vMerge w:val="continue"/>
            <w:vAlign w:val="center"/>
          </w:tcPr>
          <w:p w14:paraId="1A5370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E134F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15D761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2B4C1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B6354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CA32B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AC718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2F537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45851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B49FF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0E363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10.29</w:t>
            </w:r>
          </w:p>
        </w:tc>
        <w:tc>
          <w:tcPr>
            <w:tcW w:w="286" w:type="pct"/>
            <w:vMerge w:val="continue"/>
            <w:vAlign w:val="center"/>
          </w:tcPr>
          <w:p w14:paraId="6E6CE7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2F787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1750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603</w:t>
            </w:r>
          </w:p>
        </w:tc>
      </w:tr>
      <w:tr w14:paraId="6A49E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C46D0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3C92D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7E70D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10.32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60AC0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54.91</w:t>
            </w:r>
          </w:p>
        </w:tc>
        <w:tc>
          <w:tcPr>
            <w:tcW w:w="246" w:type="pct"/>
            <w:vMerge w:val="continue"/>
            <w:vAlign w:val="center"/>
          </w:tcPr>
          <w:p w14:paraId="459A28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61B8B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9C097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C7B78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7BECC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DB7A5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94EAA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9EF33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897E1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5B700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8927F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10.32</w:t>
            </w:r>
          </w:p>
        </w:tc>
        <w:tc>
          <w:tcPr>
            <w:tcW w:w="286" w:type="pct"/>
            <w:vMerge w:val="continue"/>
            <w:vAlign w:val="center"/>
          </w:tcPr>
          <w:p w14:paraId="1723FE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AF810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AC83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601</w:t>
            </w:r>
          </w:p>
        </w:tc>
      </w:tr>
      <w:tr w14:paraId="4DB16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F5676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300D0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13966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10.34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20CBB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54.93</w:t>
            </w:r>
          </w:p>
        </w:tc>
        <w:tc>
          <w:tcPr>
            <w:tcW w:w="246" w:type="pct"/>
            <w:vMerge w:val="continue"/>
            <w:vAlign w:val="center"/>
          </w:tcPr>
          <w:p w14:paraId="7D80AD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C92CF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3727FC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40B4B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06A69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D6E80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348E6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ECDB8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53394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6C76F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C1E26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10.34</w:t>
            </w:r>
          </w:p>
        </w:tc>
        <w:tc>
          <w:tcPr>
            <w:tcW w:w="286" w:type="pct"/>
            <w:vMerge w:val="continue"/>
            <w:vAlign w:val="center"/>
          </w:tcPr>
          <w:p w14:paraId="7BC62D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CC4B9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024F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591</w:t>
            </w:r>
          </w:p>
        </w:tc>
      </w:tr>
      <w:tr w14:paraId="2C9FD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8F1AB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A547C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6481D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10.37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7A58B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54.96</w:t>
            </w:r>
          </w:p>
        </w:tc>
        <w:tc>
          <w:tcPr>
            <w:tcW w:w="246" w:type="pct"/>
            <w:vMerge w:val="continue"/>
            <w:vAlign w:val="center"/>
          </w:tcPr>
          <w:p w14:paraId="34E271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E2139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BB6AC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9F27E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6E82A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3C2D8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508E3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106B2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90880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635D1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9ADBF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10.37</w:t>
            </w:r>
          </w:p>
        </w:tc>
        <w:tc>
          <w:tcPr>
            <w:tcW w:w="286" w:type="pct"/>
            <w:vMerge w:val="continue"/>
            <w:vAlign w:val="center"/>
          </w:tcPr>
          <w:p w14:paraId="5988BB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D81CE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7CE33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589</w:t>
            </w:r>
          </w:p>
        </w:tc>
      </w:tr>
      <w:tr w14:paraId="2FC9D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B31EF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5BB19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5C32D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10.73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BA3E5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55.29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9AB05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0FC1C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62D6EA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9E574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2A554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BAE7B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FC91F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1BD3B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3A6C5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FF174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D0903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10.73</w:t>
            </w:r>
          </w:p>
        </w:tc>
        <w:tc>
          <w:tcPr>
            <w:tcW w:w="286" w:type="pct"/>
            <w:vMerge w:val="continue"/>
            <w:vAlign w:val="center"/>
          </w:tcPr>
          <w:p w14:paraId="1DE578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744B4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1D267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604</w:t>
            </w:r>
          </w:p>
        </w:tc>
      </w:tr>
      <w:tr w14:paraId="2FD63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E7F06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A1A3A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B4FF5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10.75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5899C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55.3</w:t>
            </w:r>
          </w:p>
        </w:tc>
        <w:tc>
          <w:tcPr>
            <w:tcW w:w="246" w:type="pct"/>
            <w:vMerge w:val="continue"/>
            <w:vAlign w:val="center"/>
          </w:tcPr>
          <w:p w14:paraId="4B4FFB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67C81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17B40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05D8A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F9579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47093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DD211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EEBD1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7E38A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F3DE9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53DE1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10.75</w:t>
            </w:r>
          </w:p>
        </w:tc>
        <w:tc>
          <w:tcPr>
            <w:tcW w:w="286" w:type="pct"/>
            <w:vMerge w:val="continue"/>
            <w:vAlign w:val="center"/>
          </w:tcPr>
          <w:p w14:paraId="4208F7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D0547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8783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606</w:t>
            </w:r>
          </w:p>
        </w:tc>
      </w:tr>
      <w:tr w14:paraId="75908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8C247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03FB8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79B9C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10.79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7D4D5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55.33</w:t>
            </w:r>
          </w:p>
        </w:tc>
        <w:tc>
          <w:tcPr>
            <w:tcW w:w="246" w:type="pct"/>
            <w:vMerge w:val="continue"/>
            <w:vAlign w:val="center"/>
          </w:tcPr>
          <w:p w14:paraId="3AFC85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49EDA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5D3C29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80E6E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CA0C3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E7FFE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F41D4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B7A3B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B47B4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8EFC0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0A80A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10.79</w:t>
            </w:r>
          </w:p>
        </w:tc>
        <w:tc>
          <w:tcPr>
            <w:tcW w:w="286" w:type="pct"/>
            <w:vMerge w:val="continue"/>
            <w:vAlign w:val="center"/>
          </w:tcPr>
          <w:p w14:paraId="19A288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B68B8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757E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592</w:t>
            </w:r>
          </w:p>
        </w:tc>
      </w:tr>
      <w:tr w14:paraId="61DCA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443A6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24D05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FE126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BA13B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55.34</w:t>
            </w:r>
          </w:p>
        </w:tc>
        <w:tc>
          <w:tcPr>
            <w:tcW w:w="246" w:type="pct"/>
            <w:vMerge w:val="continue"/>
            <w:vAlign w:val="center"/>
          </w:tcPr>
          <w:p w14:paraId="0371D9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1AE3A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40A2A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51763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D4BCF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06592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3A13A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B5757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0B45B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230CB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4FC36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286" w:type="pct"/>
            <w:vMerge w:val="continue"/>
            <w:vAlign w:val="center"/>
          </w:tcPr>
          <w:p w14:paraId="1AC7D1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EC5C7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47043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594</w:t>
            </w:r>
          </w:p>
        </w:tc>
      </w:tr>
      <w:tr w14:paraId="2C22D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945AB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0D9C8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DFA20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10.86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FC5F3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55.4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80A53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5F313E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7F3E0D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A9F5A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E5AD5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DADA0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8EE9E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554B7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E1D1A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D9DF6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00353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10.86</w:t>
            </w:r>
          </w:p>
        </w:tc>
        <w:tc>
          <w:tcPr>
            <w:tcW w:w="286" w:type="pct"/>
            <w:vMerge w:val="continue"/>
            <w:vAlign w:val="center"/>
          </w:tcPr>
          <w:p w14:paraId="4A9F37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9294E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C121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599</w:t>
            </w:r>
          </w:p>
        </w:tc>
      </w:tr>
      <w:tr w14:paraId="20D9B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F41F6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0A20F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428B1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10.91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81E25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55.44</w:t>
            </w:r>
          </w:p>
        </w:tc>
        <w:tc>
          <w:tcPr>
            <w:tcW w:w="246" w:type="pct"/>
            <w:vMerge w:val="continue"/>
            <w:vAlign w:val="center"/>
          </w:tcPr>
          <w:p w14:paraId="77806D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14ED9C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7A9DAF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E5D60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F49D1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DF13E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AFDD8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774D5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83138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341E1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17719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10.91</w:t>
            </w:r>
          </w:p>
        </w:tc>
        <w:tc>
          <w:tcPr>
            <w:tcW w:w="286" w:type="pct"/>
            <w:vMerge w:val="continue"/>
            <w:vAlign w:val="center"/>
          </w:tcPr>
          <w:p w14:paraId="412A26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91716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CC7C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587</w:t>
            </w:r>
          </w:p>
        </w:tc>
      </w:tr>
      <w:tr w14:paraId="30F93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C016F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E244B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17264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10.98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C7E5A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55.5</w:t>
            </w:r>
          </w:p>
        </w:tc>
        <w:tc>
          <w:tcPr>
            <w:tcW w:w="246" w:type="pct"/>
            <w:vMerge w:val="continue"/>
            <w:vAlign w:val="center"/>
          </w:tcPr>
          <w:p w14:paraId="4660D9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0C800B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2742F6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EE4D1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B4F3B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99CBB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CC2CB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7FD66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F445C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CABE9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A298B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10.98</w:t>
            </w:r>
          </w:p>
        </w:tc>
        <w:tc>
          <w:tcPr>
            <w:tcW w:w="286" w:type="pct"/>
            <w:vMerge w:val="continue"/>
            <w:vAlign w:val="center"/>
          </w:tcPr>
          <w:p w14:paraId="06CCEF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F0343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B2FB9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597</w:t>
            </w:r>
          </w:p>
        </w:tc>
      </w:tr>
      <w:tr w14:paraId="62053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33825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BF85F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26D39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11.03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347DC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55.55</w:t>
            </w:r>
          </w:p>
        </w:tc>
        <w:tc>
          <w:tcPr>
            <w:tcW w:w="246" w:type="pct"/>
            <w:vMerge w:val="continue"/>
            <w:vAlign w:val="center"/>
          </w:tcPr>
          <w:p w14:paraId="66DC67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07684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4DCE85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6E62B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7242B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1A4FA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13590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EE690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E54F5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C5472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EC9DF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11.03</w:t>
            </w:r>
          </w:p>
        </w:tc>
        <w:tc>
          <w:tcPr>
            <w:tcW w:w="286" w:type="pct"/>
            <w:vMerge w:val="continue"/>
            <w:vAlign w:val="center"/>
          </w:tcPr>
          <w:p w14:paraId="417D6C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3A61E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6F221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585</w:t>
            </w:r>
          </w:p>
        </w:tc>
      </w:tr>
      <w:tr w14:paraId="12561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D26CD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4A1BE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C0CB0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11.27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DDB5B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55.75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363E1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9C282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361315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53FB5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8295F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64B21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B528E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92B65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0F37D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82A85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25C36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11.27</w:t>
            </w:r>
          </w:p>
        </w:tc>
        <w:tc>
          <w:tcPr>
            <w:tcW w:w="286" w:type="pct"/>
            <w:vMerge w:val="continue"/>
            <w:vAlign w:val="center"/>
          </w:tcPr>
          <w:p w14:paraId="569496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D6B27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2E83C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600</w:t>
            </w:r>
          </w:p>
        </w:tc>
      </w:tr>
      <w:tr w14:paraId="588CA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C6F41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33F7D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5AF2D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11.29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C80E0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55.77</w:t>
            </w:r>
          </w:p>
        </w:tc>
        <w:tc>
          <w:tcPr>
            <w:tcW w:w="246" w:type="pct"/>
            <w:vMerge w:val="continue"/>
            <w:vAlign w:val="center"/>
          </w:tcPr>
          <w:p w14:paraId="373118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1988C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448A9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2AD76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3B052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E617F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D6765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2A6C2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28055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05B42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81C59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11.29</w:t>
            </w:r>
          </w:p>
        </w:tc>
        <w:tc>
          <w:tcPr>
            <w:tcW w:w="286" w:type="pct"/>
            <w:vMerge w:val="continue"/>
            <w:vAlign w:val="center"/>
          </w:tcPr>
          <w:p w14:paraId="42ABF5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9FE34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83446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602</w:t>
            </w:r>
          </w:p>
        </w:tc>
      </w:tr>
      <w:tr w14:paraId="5D991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7EC5D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1CC34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202DD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11.33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2F0F8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55.8</w:t>
            </w:r>
          </w:p>
        </w:tc>
        <w:tc>
          <w:tcPr>
            <w:tcW w:w="246" w:type="pct"/>
            <w:vMerge w:val="continue"/>
            <w:vAlign w:val="center"/>
          </w:tcPr>
          <w:p w14:paraId="317F76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1EC7C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6872A1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09D72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33974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E2943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00D59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B2A13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833A5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05A43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1C986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11.33</w:t>
            </w:r>
          </w:p>
        </w:tc>
        <w:tc>
          <w:tcPr>
            <w:tcW w:w="286" w:type="pct"/>
            <w:vMerge w:val="continue"/>
            <w:vAlign w:val="center"/>
          </w:tcPr>
          <w:p w14:paraId="1B2AA6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E4658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B4AE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588</w:t>
            </w:r>
          </w:p>
        </w:tc>
      </w:tr>
      <w:tr w14:paraId="12EC8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4337B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61B8C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9F8A4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11.34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2C8B9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55.81</w:t>
            </w:r>
          </w:p>
        </w:tc>
        <w:tc>
          <w:tcPr>
            <w:tcW w:w="246" w:type="pct"/>
            <w:vMerge w:val="continue"/>
            <w:vAlign w:val="center"/>
          </w:tcPr>
          <w:p w14:paraId="798BA2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CDA13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530F6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26FC6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528CF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99FDA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48921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BE118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587C7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50D7C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179BD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11.34</w:t>
            </w:r>
          </w:p>
        </w:tc>
        <w:tc>
          <w:tcPr>
            <w:tcW w:w="286" w:type="pct"/>
            <w:vMerge w:val="continue"/>
            <w:vAlign w:val="center"/>
          </w:tcPr>
          <w:p w14:paraId="7655BF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2A880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6446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590</w:t>
            </w:r>
          </w:p>
        </w:tc>
      </w:tr>
      <w:tr w14:paraId="52A98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7A3D6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36C8D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680A3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01920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56.43</w:t>
            </w:r>
          </w:p>
        </w:tc>
        <w:tc>
          <w:tcPr>
            <w:tcW w:w="246" w:type="pct"/>
            <w:vMerge w:val="continue"/>
            <w:vAlign w:val="center"/>
          </w:tcPr>
          <w:p w14:paraId="1F0A5C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B9D22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064E1A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D5E41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3F4A2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B0A95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0037A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0889F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44F0D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7D0B7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D2458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286" w:type="pct"/>
            <w:vMerge w:val="continue"/>
            <w:vAlign w:val="center"/>
          </w:tcPr>
          <w:p w14:paraId="56511E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10013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E588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598</w:t>
            </w:r>
          </w:p>
        </w:tc>
      </w:tr>
      <w:tr w14:paraId="59593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D5670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833FA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D2430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06C9D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1D43E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67ADD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2941D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7439A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77864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0AD61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68613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09ABB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B1549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AB6A5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C0398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10A60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6296D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5336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596</w:t>
            </w:r>
          </w:p>
        </w:tc>
      </w:tr>
      <w:tr w14:paraId="634C1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DC956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00444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ED5D3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12.16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C1068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56.47</w:t>
            </w:r>
          </w:p>
        </w:tc>
        <w:tc>
          <w:tcPr>
            <w:tcW w:w="246" w:type="pct"/>
            <w:vMerge w:val="continue"/>
            <w:vAlign w:val="center"/>
          </w:tcPr>
          <w:p w14:paraId="4C842C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5A9C0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5C3B38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6FDFE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92827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46FF1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585F2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EA478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6B475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3FA84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CC3B9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12.16</w:t>
            </w:r>
          </w:p>
        </w:tc>
        <w:tc>
          <w:tcPr>
            <w:tcW w:w="286" w:type="pct"/>
            <w:vMerge w:val="continue"/>
            <w:vAlign w:val="center"/>
          </w:tcPr>
          <w:p w14:paraId="6BB337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5769F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2E4EC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584</w:t>
            </w:r>
          </w:p>
        </w:tc>
      </w:tr>
      <w:tr w14:paraId="5BF3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8F6FD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662B0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31259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20C19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54A02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34C85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9B931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0A631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2C672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2196D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48970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7A366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2AF22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3C7A0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C6A51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5B8FB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49604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42B3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586</w:t>
            </w:r>
          </w:p>
        </w:tc>
      </w:tr>
      <w:tr w14:paraId="474B5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46B54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48D4B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B96B6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1.84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FD147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38.51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AA7BB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0FDB33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7598B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153F9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continue"/>
            <w:vAlign w:val="center"/>
          </w:tcPr>
          <w:p w14:paraId="3D8FFF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583773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continue"/>
            <w:vAlign w:val="center"/>
          </w:tcPr>
          <w:p w14:paraId="62512C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F1D28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CB95E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6E7A8F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6ED546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86" w:type="pct"/>
            <w:vMerge w:val="continue"/>
            <w:vAlign w:val="center"/>
          </w:tcPr>
          <w:p w14:paraId="06F745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72C62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DA8C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172</w:t>
            </w:r>
          </w:p>
        </w:tc>
      </w:tr>
      <w:tr w14:paraId="4C93A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05DDC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BE8CB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CDA36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A6EEB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C3C11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774D2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7ADB5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E093E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3B533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4984D2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79E53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FF272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30E62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9E758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B2A81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8C393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1F709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3DF2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176</w:t>
            </w:r>
          </w:p>
        </w:tc>
      </w:tr>
      <w:tr w14:paraId="22186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88F5C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EEDE8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80A3E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C1319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3CC45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6E9A03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36" w:type="pct"/>
            <w:vMerge w:val="continue"/>
            <w:vAlign w:val="center"/>
          </w:tcPr>
          <w:p w14:paraId="2585E0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C13D0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F2618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5" w:type="pct"/>
            <w:vMerge w:val="continue"/>
            <w:vAlign w:val="center"/>
          </w:tcPr>
          <w:p w14:paraId="3387C6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AC917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F940A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D5699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E58A9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A797E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1F86C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26BC6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BA0C7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180</w:t>
            </w:r>
          </w:p>
        </w:tc>
      </w:tr>
      <w:tr w14:paraId="2A779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E033B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D1DE5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EF0F4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2.27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CE9AF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40.51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BFFC9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ED4A1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0E41BE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B3B96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81A24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6DED3B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0FF94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7FC5B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74004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DF7DA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88D78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646CD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54B57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5B5F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160</w:t>
            </w:r>
          </w:p>
        </w:tc>
      </w:tr>
      <w:tr w14:paraId="5A1C2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8E650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69ACF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C138E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55BA1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7526B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FF5EB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84BF2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49346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116D0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2357AB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56087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34E1E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6E864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C60F5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EBAC6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E516C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4C73C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A7A1F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164</w:t>
            </w:r>
          </w:p>
        </w:tc>
      </w:tr>
      <w:tr w14:paraId="7405D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4E8B9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F22A9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FDE4E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E88B1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D00E0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5C315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36" w:type="pct"/>
            <w:vMerge w:val="continue"/>
            <w:vAlign w:val="center"/>
          </w:tcPr>
          <w:p w14:paraId="181361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A8825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40CF2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5" w:type="pct"/>
            <w:vMerge w:val="continue"/>
            <w:vAlign w:val="center"/>
          </w:tcPr>
          <w:p w14:paraId="4FBAB4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8A691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928D8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F02DF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C4EBE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3DC5D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7F2F4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E9274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39206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168</w:t>
            </w:r>
          </w:p>
        </w:tc>
      </w:tr>
      <w:tr w14:paraId="2889C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01F94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68E16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440DA4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4.09</w:t>
            </w:r>
          </w:p>
        </w:tc>
        <w:tc>
          <w:tcPr>
            <w:tcW w:w="253" w:type="pct"/>
            <w:vMerge w:val="continue"/>
            <w:vAlign w:val="center"/>
          </w:tcPr>
          <w:p w14:paraId="5A659C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72C1C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24407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6D08F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A2EC5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F680F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6188E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7290C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CD83A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E3B43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628B30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5" w:type="pct"/>
            <w:vMerge w:val="continue"/>
            <w:vAlign w:val="center"/>
          </w:tcPr>
          <w:p w14:paraId="10DD78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B64C2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3951F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AEC5B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169</w:t>
            </w:r>
          </w:p>
        </w:tc>
      </w:tr>
      <w:tr w14:paraId="53066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8020B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18CC5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07E67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C6693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38.51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3625D3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64407E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93AEB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463B4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0045C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267C8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2802B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A168B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DFCB4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2A915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BAF25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94002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7AC49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9465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181</w:t>
            </w:r>
          </w:p>
        </w:tc>
      </w:tr>
      <w:tr w14:paraId="1194A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82598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56580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204FC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4.54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44B3A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47.1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14FF71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6AF0E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24CC55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DFE21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964DD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1D9200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53AF3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18AD0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56DA0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9BC04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D10B7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56D44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BD6E8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E9127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165</w:t>
            </w:r>
          </w:p>
        </w:tc>
      </w:tr>
      <w:tr w14:paraId="5AE16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F51EC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4F158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9D474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691FA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38.51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954F6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2B78A5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E7904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3B3C7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30483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F4012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80A15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5E48B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BD140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5B597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27183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7DC14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11583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16215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177</w:t>
            </w:r>
          </w:p>
        </w:tc>
      </w:tr>
      <w:tr w14:paraId="53493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4FD36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11A0B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F2FB0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5.27</w:t>
            </w:r>
          </w:p>
        </w:tc>
        <w:tc>
          <w:tcPr>
            <w:tcW w:w="253" w:type="pct"/>
            <w:vMerge w:val="continue"/>
            <w:vAlign w:val="center"/>
          </w:tcPr>
          <w:p w14:paraId="13810B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8AEC3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37E25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97F5C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5FC98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67EBE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074CC5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7529F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7C24D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433B1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E2D24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4DAB0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4BAAE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8C849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C79F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173</w:t>
            </w:r>
          </w:p>
        </w:tc>
      </w:tr>
      <w:tr w14:paraId="4A628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9DBE8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481EF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7D7AE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84115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40.51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3EAD7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535A81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2306F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72BB5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2DBA3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F272E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D35DE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6ABEE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CE407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3066F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8ECA5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98972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8F12F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BF21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161</w:t>
            </w:r>
          </w:p>
        </w:tc>
      </w:tr>
      <w:tr w14:paraId="19EC3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18E2F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6D33D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70DABE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11.08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2D18B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246" w:type="pct"/>
            <w:vMerge w:val="continue"/>
            <w:vAlign w:val="center"/>
          </w:tcPr>
          <w:p w14:paraId="0BEFDD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0C1627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48F18F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61824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6.86</w:t>
            </w:r>
          </w:p>
        </w:tc>
        <w:tc>
          <w:tcPr>
            <w:tcW w:w="253" w:type="pct"/>
            <w:vMerge w:val="continue"/>
            <w:vAlign w:val="center"/>
          </w:tcPr>
          <w:p w14:paraId="174150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3FBE45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01855D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4624B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79FFFB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6C540C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6F7316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11.08</w:t>
            </w:r>
          </w:p>
        </w:tc>
        <w:tc>
          <w:tcPr>
            <w:tcW w:w="286" w:type="pct"/>
            <w:vMerge w:val="continue"/>
            <w:vAlign w:val="center"/>
          </w:tcPr>
          <w:p w14:paraId="2D3048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05105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3EDE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504</w:t>
            </w:r>
          </w:p>
        </w:tc>
      </w:tr>
      <w:tr w14:paraId="72263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52AF5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C16AD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D0D72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11.19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7EA0A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57.07</w:t>
            </w:r>
          </w:p>
        </w:tc>
        <w:tc>
          <w:tcPr>
            <w:tcW w:w="246" w:type="pct"/>
            <w:vMerge w:val="continue"/>
            <w:vAlign w:val="center"/>
          </w:tcPr>
          <w:p w14:paraId="3896E0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F2EBC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0EF7EC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83295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7979B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E3710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1731D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83DC6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4E2E1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EE04F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E538F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11.19</w:t>
            </w:r>
          </w:p>
        </w:tc>
        <w:tc>
          <w:tcPr>
            <w:tcW w:w="286" w:type="pct"/>
            <w:vMerge w:val="continue"/>
            <w:vAlign w:val="center"/>
          </w:tcPr>
          <w:p w14:paraId="06AEE3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E654E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F70B6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503</w:t>
            </w:r>
          </w:p>
        </w:tc>
      </w:tr>
      <w:tr w14:paraId="480CE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071DF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B9123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3A1C44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9.31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988DA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53.93</w:t>
            </w:r>
          </w:p>
        </w:tc>
        <w:tc>
          <w:tcPr>
            <w:tcW w:w="246" w:type="pct"/>
            <w:vMerge w:val="continue"/>
            <w:vAlign w:val="center"/>
          </w:tcPr>
          <w:p w14:paraId="422E3D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2EE29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5C02B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85E47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3" w:type="pct"/>
            <w:vMerge w:val="continue"/>
            <w:vAlign w:val="center"/>
          </w:tcPr>
          <w:p w14:paraId="13DC53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067033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19767D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71B079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3" w:type="pct"/>
            <w:vMerge w:val="continue"/>
            <w:vAlign w:val="center"/>
          </w:tcPr>
          <w:p w14:paraId="1A3C02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B3639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3A35F6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21.7</w:t>
            </w:r>
          </w:p>
        </w:tc>
        <w:tc>
          <w:tcPr>
            <w:tcW w:w="286" w:type="pct"/>
            <w:vMerge w:val="continue"/>
            <w:vAlign w:val="center"/>
          </w:tcPr>
          <w:p w14:paraId="432BCD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27F02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8165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684</w:t>
            </w:r>
          </w:p>
        </w:tc>
      </w:tr>
      <w:tr w14:paraId="63C04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1070F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6DFB8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FAB5D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C323F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54.63</w:t>
            </w:r>
          </w:p>
        </w:tc>
        <w:tc>
          <w:tcPr>
            <w:tcW w:w="246" w:type="pct"/>
            <w:vMerge w:val="continue"/>
            <w:vAlign w:val="center"/>
          </w:tcPr>
          <w:p w14:paraId="5EBADC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1AFD3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1595C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2C3DCE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 w:val="continue"/>
            <w:vAlign w:val="center"/>
          </w:tcPr>
          <w:p w14:paraId="5A25DD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9B356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000D8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B79AF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65EAA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8BFF2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6C6F7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A235B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97D13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E746E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687</w:t>
            </w:r>
          </w:p>
        </w:tc>
      </w:tr>
      <w:tr w14:paraId="0F581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19CAD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2B518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86EE0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0B9BF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0EE7B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80D19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98A1E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62C66B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253" w:type="pct"/>
            <w:vMerge w:val="continue"/>
            <w:vAlign w:val="center"/>
          </w:tcPr>
          <w:p w14:paraId="7129D7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D2EB7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43037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8C547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0342C6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33B80A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675C0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E6821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BE10F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41186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690</w:t>
            </w:r>
          </w:p>
        </w:tc>
      </w:tr>
      <w:tr w14:paraId="6E1A8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0FE5A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8DFE5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06DD0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FE9C0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56.13</w:t>
            </w:r>
          </w:p>
        </w:tc>
        <w:tc>
          <w:tcPr>
            <w:tcW w:w="246" w:type="pct"/>
            <w:vMerge w:val="continue"/>
            <w:vAlign w:val="center"/>
          </w:tcPr>
          <w:p w14:paraId="55822D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E07FE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3AC21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D83C2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continue"/>
            <w:vAlign w:val="center"/>
          </w:tcPr>
          <w:p w14:paraId="52DAE1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20639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3DECA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51BF1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1C13D5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400517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E6B81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D642E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75E70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FE2D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681</w:t>
            </w:r>
          </w:p>
        </w:tc>
      </w:tr>
      <w:tr w14:paraId="4FC71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restart"/>
            <w:shd w:val="clear" w:color="auto" w:fill="auto"/>
            <w:vAlign w:val="center"/>
          </w:tcPr>
          <w:p w14:paraId="09D504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D1T1-B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C0BE8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FE790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19.77 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194B5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61.1</w:t>
            </w:r>
          </w:p>
        </w:tc>
        <w:tc>
          <w:tcPr>
            <w:tcW w:w="246" w:type="pct"/>
            <w:vMerge w:val="continue"/>
            <w:vAlign w:val="center"/>
          </w:tcPr>
          <w:p w14:paraId="71076E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53255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36" w:type="pct"/>
            <w:vMerge w:val="continue"/>
            <w:vAlign w:val="center"/>
          </w:tcPr>
          <w:p w14:paraId="36FBCF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5416A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99124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03C56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25D460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5F781B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1DC47D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160238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6E2E3B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 w:val="continue"/>
            <w:vAlign w:val="center"/>
          </w:tcPr>
          <w:p w14:paraId="7EA2B9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3A0E1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F374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491</w:t>
            </w:r>
          </w:p>
        </w:tc>
      </w:tr>
      <w:tr w14:paraId="40754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50941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F2140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9ACD4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661A0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A4D77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900FC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5DDE1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C2315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8EE2E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4889D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8146F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30FE4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33ACB5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03C041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1A329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B70E7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569BA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35D6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489</w:t>
            </w:r>
          </w:p>
        </w:tc>
      </w:tr>
      <w:tr w14:paraId="6CC88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F364B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105BB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3F33B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54087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7ACA5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564AD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26CCE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34701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6242D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4F1E1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E6255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D6521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4BD230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598CFE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1108F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35819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5DD11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E51E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493</w:t>
            </w:r>
          </w:p>
        </w:tc>
      </w:tr>
      <w:tr w14:paraId="43C9C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324E1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8F5A3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2292E3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36.59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83EDA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46" w:type="pct"/>
            <w:vMerge w:val="continue"/>
            <w:vAlign w:val="center"/>
          </w:tcPr>
          <w:p w14:paraId="1E5C02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AE330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8D354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2E4E55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 w:val="continue"/>
            <w:vAlign w:val="center"/>
          </w:tcPr>
          <w:p w14:paraId="0E2FB9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57FB5F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619465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14F733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6A831A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42AD8F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770B0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593AE8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 w:val="continue"/>
            <w:vAlign w:val="center"/>
          </w:tcPr>
          <w:p w14:paraId="43F2D2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7D52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</w:t>
            </w:r>
          </w:p>
        </w:tc>
      </w:tr>
      <w:tr w14:paraId="7C606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ED7E2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B0987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79604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1431D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6DF73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571DD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C418B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97FA7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13FE0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A9DD6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43BDC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578309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 w:val="continue"/>
            <w:vAlign w:val="center"/>
          </w:tcPr>
          <w:p w14:paraId="591042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FC787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4A7DF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73508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88419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EDC81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</w:t>
            </w:r>
          </w:p>
        </w:tc>
      </w:tr>
      <w:tr w14:paraId="55405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A84B9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0BA10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2D119D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20.47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7C834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61.44</w:t>
            </w:r>
          </w:p>
        </w:tc>
        <w:tc>
          <w:tcPr>
            <w:tcW w:w="246" w:type="pct"/>
            <w:vMerge w:val="continue"/>
            <w:vAlign w:val="center"/>
          </w:tcPr>
          <w:p w14:paraId="769881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3B094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83970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EA3BC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A9430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20A46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F3066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ED478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82530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45D0E0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7942B5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20.47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0F3E64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 w:val="continue"/>
            <w:vAlign w:val="center"/>
          </w:tcPr>
          <w:p w14:paraId="67908E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A482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</w:t>
            </w:r>
          </w:p>
        </w:tc>
      </w:tr>
      <w:tr w14:paraId="5A668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10E91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6FC46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729A5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3B808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62.59</w:t>
            </w:r>
          </w:p>
        </w:tc>
        <w:tc>
          <w:tcPr>
            <w:tcW w:w="246" w:type="pct"/>
            <w:vMerge w:val="continue"/>
            <w:vAlign w:val="center"/>
          </w:tcPr>
          <w:p w14:paraId="761F0B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00DF2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21A69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A4125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05251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10C92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A5E43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D59D6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A7928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51489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FF65C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</w:t>
            </w:r>
          </w:p>
        </w:tc>
        <w:tc>
          <w:tcPr>
            <w:tcW w:w="286" w:type="pct"/>
            <w:vMerge w:val="continue"/>
            <w:vAlign w:val="center"/>
          </w:tcPr>
          <w:p w14:paraId="69511A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766F8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50CA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</w:t>
            </w:r>
          </w:p>
        </w:tc>
      </w:tr>
      <w:tr w14:paraId="3390A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A0C93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F706A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6AFA2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AE6C2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1AD58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2222A9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6BAED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6C2D62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43090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7616C5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2B380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B46DE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08C493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78490A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520AD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25.39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71BBDE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 w:val="continue"/>
            <w:vAlign w:val="center"/>
          </w:tcPr>
          <w:p w14:paraId="4F5639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9DECD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294</w:t>
            </w:r>
          </w:p>
        </w:tc>
      </w:tr>
      <w:tr w14:paraId="7FDED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FDB00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FAF83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B584E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5C9C2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830BA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07D08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7C75E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681B0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 w:val="continue"/>
            <w:vAlign w:val="center"/>
          </w:tcPr>
          <w:p w14:paraId="686530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CF8E4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352FB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194CE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4C521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3995FA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9ADAF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24.22</w:t>
            </w:r>
          </w:p>
        </w:tc>
        <w:tc>
          <w:tcPr>
            <w:tcW w:w="286" w:type="pct"/>
            <w:vMerge w:val="continue"/>
            <w:vAlign w:val="center"/>
          </w:tcPr>
          <w:p w14:paraId="2734B9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CC3C2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FEA3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297</w:t>
            </w:r>
          </w:p>
        </w:tc>
      </w:tr>
      <w:tr w14:paraId="5823F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30E5A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8B915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F6E75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B98F0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54BC9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78120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FB8C6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E9E6D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3" w:type="pct"/>
            <w:vMerge w:val="continue"/>
            <w:vAlign w:val="center"/>
          </w:tcPr>
          <w:p w14:paraId="3ECE07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0FF92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792D2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691AB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1D768D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6830EC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7EC39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23.46</w:t>
            </w:r>
          </w:p>
        </w:tc>
        <w:tc>
          <w:tcPr>
            <w:tcW w:w="286" w:type="pct"/>
            <w:vMerge w:val="continue"/>
            <w:vAlign w:val="center"/>
          </w:tcPr>
          <w:p w14:paraId="7C6298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D92AA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EA3AC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300</w:t>
            </w:r>
          </w:p>
        </w:tc>
      </w:tr>
      <w:tr w14:paraId="2C06A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5D0B9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36380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B54AA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A2C63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3FEEA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357232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90559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D420F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3" w:type="pct"/>
            <w:vMerge w:val="continue"/>
            <w:vAlign w:val="center"/>
          </w:tcPr>
          <w:p w14:paraId="4A590B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52E0A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253F5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A040E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18BFDB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1350A9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8865E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33.55</w:t>
            </w:r>
          </w:p>
        </w:tc>
        <w:tc>
          <w:tcPr>
            <w:tcW w:w="286" w:type="pct"/>
            <w:vMerge w:val="continue"/>
            <w:vAlign w:val="center"/>
          </w:tcPr>
          <w:p w14:paraId="75D960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F63D6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2B4B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276</w:t>
            </w:r>
          </w:p>
        </w:tc>
      </w:tr>
      <w:tr w14:paraId="19A99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77E90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D74C5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3DA11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FD4C3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064A9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0B84D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9708F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E4AF3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 w:val="continue"/>
            <w:vAlign w:val="center"/>
          </w:tcPr>
          <w:p w14:paraId="2C7467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8ACF6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E6755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D4F37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330D24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1A4360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5CF50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32.85</w:t>
            </w:r>
          </w:p>
        </w:tc>
        <w:tc>
          <w:tcPr>
            <w:tcW w:w="286" w:type="pct"/>
            <w:vMerge w:val="continue"/>
            <w:vAlign w:val="center"/>
          </w:tcPr>
          <w:p w14:paraId="1D5CEB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0BC90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0E53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279</w:t>
            </w:r>
          </w:p>
        </w:tc>
      </w:tr>
      <w:tr w14:paraId="16757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94017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AC993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222C8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B6A37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4D8EB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0BC51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38C37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53494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3" w:type="pct"/>
            <w:vMerge w:val="continue"/>
            <w:vAlign w:val="center"/>
          </w:tcPr>
          <w:p w14:paraId="0D3E1D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308F4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9977A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34866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7BA176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7C4356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E4791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31.66</w:t>
            </w:r>
          </w:p>
        </w:tc>
        <w:tc>
          <w:tcPr>
            <w:tcW w:w="286" w:type="pct"/>
            <w:vMerge w:val="continue"/>
            <w:vAlign w:val="center"/>
          </w:tcPr>
          <w:p w14:paraId="5A9B13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A41F6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F979D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282</w:t>
            </w:r>
          </w:p>
        </w:tc>
      </w:tr>
      <w:tr w14:paraId="35956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39126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28C49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AE782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17.97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E8B08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60.19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6C078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70E031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3D5B9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936A0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FAF80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6AF233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89D7E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D1BE2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1C3B7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C5E96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3C9F2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17.97</w:t>
            </w:r>
          </w:p>
        </w:tc>
        <w:tc>
          <w:tcPr>
            <w:tcW w:w="286" w:type="pct"/>
            <w:vMerge w:val="continue"/>
            <w:vAlign w:val="center"/>
          </w:tcPr>
          <w:p w14:paraId="4557E6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838F0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B80C1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264</w:t>
            </w:r>
          </w:p>
        </w:tc>
      </w:tr>
      <w:tr w14:paraId="2FFDD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0C065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FF582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892BF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18.55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0C83F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60.49</w:t>
            </w:r>
          </w:p>
        </w:tc>
        <w:tc>
          <w:tcPr>
            <w:tcW w:w="246" w:type="pct"/>
            <w:vMerge w:val="continue"/>
            <w:vAlign w:val="center"/>
          </w:tcPr>
          <w:p w14:paraId="0D465F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FC481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0B9E5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6AAF4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 w:val="continue"/>
            <w:vAlign w:val="center"/>
          </w:tcPr>
          <w:p w14:paraId="276946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CB890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F806F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D3722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722A9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37CED1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4582C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18.55</w:t>
            </w:r>
          </w:p>
        </w:tc>
        <w:tc>
          <w:tcPr>
            <w:tcW w:w="286" w:type="pct"/>
            <w:vMerge w:val="continue"/>
            <w:vAlign w:val="center"/>
          </w:tcPr>
          <w:p w14:paraId="15BC1E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CF84B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6C40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261</w:t>
            </w:r>
          </w:p>
        </w:tc>
      </w:tr>
      <w:tr w14:paraId="01F60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8B244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9FC6F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44978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19.45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19D39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60.94</w:t>
            </w:r>
          </w:p>
        </w:tc>
        <w:tc>
          <w:tcPr>
            <w:tcW w:w="246" w:type="pct"/>
            <w:vMerge w:val="continue"/>
            <w:vAlign w:val="center"/>
          </w:tcPr>
          <w:p w14:paraId="27AEDA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A0393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62FA0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C271D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3" w:type="pct"/>
            <w:vMerge w:val="continue"/>
            <w:vAlign w:val="center"/>
          </w:tcPr>
          <w:p w14:paraId="23A451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1CA3D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69ACD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BC211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4F2488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478DC0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42A2F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19.45</w:t>
            </w:r>
          </w:p>
        </w:tc>
        <w:tc>
          <w:tcPr>
            <w:tcW w:w="286" w:type="pct"/>
            <w:vMerge w:val="continue"/>
            <w:vAlign w:val="center"/>
          </w:tcPr>
          <w:p w14:paraId="016355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ACAA8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BCB8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258</w:t>
            </w:r>
          </w:p>
        </w:tc>
      </w:tr>
      <w:tr w14:paraId="52BC4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62265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08C13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8C383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24.25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FAB1F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63.04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2D53B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496688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D9B1E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2E129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3" w:type="pct"/>
            <w:vMerge w:val="continue"/>
            <w:vAlign w:val="center"/>
          </w:tcPr>
          <w:p w14:paraId="530E1A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F272F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D57D8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E0AAA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A3F96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24762F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50F53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24.25</w:t>
            </w:r>
          </w:p>
        </w:tc>
        <w:tc>
          <w:tcPr>
            <w:tcW w:w="286" w:type="pct"/>
            <w:vMerge w:val="continue"/>
            <w:vAlign w:val="center"/>
          </w:tcPr>
          <w:p w14:paraId="18112D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60EA7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B3671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246</w:t>
            </w:r>
          </w:p>
        </w:tc>
      </w:tr>
      <w:tr w14:paraId="69424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D16F6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4E9B6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650DF0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2C3F9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46" w:type="pct"/>
            <w:vMerge w:val="continue"/>
            <w:vAlign w:val="center"/>
          </w:tcPr>
          <w:p w14:paraId="133B96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00AAF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4EA89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49C41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3" w:type="pct"/>
            <w:vMerge w:val="continue"/>
            <w:vAlign w:val="center"/>
          </w:tcPr>
          <w:p w14:paraId="498435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0184D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F6ACD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F58E9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40F478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7DCFB8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4F133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25.69</w:t>
            </w:r>
          </w:p>
        </w:tc>
        <w:tc>
          <w:tcPr>
            <w:tcW w:w="286" w:type="pct"/>
            <w:vMerge w:val="continue"/>
            <w:vAlign w:val="center"/>
          </w:tcPr>
          <w:p w14:paraId="544D4F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4F6A3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EDFE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240</w:t>
            </w:r>
          </w:p>
        </w:tc>
      </w:tr>
      <w:tr w14:paraId="62405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DC23D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FB9BE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3D3F5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58380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0F010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4C395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E3BBD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4DC9E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 w:val="continue"/>
            <w:vAlign w:val="center"/>
          </w:tcPr>
          <w:p w14:paraId="0EB7CA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BD2A6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B4BBF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3F86A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C0E77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420754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E371C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25.16</w:t>
            </w:r>
          </w:p>
        </w:tc>
        <w:tc>
          <w:tcPr>
            <w:tcW w:w="286" w:type="pct"/>
            <w:vMerge w:val="continue"/>
            <w:vAlign w:val="center"/>
          </w:tcPr>
          <w:p w14:paraId="134EFA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7F78E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F3293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243</w:t>
            </w:r>
          </w:p>
        </w:tc>
      </w:tr>
      <w:tr w14:paraId="04528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9596F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71E69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4B33D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9.94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B4C1C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54.29</w:t>
            </w:r>
          </w:p>
        </w:tc>
        <w:tc>
          <w:tcPr>
            <w:tcW w:w="246" w:type="pct"/>
            <w:vMerge w:val="continue"/>
            <w:vAlign w:val="center"/>
          </w:tcPr>
          <w:p w14:paraId="21E152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C38DA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C2405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CFE2E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3" w:type="pct"/>
            <w:vMerge w:val="continue"/>
            <w:vAlign w:val="center"/>
          </w:tcPr>
          <w:p w14:paraId="1E3D9B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3C7CED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continue"/>
            <w:vAlign w:val="center"/>
          </w:tcPr>
          <w:p w14:paraId="1FBC07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B7A6E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72EF4E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6193BD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BE3FA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7406E7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 w:val="continue"/>
            <w:vAlign w:val="center"/>
          </w:tcPr>
          <w:p w14:paraId="47F62B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9E57F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152</w:t>
            </w:r>
          </w:p>
        </w:tc>
      </w:tr>
      <w:tr w14:paraId="619D4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E1A05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7453C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62755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10.47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E0ACF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51.24</w:t>
            </w:r>
          </w:p>
        </w:tc>
        <w:tc>
          <w:tcPr>
            <w:tcW w:w="246" w:type="pct"/>
            <w:vMerge w:val="continue"/>
            <w:vAlign w:val="center"/>
          </w:tcPr>
          <w:p w14:paraId="1FB8FF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73FFA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C8359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261488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3" w:type="pct"/>
            <w:vMerge w:val="continue"/>
            <w:vAlign w:val="center"/>
          </w:tcPr>
          <w:p w14:paraId="7CD044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CD97A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E4B6D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EAE82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17D1C8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6609ED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5EA1A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10.47</w:t>
            </w:r>
          </w:p>
        </w:tc>
        <w:tc>
          <w:tcPr>
            <w:tcW w:w="286" w:type="pct"/>
            <w:vMerge w:val="continue"/>
            <w:vAlign w:val="center"/>
          </w:tcPr>
          <w:p w14:paraId="20FDEA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8200D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0C49B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158</w:t>
            </w:r>
          </w:p>
        </w:tc>
      </w:tr>
      <w:tr w14:paraId="032AF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9CDED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C267A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B43B5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14.43 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F8720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57.09</w:t>
            </w:r>
          </w:p>
        </w:tc>
        <w:tc>
          <w:tcPr>
            <w:tcW w:w="246" w:type="pct"/>
            <w:vMerge w:val="continue"/>
            <w:vAlign w:val="center"/>
          </w:tcPr>
          <w:p w14:paraId="3DF7A7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0E08A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13E61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13E3F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3" w:type="pct"/>
            <w:vMerge w:val="continue"/>
            <w:vAlign w:val="center"/>
          </w:tcPr>
          <w:p w14:paraId="7C1F52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89F99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DE2F6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720B8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0D55F2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354FED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66570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19.37</w:t>
            </w:r>
          </w:p>
        </w:tc>
        <w:tc>
          <w:tcPr>
            <w:tcW w:w="286" w:type="pct"/>
            <w:vMerge w:val="continue"/>
            <w:vAlign w:val="center"/>
          </w:tcPr>
          <w:p w14:paraId="0C9CE5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A1E97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AEB3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149</w:t>
            </w:r>
          </w:p>
        </w:tc>
      </w:tr>
      <w:tr w14:paraId="5CE52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22F06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10CE3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690EF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14ADE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56.24</w:t>
            </w:r>
          </w:p>
        </w:tc>
        <w:tc>
          <w:tcPr>
            <w:tcW w:w="246" w:type="pct"/>
            <w:vMerge w:val="continue"/>
            <w:vAlign w:val="center"/>
          </w:tcPr>
          <w:p w14:paraId="10490D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D9CD9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5412E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08ED6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3" w:type="pct"/>
            <w:vMerge w:val="continue"/>
            <w:vAlign w:val="center"/>
          </w:tcPr>
          <w:p w14:paraId="52D042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A9184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B8B62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D5319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47FE40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7FFED6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E7254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17.71</w:t>
            </w:r>
          </w:p>
        </w:tc>
        <w:tc>
          <w:tcPr>
            <w:tcW w:w="286" w:type="pct"/>
            <w:vMerge w:val="continue"/>
            <w:vAlign w:val="center"/>
          </w:tcPr>
          <w:p w14:paraId="3318CF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9DE92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9BFA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155</w:t>
            </w:r>
          </w:p>
        </w:tc>
      </w:tr>
      <w:tr w14:paraId="294CF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EA9FC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3A3B7A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16CDBC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30.11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DC246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65.1</w:t>
            </w:r>
          </w:p>
        </w:tc>
        <w:tc>
          <w:tcPr>
            <w:tcW w:w="246" w:type="pct"/>
            <w:vMerge w:val="continue"/>
            <w:vAlign w:val="center"/>
          </w:tcPr>
          <w:p w14:paraId="5118E4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30921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043F5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A3332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continue"/>
            <w:vAlign w:val="center"/>
          </w:tcPr>
          <w:p w14:paraId="7929F7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5A1229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05C0F9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74208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B4B9C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3EC415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037F0F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3C926D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 w:val="continue"/>
            <w:vAlign w:val="center"/>
          </w:tcPr>
          <w:p w14:paraId="589123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3135F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119</w:t>
            </w:r>
          </w:p>
        </w:tc>
      </w:tr>
      <w:tr w14:paraId="6F1F2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84A1C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1E2863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0E88E3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49211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2BCE0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02FAB9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7B884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2CB2F9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53" w:type="pct"/>
            <w:vMerge w:val="continue"/>
            <w:vAlign w:val="center"/>
          </w:tcPr>
          <w:p w14:paraId="692AF2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FA81C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F51E9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646B0F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 w:val="continue"/>
            <w:vAlign w:val="center"/>
          </w:tcPr>
          <w:p w14:paraId="7A4C1A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549BC7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vMerge w:val="continue"/>
            <w:vAlign w:val="center"/>
          </w:tcPr>
          <w:p w14:paraId="774962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56298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286BC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5EEA4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228</w:t>
            </w:r>
          </w:p>
        </w:tc>
      </w:tr>
      <w:tr w14:paraId="66BDE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9DA4C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6AF28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68A720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E9B4E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31.78</w:t>
            </w:r>
          </w:p>
        </w:tc>
        <w:tc>
          <w:tcPr>
            <w:tcW w:w="246" w:type="pct"/>
            <w:vMerge w:val="continue"/>
            <w:vAlign w:val="center"/>
          </w:tcPr>
          <w:p w14:paraId="57251C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5CEF7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FF072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66366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 w:val="continue"/>
            <w:vAlign w:val="center"/>
          </w:tcPr>
          <w:p w14:paraId="1E638D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6C2F3E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continue"/>
            <w:vAlign w:val="center"/>
          </w:tcPr>
          <w:p w14:paraId="6B7B85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CCF13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F2F97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4FCDDE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7E9B5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 w:val="continue"/>
            <w:vAlign w:val="center"/>
          </w:tcPr>
          <w:p w14:paraId="4BD9EF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2B85B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59817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711</w:t>
            </w:r>
          </w:p>
        </w:tc>
      </w:tr>
      <w:tr w14:paraId="3E945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DE59B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C7F21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43CE9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2.76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FC78E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42.38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15A5ED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19A468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3395A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A4CD4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08381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003B9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9F886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E4937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9DC22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D1412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60B7D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1D106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AE2CA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7091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751</w:t>
            </w:r>
          </w:p>
        </w:tc>
      </w:tr>
      <w:tr w14:paraId="704B6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CC372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0FC2A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4F29F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3.04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AD0AC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43.3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26940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2AD434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9FC13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68F23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C42F2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F58CA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7C4B4C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5" w:type="pct"/>
            <w:vMerge w:val="continue"/>
            <w:vAlign w:val="center"/>
          </w:tcPr>
          <w:p w14:paraId="6FBA22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2CC3E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007E3F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5" w:type="pct"/>
            <w:vMerge w:val="continue"/>
            <w:vAlign w:val="center"/>
          </w:tcPr>
          <w:p w14:paraId="066547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67691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DABCC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C8E6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716</w:t>
            </w:r>
          </w:p>
        </w:tc>
      </w:tr>
      <w:tr w14:paraId="0BB73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7EDD2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9AF93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FBEE8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9E356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49.1</w:t>
            </w:r>
          </w:p>
        </w:tc>
        <w:tc>
          <w:tcPr>
            <w:tcW w:w="246" w:type="pct"/>
            <w:vMerge w:val="continue"/>
            <w:vAlign w:val="center"/>
          </w:tcPr>
          <w:p w14:paraId="0168F6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2C4AA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DD34D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E4705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5ADA3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61657F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0DE588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 w:val="continue"/>
            <w:vAlign w:val="center"/>
          </w:tcPr>
          <w:p w14:paraId="39BF42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96CAA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8C3B2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6A677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B4D3C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D231A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CEEF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726</w:t>
            </w:r>
          </w:p>
        </w:tc>
      </w:tr>
      <w:tr w14:paraId="21A69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E1471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15BD9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BA61B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E7942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7D0B76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3BCABB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B8980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5216F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EAE65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36930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5887F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08F15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C3BB9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A4F76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581AC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AC90C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DFF22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D677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766</w:t>
            </w:r>
          </w:p>
        </w:tc>
      </w:tr>
      <w:tr w14:paraId="1F731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E5899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7FF13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F9F6D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6.76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22B87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AFBF4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7EEF23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72826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A4EEF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1436A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7255FA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781E2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CE11C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30A64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0BC2D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E310B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A9437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31E19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4C6F3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696</w:t>
            </w:r>
          </w:p>
        </w:tc>
      </w:tr>
      <w:tr w14:paraId="44351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D938D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0A10E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DACA5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3537A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4951E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7C899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5A3FB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F0012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0D6BF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297A30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4F926E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F991C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FE23D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56050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B029E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E8E8A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D55AC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C720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721</w:t>
            </w:r>
          </w:p>
        </w:tc>
      </w:tr>
      <w:tr w14:paraId="2A8B5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47350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6D10A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C9B55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7.07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E354B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51.32</w:t>
            </w:r>
          </w:p>
        </w:tc>
        <w:tc>
          <w:tcPr>
            <w:tcW w:w="246" w:type="pct"/>
            <w:vMerge w:val="continue"/>
            <w:vAlign w:val="center"/>
          </w:tcPr>
          <w:p w14:paraId="7D9CEE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87179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4566A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248F2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38C1A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70E73F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continue"/>
            <w:vAlign w:val="center"/>
          </w:tcPr>
          <w:p w14:paraId="7283AE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0C4F4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EF181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201B1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5F486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0D58B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B5430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7E295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731</w:t>
            </w:r>
          </w:p>
        </w:tc>
      </w:tr>
      <w:tr w14:paraId="16110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DADC9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F164A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5237F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9.27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DD3ED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53.9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265381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6C8A24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A9E11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D0123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FBC92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604F71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62CFCC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5" w:type="pct"/>
            <w:vMerge w:val="continue"/>
            <w:vAlign w:val="center"/>
          </w:tcPr>
          <w:p w14:paraId="58ECEF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4B3BB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E266C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31EE0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2A967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7E454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79D5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756</w:t>
            </w:r>
          </w:p>
        </w:tc>
      </w:tr>
      <w:tr w14:paraId="4ED15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79A43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41061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636ED1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D5F57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D9F3C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20D354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65D6C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906CF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540B1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DDEE9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0BC04A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 w:val="continue"/>
            <w:vAlign w:val="center"/>
          </w:tcPr>
          <w:p w14:paraId="6AFE20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23FEA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590767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vMerge w:val="continue"/>
            <w:vAlign w:val="center"/>
          </w:tcPr>
          <w:p w14:paraId="0C274C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A9C16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10636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5D27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701</w:t>
            </w:r>
          </w:p>
        </w:tc>
      </w:tr>
      <w:tr w14:paraId="2DB57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F4FAF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EFEB7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CC004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D785E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DD374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42537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2C1EC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4886A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06FBB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978A7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4B1E0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7046F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03B9B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49CB5A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05" w:type="pct"/>
            <w:vMerge w:val="continue"/>
            <w:vAlign w:val="center"/>
          </w:tcPr>
          <w:p w14:paraId="194F1D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B3271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94989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2D16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706</w:t>
            </w:r>
          </w:p>
        </w:tc>
      </w:tr>
      <w:tr w14:paraId="5E9E8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597A5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5A26B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2F6D7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2A3B8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DF19B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68EFD9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48666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30E8D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068B3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BBB9B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7503C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C1C90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EDF2B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02A5F9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vMerge w:val="continue"/>
            <w:vAlign w:val="center"/>
          </w:tcPr>
          <w:p w14:paraId="3470A0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FC3A4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F79D9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A254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741</w:t>
            </w:r>
          </w:p>
        </w:tc>
      </w:tr>
      <w:tr w14:paraId="65FF8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2B616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E7CD9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6BD06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CA51E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58D85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1373A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ED262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828F4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64862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20878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9FB86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15CF7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6801E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2C1ED2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5" w:type="pct"/>
            <w:vMerge w:val="continue"/>
            <w:vAlign w:val="center"/>
          </w:tcPr>
          <w:p w14:paraId="3582C1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43ABE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CAB5A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AEEE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736</w:t>
            </w:r>
          </w:p>
        </w:tc>
      </w:tr>
      <w:tr w14:paraId="20F68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660F2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03FB6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74374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1CEFD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CF189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94349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5664B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05DC0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7AA1F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480CE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C7B2D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C7BE0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76DED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0F400D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05" w:type="pct"/>
            <w:vMerge w:val="continue"/>
            <w:vAlign w:val="center"/>
          </w:tcPr>
          <w:p w14:paraId="274A0D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EEEDD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CBF22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B943D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746</w:t>
            </w:r>
          </w:p>
        </w:tc>
      </w:tr>
      <w:tr w14:paraId="155F5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D317F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EF668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E2576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20.62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E2F35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61.5</w:t>
            </w:r>
          </w:p>
        </w:tc>
        <w:tc>
          <w:tcPr>
            <w:tcW w:w="246" w:type="pct"/>
            <w:vMerge w:val="continue"/>
            <w:vAlign w:val="center"/>
          </w:tcPr>
          <w:p w14:paraId="242C17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A9AE6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39BB8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80E2C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2C941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0DED66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67823C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A5137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8D308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03037A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5" w:type="pct"/>
            <w:vMerge w:val="continue"/>
            <w:vAlign w:val="center"/>
          </w:tcPr>
          <w:p w14:paraId="377014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1DB09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AF98C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27ECB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761</w:t>
            </w:r>
          </w:p>
        </w:tc>
      </w:tr>
      <w:tr w14:paraId="0517A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4B608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66E95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B7A1B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21.55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66CDB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61.92</w:t>
            </w:r>
          </w:p>
        </w:tc>
        <w:tc>
          <w:tcPr>
            <w:tcW w:w="246" w:type="pct"/>
            <w:vMerge w:val="continue"/>
            <w:vAlign w:val="center"/>
          </w:tcPr>
          <w:p w14:paraId="592407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63277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92D7B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0EDA7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830B7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4FEF7F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continue"/>
            <w:vAlign w:val="center"/>
          </w:tcPr>
          <w:p w14:paraId="31FB49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02CC7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0DD9B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0B21C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BFFD7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10877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CE010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AF35B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771</w:t>
            </w:r>
          </w:p>
        </w:tc>
      </w:tr>
      <w:tr w14:paraId="0202E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66899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5E86F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60FFE8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4.09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48EF2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B015E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4E82B6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79A5E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81724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AD61A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42B98D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3742E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B360B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3738B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62B35E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16483B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86" w:type="pct"/>
            <w:vMerge w:val="continue"/>
            <w:vAlign w:val="center"/>
          </w:tcPr>
          <w:p w14:paraId="6C105E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B1324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67D2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396</w:t>
            </w:r>
          </w:p>
        </w:tc>
      </w:tr>
      <w:tr w14:paraId="660C9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57772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26466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0B807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EF934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966A2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16462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322EF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E5009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F91B8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4712B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4A661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DFDCF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D1562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86E31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679CB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97597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F4215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3B7B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397</w:t>
            </w:r>
          </w:p>
        </w:tc>
      </w:tr>
      <w:tr w14:paraId="75771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BEEAB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E35B7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DE086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99301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7B36A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91C47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CEBE5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0D32A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0077C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A4EE2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F51B1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6C16AB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 w:val="continue"/>
            <w:vAlign w:val="center"/>
          </w:tcPr>
          <w:p w14:paraId="3CC1D9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3CEA4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99195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130E3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B9B9A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B8F59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398</w:t>
            </w:r>
          </w:p>
        </w:tc>
      </w:tr>
      <w:tr w14:paraId="01D02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4005C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CD933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438B0D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16.03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89558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246" w:type="pct"/>
            <w:vMerge w:val="continue"/>
            <w:vAlign w:val="center"/>
          </w:tcPr>
          <w:p w14:paraId="2464E6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DE5FE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B5CE0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529D5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0F8D0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54593F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EF34E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57199E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 w:val="continue"/>
            <w:vAlign w:val="center"/>
          </w:tcPr>
          <w:p w14:paraId="0CF23E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44B86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076A7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2FFA5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47EFB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7D59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393</w:t>
            </w:r>
          </w:p>
        </w:tc>
      </w:tr>
      <w:tr w14:paraId="4666B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A86B9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D8A13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519D5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B32F3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CC37F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30876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6C6AF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F3CEA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F08DD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226F4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B7A2E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964B7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7D783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1DD5A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3EBDA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A3BF9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9EC8B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A59C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394</w:t>
            </w:r>
          </w:p>
        </w:tc>
      </w:tr>
      <w:tr w14:paraId="4BE2E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EACC9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5C9CC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9AF80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CE99E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97C4D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0BF66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9DEC0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17E02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A3EC8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597B4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7FC18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1D4DB8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 w:val="continue"/>
            <w:vAlign w:val="center"/>
          </w:tcPr>
          <w:p w14:paraId="49B51F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490C5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0E625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83C5B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E9EB5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A64C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395</w:t>
            </w:r>
          </w:p>
        </w:tc>
      </w:tr>
      <w:tr w14:paraId="7E73B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BADFA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C6439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6BFF3F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A2AE4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A7AAF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6FAF25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D4DAD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80852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24DA1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473741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2DC915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65547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0B3AC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67DD42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E425F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6" w:type="pct"/>
            <w:vMerge w:val="continue"/>
            <w:vAlign w:val="center"/>
          </w:tcPr>
          <w:p w14:paraId="434611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21F0A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D0A5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403</w:t>
            </w:r>
          </w:p>
        </w:tc>
      </w:tr>
      <w:tr w14:paraId="2C7CA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83300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7B3AF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34EED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5F24E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BAF19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778D4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1714D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2B89C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53" w:type="pct"/>
            <w:vMerge w:val="continue"/>
            <w:vAlign w:val="center"/>
          </w:tcPr>
          <w:p w14:paraId="0F6BB1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18F58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34274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7746C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1885F6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664FAA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9463A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62EB1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858E0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49894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408</w:t>
            </w:r>
          </w:p>
        </w:tc>
      </w:tr>
      <w:tr w14:paraId="61FA8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65252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F3833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A0AF6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1B0AC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1E338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4EB22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BA2A3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95B08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253" w:type="pct"/>
            <w:vMerge w:val="continue"/>
            <w:vAlign w:val="center"/>
          </w:tcPr>
          <w:p w14:paraId="447372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BF893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A3653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13C66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053085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3176FB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C88D3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828B5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CD65F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71093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413</w:t>
            </w:r>
          </w:p>
        </w:tc>
      </w:tr>
      <w:tr w14:paraId="22632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4404A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17BDC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57D193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7.94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E110A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52.42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EC00A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785E07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4A5230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 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E104D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 w:val="continue"/>
            <w:vAlign w:val="center"/>
          </w:tcPr>
          <w:p w14:paraId="627539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63898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42D94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3A87B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51900F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1EAB73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32723F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63FF35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 w:val="continue"/>
            <w:vAlign w:val="center"/>
          </w:tcPr>
          <w:p w14:paraId="50A853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49425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463</w:t>
            </w:r>
          </w:p>
        </w:tc>
      </w:tr>
      <w:tr w14:paraId="3E53D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0E4F4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A7B11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E638A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11.57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BD279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46" w:type="pct"/>
            <w:vMerge w:val="continue"/>
            <w:vAlign w:val="center"/>
          </w:tcPr>
          <w:p w14:paraId="449C63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EAD55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ABFEC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FE8D7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2AFDE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FFDCB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66704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92206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96B65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8300A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61C59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28A858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 w:val="continue"/>
            <w:vAlign w:val="center"/>
          </w:tcPr>
          <w:p w14:paraId="5D5511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924A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443</w:t>
            </w:r>
          </w:p>
        </w:tc>
      </w:tr>
      <w:tr w14:paraId="6B04A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13755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2E2C0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009A9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DC875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E4668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0E35DA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313A8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4219A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843A7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672B1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910C1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2E901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FD8BA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88583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5222A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AB34B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B53ED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C71F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433</w:t>
            </w:r>
          </w:p>
        </w:tc>
      </w:tr>
      <w:tr w14:paraId="0BE0A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BFD38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C6F51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598E1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4FF4E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17816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711BB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E4E60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FE021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47A6B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7718D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A4F69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3A198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95BAA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CA1CD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6444D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556109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 w:val="continue"/>
            <w:vAlign w:val="center"/>
          </w:tcPr>
          <w:p w14:paraId="06AE7C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EFD70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453</w:t>
            </w:r>
          </w:p>
        </w:tc>
      </w:tr>
      <w:tr w14:paraId="0C6DE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585C1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74BA9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CB819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15.98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DAF6A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59.08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D8A0E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34594F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14EE0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9F6DD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E9550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414D9E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continue"/>
            <w:vAlign w:val="center"/>
          </w:tcPr>
          <w:p w14:paraId="59B3A8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C5D37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F2F7E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C190E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4854BA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6" w:type="pct"/>
            <w:vMerge w:val="continue"/>
            <w:vAlign w:val="center"/>
          </w:tcPr>
          <w:p w14:paraId="758FD8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A60CC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E916F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462</w:t>
            </w:r>
          </w:p>
        </w:tc>
      </w:tr>
      <w:tr w14:paraId="5AF2A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F55CC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9849F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FF41E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19.57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33455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246" w:type="pct"/>
            <w:vMerge w:val="continue"/>
            <w:vAlign w:val="center"/>
          </w:tcPr>
          <w:p w14:paraId="19B323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871C5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FAB9D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5CDBD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0F4A9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520AC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18E1E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42A7C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CE998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89C44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DF976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76466D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 w:val="continue"/>
            <w:vAlign w:val="center"/>
          </w:tcPr>
          <w:p w14:paraId="06DACC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2EAF6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442</w:t>
            </w:r>
          </w:p>
        </w:tc>
      </w:tr>
      <w:tr w14:paraId="5AEFC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A7004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66E9D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CA6EC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AC505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37553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271A75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D1E0C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4CBD0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A0F69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C49C3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4CE2C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49EB6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7B9DE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0A9B5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9B586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3F53C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210AC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AB4E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432</w:t>
            </w:r>
          </w:p>
        </w:tc>
      </w:tr>
      <w:tr w14:paraId="40B4C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BEF09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C5B63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8F74A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1FE45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2CEC8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1FD49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D03AF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170D6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0EBA3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AF4C2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AD5AD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25E45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596E9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9831E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62B6C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3AF0B3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 w:val="continue"/>
            <w:vAlign w:val="center"/>
          </w:tcPr>
          <w:p w14:paraId="3F321B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043B6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452</w:t>
            </w:r>
          </w:p>
        </w:tc>
      </w:tr>
      <w:tr w14:paraId="296BB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15247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C8E27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487D1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97566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50.59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7F167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131E38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095C34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160F0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continue"/>
            <w:vAlign w:val="center"/>
          </w:tcPr>
          <w:p w14:paraId="6EF5AD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62125C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continue"/>
            <w:vAlign w:val="center"/>
          </w:tcPr>
          <w:p w14:paraId="7575FC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A5DA0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04F13E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360292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1BBD8D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 w:val="continue"/>
            <w:vAlign w:val="center"/>
          </w:tcPr>
          <w:p w14:paraId="51ED5C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A0FFB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225A6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356</w:t>
            </w:r>
          </w:p>
        </w:tc>
      </w:tr>
      <w:tr w14:paraId="1B9E2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3C194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46800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4D8AB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73847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5156F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2524A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A039E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7EE12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33C2D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06B5E9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BBAF1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DD3F5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78FEE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7AD5D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0F9B6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6E97E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6A3E7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EF33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366</w:t>
            </w:r>
          </w:p>
        </w:tc>
      </w:tr>
      <w:tr w14:paraId="203C8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E65A0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BD195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26B4B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9.07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933E3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53.69</w:t>
            </w:r>
          </w:p>
        </w:tc>
        <w:tc>
          <w:tcPr>
            <w:tcW w:w="246" w:type="pct"/>
            <w:vMerge w:val="continue"/>
            <w:vAlign w:val="center"/>
          </w:tcPr>
          <w:p w14:paraId="769DE2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1F8BD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E93EC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BF338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CD7BC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2B5E26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5F577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4ED71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6417CC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7FFB18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EE735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6EDCB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BAA23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1546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336</w:t>
            </w:r>
          </w:p>
        </w:tc>
      </w:tr>
      <w:tr w14:paraId="3E81C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DBA28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9BA24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51D82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826FB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A95A1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964DC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D6608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E6277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290C8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275813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8ED77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91A4A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09B30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C9ACE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9ED19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80601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98609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29D9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346</w:t>
            </w:r>
          </w:p>
        </w:tc>
      </w:tr>
      <w:tr w14:paraId="49EC2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4EF8B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4D78A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BE6E3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10.52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3A8CB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D9B1D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42B5FD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AC5FF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8E1F1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EF57C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AB788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DF9DD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5A1DD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DB068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39E9D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6FAF8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52883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E5BF9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96DF2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341</w:t>
            </w:r>
          </w:p>
        </w:tc>
      </w:tr>
      <w:tr w14:paraId="74341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46878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6F49C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11C2A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0A11B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FAC0B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63F4E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5BF18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F1B63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8C7FB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B03B7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8A51A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0F0B3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2D2DC5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4FF591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AE471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8E758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E3BC0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644E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361</w:t>
            </w:r>
          </w:p>
        </w:tc>
      </w:tr>
      <w:tr w14:paraId="5E4B3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D6A5E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4B4B1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2FE96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13.52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BEDA1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57.49</w:t>
            </w:r>
          </w:p>
        </w:tc>
        <w:tc>
          <w:tcPr>
            <w:tcW w:w="246" w:type="pct"/>
            <w:vMerge w:val="continue"/>
            <w:vAlign w:val="center"/>
          </w:tcPr>
          <w:p w14:paraId="4658AA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28B06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A7D6A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8760D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3F518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4CAC5B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B2CBA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DF288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C6435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B5566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64B4B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1A1C3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5D2CE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35BA8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351</w:t>
            </w:r>
          </w:p>
        </w:tc>
      </w:tr>
      <w:tr w14:paraId="0C52D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611C5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2D1E6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99264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17.04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01FE5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59.69</w:t>
            </w:r>
          </w:p>
        </w:tc>
        <w:tc>
          <w:tcPr>
            <w:tcW w:w="246" w:type="pct"/>
            <w:vMerge w:val="continue"/>
            <w:vAlign w:val="center"/>
          </w:tcPr>
          <w:p w14:paraId="62B8EF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BC46E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9D5BB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78DF9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CA0BD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DA43D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0D5DE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7D64A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72EA26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1BD5D1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4DCAD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0FB15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B796A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F68B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331</w:t>
            </w:r>
          </w:p>
        </w:tc>
      </w:tr>
      <w:tr w14:paraId="44505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0C6A0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EF665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DA80A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6.91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2B20E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03EC6D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202F10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48885D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28028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9A2B2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71B428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277A89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2FFC5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95146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4E0256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4ACDBE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6" w:type="pct"/>
            <w:vMerge w:val="continue"/>
            <w:vAlign w:val="center"/>
          </w:tcPr>
          <w:p w14:paraId="520B7C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DB408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EA894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192</w:t>
            </w:r>
          </w:p>
        </w:tc>
      </w:tr>
      <w:tr w14:paraId="1B8AF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8B388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A7EC9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D0813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9EC5B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2B8477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13D6EF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7BC73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3B1B3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3305C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158E6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A9B13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A4AC4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169AA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DB61A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E2ADB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D30F0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99249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C18B9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202</w:t>
            </w:r>
          </w:p>
        </w:tc>
      </w:tr>
      <w:tr w14:paraId="3576D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DF430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BE623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6F908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ADA48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56.51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632C41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33C690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3AF5A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93F1E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58B3C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298FC2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B1C8E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196C8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0A3AA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1CB65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3012C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F1F82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6ED52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97B2C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191</w:t>
            </w:r>
          </w:p>
        </w:tc>
      </w:tr>
      <w:tr w14:paraId="03F61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B411E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C3BDE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FC94D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16.11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89EFB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59.15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562D5F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25B86E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F6B9E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EBA74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2239B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B23D2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8594F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559C7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0340C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7C748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32988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B6829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604F2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CC3A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201</w:t>
            </w:r>
          </w:p>
        </w:tc>
      </w:tr>
      <w:tr w14:paraId="59DB3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3FFFD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EA3E9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152FD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7DC72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44.1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5F0E7B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499F60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02570C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08DAD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63496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1A8467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continue"/>
            <w:vAlign w:val="center"/>
          </w:tcPr>
          <w:p w14:paraId="648C02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6A5B9B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57692D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78F33F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6CD10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7.99</w:t>
            </w:r>
          </w:p>
        </w:tc>
        <w:tc>
          <w:tcPr>
            <w:tcW w:w="286" w:type="pct"/>
            <w:vMerge w:val="continue"/>
            <w:vAlign w:val="center"/>
          </w:tcPr>
          <w:p w14:paraId="240C36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38101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22B7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545</w:t>
            </w:r>
          </w:p>
        </w:tc>
      </w:tr>
      <w:tr w14:paraId="28403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A200F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AF717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43CE6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F5747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427136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0C4F85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1B7C5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23337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1DD6E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6DB48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57CC3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E6B1F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EA1B4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C9752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43CEA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12.82</w:t>
            </w:r>
          </w:p>
        </w:tc>
        <w:tc>
          <w:tcPr>
            <w:tcW w:w="286" w:type="pct"/>
            <w:vMerge w:val="continue"/>
            <w:vAlign w:val="center"/>
          </w:tcPr>
          <w:p w14:paraId="4FF84A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353CF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14FAA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544</w:t>
            </w:r>
          </w:p>
        </w:tc>
      </w:tr>
      <w:tr w14:paraId="451BC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380FD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6946E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476D2D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26860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9489D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31D4D7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D6B70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2DBFA9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CDBBB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5" w:type="pct"/>
            <w:vMerge w:val="continue"/>
            <w:vAlign w:val="center"/>
          </w:tcPr>
          <w:p w14:paraId="04B48C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D702F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3D511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5012B6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78E25C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F0DB5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14.82</w:t>
            </w:r>
          </w:p>
        </w:tc>
        <w:tc>
          <w:tcPr>
            <w:tcW w:w="286" w:type="pct"/>
            <w:vMerge w:val="continue"/>
            <w:vAlign w:val="center"/>
          </w:tcPr>
          <w:p w14:paraId="6BF12C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E4903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22308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547</w:t>
            </w:r>
          </w:p>
        </w:tc>
      </w:tr>
      <w:tr w14:paraId="37AD5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5E75E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82D57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E9533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CD7C8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D3AF5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9DFBF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7BF28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B83FB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144BF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56BE9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7E12F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4F17B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F2ABA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5524C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143FC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6.81</w:t>
            </w:r>
          </w:p>
        </w:tc>
        <w:tc>
          <w:tcPr>
            <w:tcW w:w="286" w:type="pct"/>
            <w:vMerge w:val="continue"/>
            <w:vAlign w:val="center"/>
          </w:tcPr>
          <w:p w14:paraId="783BB9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64C65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BCF38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549</w:t>
            </w:r>
          </w:p>
        </w:tc>
      </w:tr>
      <w:tr w14:paraId="494E9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F5334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6241D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28711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2AF06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F9BDB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694DA7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32FA0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52F85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B0E8F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8A87D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2F041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6154A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9D69A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8ECA1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8F008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25.88</w:t>
            </w:r>
          </w:p>
        </w:tc>
        <w:tc>
          <w:tcPr>
            <w:tcW w:w="286" w:type="pct"/>
            <w:vMerge w:val="continue"/>
            <w:vAlign w:val="center"/>
          </w:tcPr>
          <w:p w14:paraId="5B86B9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A9421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E683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546</w:t>
            </w:r>
          </w:p>
        </w:tc>
      </w:tr>
      <w:tr w14:paraId="1F228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6B2EA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8D0DF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028A9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2EE19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362B4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CB2DD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4EF0D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1E928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8B939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4D144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B385F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CA369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4158C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9ACDC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7A6FF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12.14</w:t>
            </w:r>
          </w:p>
        </w:tc>
        <w:tc>
          <w:tcPr>
            <w:tcW w:w="286" w:type="pct"/>
            <w:vMerge w:val="continue"/>
            <w:vAlign w:val="center"/>
          </w:tcPr>
          <w:p w14:paraId="1CAF20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5770D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5B42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548</w:t>
            </w:r>
          </w:p>
        </w:tc>
      </w:tr>
      <w:tr w14:paraId="01ADB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ADCC9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337D6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[ChinaTelecom]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203E42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11.17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F77FC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62.6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91531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0D0BF3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E7BB8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0B72E1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153E0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19E8CB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12CB1A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14D17E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 w:val="continue"/>
            <w:vAlign w:val="center"/>
          </w:tcPr>
          <w:p w14:paraId="43FC35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3D98AF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58A91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 w:val="continue"/>
            <w:vAlign w:val="center"/>
          </w:tcPr>
          <w:p w14:paraId="4FFE30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658B0E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22B480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677</w:t>
            </w:r>
          </w:p>
        </w:tc>
      </w:tr>
      <w:tr w14:paraId="429B0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197E5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B4721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2DD91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92A60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62.63</w:t>
            </w:r>
          </w:p>
        </w:tc>
        <w:tc>
          <w:tcPr>
            <w:tcW w:w="246" w:type="pct"/>
            <w:vMerge w:val="continue"/>
            <w:vAlign w:val="center"/>
          </w:tcPr>
          <w:p w14:paraId="69C7F9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7BED8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F71FA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29874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DADFA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65CC4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FE7FE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218BF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A7EBB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AE61B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8AE53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2CC56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40D50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D0E9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679</w:t>
            </w:r>
          </w:p>
        </w:tc>
      </w:tr>
      <w:tr w14:paraId="4C0FE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02A3C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F58E6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097B4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6F656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63.04</w:t>
            </w:r>
          </w:p>
        </w:tc>
        <w:tc>
          <w:tcPr>
            <w:tcW w:w="246" w:type="pct"/>
            <w:vMerge w:val="continue"/>
            <w:vAlign w:val="center"/>
          </w:tcPr>
          <w:p w14:paraId="535C49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67C05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EDD3F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8D5C3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BCB65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5083F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8674E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E36C0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58C38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F69D2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9BA6D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00E43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E46A5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36CA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673</w:t>
            </w:r>
          </w:p>
        </w:tc>
      </w:tr>
      <w:tr w14:paraId="31126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8ED12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9DA2B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1BFEE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B2C92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63.06</w:t>
            </w:r>
          </w:p>
        </w:tc>
        <w:tc>
          <w:tcPr>
            <w:tcW w:w="246" w:type="pct"/>
            <w:vMerge w:val="continue"/>
            <w:vAlign w:val="center"/>
          </w:tcPr>
          <w:p w14:paraId="580CF7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48455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3D94E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29A23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E4AA3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06FA9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6C407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95338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8A60F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5AA48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0A190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120C2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0D0B3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18BF3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675</w:t>
            </w:r>
          </w:p>
        </w:tc>
      </w:tr>
      <w:tr w14:paraId="1C60D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91447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A0CE9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C72DA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12.22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D29F0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63.46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CFF48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489FE8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9B99B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08418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6B33E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57EE5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0428A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3BD48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F8AC6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9DAD1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AA9E3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29C1F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A61F9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B9FCB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676</w:t>
            </w:r>
          </w:p>
        </w:tc>
      </w:tr>
      <w:tr w14:paraId="1B7DF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B1F8E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4ADE4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E2BFA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12.24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82C44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63.47</w:t>
            </w:r>
          </w:p>
        </w:tc>
        <w:tc>
          <w:tcPr>
            <w:tcW w:w="246" w:type="pct"/>
            <w:vMerge w:val="continue"/>
            <w:vAlign w:val="center"/>
          </w:tcPr>
          <w:p w14:paraId="4558B8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79F78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BD18B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0E14F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EB186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B8B78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0A421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39434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7AD2C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98AFC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40637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D9BA4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71437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A203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678</w:t>
            </w:r>
          </w:p>
        </w:tc>
      </w:tr>
      <w:tr w14:paraId="20EA7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99CB6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C0AC5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457C4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62107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63.6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C350C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6A3FB3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8E674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C1101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38506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159DE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FB843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AFE03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DE203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2B905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F0575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F7240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D2AD2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EE20B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671</w:t>
            </w:r>
          </w:p>
        </w:tc>
      </w:tr>
      <w:tr w14:paraId="5CDB6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CE0AE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299E6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52CE3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12.49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62F73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63.66</w:t>
            </w:r>
          </w:p>
        </w:tc>
        <w:tc>
          <w:tcPr>
            <w:tcW w:w="246" w:type="pct"/>
            <w:vMerge w:val="continue"/>
            <w:vAlign w:val="center"/>
          </w:tcPr>
          <w:p w14:paraId="556BEF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8BD65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4DEC7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19D87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36C46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BDD7A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AC2C9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DC815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FE262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AF816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A7C43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C298F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16A7B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1655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669</w:t>
            </w:r>
          </w:p>
        </w:tc>
      </w:tr>
      <w:tr w14:paraId="13A68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7980C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F271C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2A719E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12.83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3CFFE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63.92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D6DB4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34AE3E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BA3ED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AE15F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30D72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5EABB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92DAE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87F59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89762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2AE6E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8E1A6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3C23A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D5DE7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7BBA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672</w:t>
            </w:r>
          </w:p>
        </w:tc>
      </w:tr>
      <w:tr w14:paraId="08D57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5B847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99A7F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7130D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0EF83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F8A06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D1669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FD752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28A21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8329B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8879C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59208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E4BD7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E9D7D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AE06B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E9559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28F4B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E4A32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F79A5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674</w:t>
            </w:r>
          </w:p>
        </w:tc>
      </w:tr>
      <w:tr w14:paraId="607F8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FB162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328A5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974F8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13.76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77905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64.58</w:t>
            </w:r>
          </w:p>
        </w:tc>
        <w:tc>
          <w:tcPr>
            <w:tcW w:w="246" w:type="pct"/>
            <w:vMerge w:val="continue"/>
            <w:vAlign w:val="center"/>
          </w:tcPr>
          <w:p w14:paraId="78E7CC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F973B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7D3E2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6A2E3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203D5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81728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B84EC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561B0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FBE0F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95AD1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C3451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E1D1F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E6152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9E43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670</w:t>
            </w:r>
          </w:p>
        </w:tc>
      </w:tr>
      <w:tr w14:paraId="0BB54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81429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89215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74BA6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C3D4C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64.61</w:t>
            </w:r>
          </w:p>
        </w:tc>
        <w:tc>
          <w:tcPr>
            <w:tcW w:w="246" w:type="pct"/>
            <w:vMerge w:val="continue"/>
            <w:vAlign w:val="center"/>
          </w:tcPr>
          <w:p w14:paraId="46B3DD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D4DB7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97C29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B5216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724F4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FB720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F5B79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34790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B9088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2C049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5CC7D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0E597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2FED7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9337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668</w:t>
            </w:r>
          </w:p>
        </w:tc>
      </w:tr>
      <w:tr w14:paraId="6E6DC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54811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8D525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4033E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B751F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62.61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73667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0D2FA7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83014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7A15C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45F4A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6B5DC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9DEFC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A8256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538FF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6A2AB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99A50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0057F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7DFF83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4E6407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617</w:t>
            </w:r>
          </w:p>
        </w:tc>
      </w:tr>
      <w:tr w14:paraId="56044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438B7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ED938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E4670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23.23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F5E8A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62.63</w:t>
            </w:r>
          </w:p>
        </w:tc>
        <w:tc>
          <w:tcPr>
            <w:tcW w:w="246" w:type="pct"/>
            <w:vMerge w:val="continue"/>
            <w:vAlign w:val="center"/>
          </w:tcPr>
          <w:p w14:paraId="58EB73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BCC06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D3256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F3943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2E157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9F357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771A5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DD475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AB344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A67A1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4A778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7B78A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74A84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D2E7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619</w:t>
            </w:r>
          </w:p>
        </w:tc>
      </w:tr>
      <w:tr w14:paraId="5C2A4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C8060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40A23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40448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351A4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63.06</w:t>
            </w:r>
          </w:p>
        </w:tc>
        <w:tc>
          <w:tcPr>
            <w:tcW w:w="246" w:type="pct"/>
            <w:vMerge w:val="continue"/>
            <w:vAlign w:val="center"/>
          </w:tcPr>
          <w:p w14:paraId="4E2212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C3F00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808B5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127B7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BA95F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BC959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68501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78541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E1DBC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5CCFC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3F746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04915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EBD84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79DCF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615</w:t>
            </w:r>
          </w:p>
        </w:tc>
      </w:tr>
      <w:tr w14:paraId="5DF53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C9BC1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E5A55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A9712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24.36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0B2EA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63.08</w:t>
            </w:r>
          </w:p>
        </w:tc>
        <w:tc>
          <w:tcPr>
            <w:tcW w:w="246" w:type="pct"/>
            <w:vMerge w:val="continue"/>
            <w:vAlign w:val="center"/>
          </w:tcPr>
          <w:p w14:paraId="0ACDCC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42898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46534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9A771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7C354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B9806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22EC2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6EB64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F8DDA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FFFBC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0E92E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C9D1C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258AE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3DB9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613</w:t>
            </w:r>
          </w:p>
        </w:tc>
      </w:tr>
      <w:tr w14:paraId="27FD9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407D6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BCB0D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7D444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25.34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54FE2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63.46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4AD66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2B4FA6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9B110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8D0C5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C3A47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2CDDC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E9561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3BB1C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C35D7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889BC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715A7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4C408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F8676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889D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616</w:t>
            </w:r>
          </w:p>
        </w:tc>
      </w:tr>
      <w:tr w14:paraId="595AD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5C4BC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77CF6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FFE6F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25.37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F00B6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63.47</w:t>
            </w:r>
          </w:p>
        </w:tc>
        <w:tc>
          <w:tcPr>
            <w:tcW w:w="246" w:type="pct"/>
            <w:vMerge w:val="continue"/>
            <w:vAlign w:val="center"/>
          </w:tcPr>
          <w:p w14:paraId="395B1C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75B36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15735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9BCD3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C1793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F8499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D0641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40F11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119F4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BBE0D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5247D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3FE56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F46F2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E0AD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618</w:t>
            </w:r>
          </w:p>
        </w:tc>
      </w:tr>
      <w:tr w14:paraId="7C15C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D46D7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1D60B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B7CFE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25.64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52B8B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63.57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28D9F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7E2D37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7BE1F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3C28D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9AB31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796D1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FE803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2D1F3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B6773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AC10D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B3B3D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AB705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A570C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88EDF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611</w:t>
            </w:r>
          </w:p>
        </w:tc>
      </w:tr>
      <w:tr w14:paraId="5A503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A626D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D21A7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F1AFC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25.92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95B4C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63.67</w:t>
            </w:r>
          </w:p>
        </w:tc>
        <w:tc>
          <w:tcPr>
            <w:tcW w:w="246" w:type="pct"/>
            <w:vMerge w:val="continue"/>
            <w:vAlign w:val="center"/>
          </w:tcPr>
          <w:p w14:paraId="3E9040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F008F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3951D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A8ADA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C002C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DCA19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D321A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61DED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53837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8B215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2FB39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AE66A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495A2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97D1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609</w:t>
            </w:r>
          </w:p>
        </w:tc>
      </w:tr>
      <w:tr w14:paraId="3FB7E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1FBA1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D75DE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DDE57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26.61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5D2FB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63.92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A1A2B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290B1F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AB642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D2313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5AE1D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3BD51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0F232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683B4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5BB85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5F94F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870A8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4FB69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C0EC4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A5E1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612</w:t>
            </w:r>
          </w:p>
        </w:tc>
      </w:tr>
      <w:tr w14:paraId="2F601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E19FE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64DD5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2FCB9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26.66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46524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63.94</w:t>
            </w:r>
          </w:p>
        </w:tc>
        <w:tc>
          <w:tcPr>
            <w:tcW w:w="246" w:type="pct"/>
            <w:vMerge w:val="continue"/>
            <w:vAlign w:val="center"/>
          </w:tcPr>
          <w:p w14:paraId="67402E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44C45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D0763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F8246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3D689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86B31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36305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8D9D2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7774E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6FACA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E281E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432E3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F4CED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4B93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614</w:t>
            </w:r>
          </w:p>
        </w:tc>
      </w:tr>
      <w:tr w14:paraId="7408B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463C1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209D3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DFB24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28.57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6C4AC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64.6</w:t>
            </w:r>
          </w:p>
        </w:tc>
        <w:tc>
          <w:tcPr>
            <w:tcW w:w="246" w:type="pct"/>
            <w:vMerge w:val="continue"/>
            <w:vAlign w:val="center"/>
          </w:tcPr>
          <w:p w14:paraId="420791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76AC3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5DDC2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778E2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39A3C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F16E0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BADF5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BADE3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8FE15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682DB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52B72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ED096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31E6E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18E88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608</w:t>
            </w:r>
          </w:p>
        </w:tc>
      </w:tr>
      <w:tr w14:paraId="19662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E4FCA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614F9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DB3CD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5E493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CFD37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949FA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627D3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0E9E2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7AF35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7A19E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E39DB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CAA6C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106B9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9FE81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3C876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C7F21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42B54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5FA5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610</w:t>
            </w:r>
          </w:p>
        </w:tc>
      </w:tr>
      <w:tr w14:paraId="26089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F3B75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71815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62076D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4.09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213A4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46.1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568D68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09E251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A5A9C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113606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094E4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4B126A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continue"/>
            <w:vAlign w:val="center"/>
          </w:tcPr>
          <w:p w14:paraId="1C80C4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30D8E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A20CF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27C4EC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48AF72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17.71</w:t>
            </w:r>
          </w:p>
        </w:tc>
        <w:tc>
          <w:tcPr>
            <w:tcW w:w="286" w:type="pct"/>
            <w:vMerge w:val="continue"/>
            <w:vAlign w:val="center"/>
          </w:tcPr>
          <w:p w14:paraId="0DC6D0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F3276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E03E2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182</w:t>
            </w:r>
          </w:p>
        </w:tc>
      </w:tr>
      <w:tr w14:paraId="7D820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22521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5767C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D8EAE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5D935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18EFF2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4833F3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C1AD0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BBA26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F6FA4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911F8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17B2B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D4560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98F5F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C5176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C472A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19.67</w:t>
            </w:r>
          </w:p>
        </w:tc>
        <w:tc>
          <w:tcPr>
            <w:tcW w:w="286" w:type="pct"/>
            <w:vMerge w:val="continue"/>
            <w:vAlign w:val="center"/>
          </w:tcPr>
          <w:p w14:paraId="112438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586CE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FA30E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170</w:t>
            </w:r>
          </w:p>
        </w:tc>
      </w:tr>
      <w:tr w14:paraId="37DF6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1A888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995EF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48057A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4.54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529F3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47.1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057C42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AFD75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38847A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D562A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DA0DB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1F0C0B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C28A8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ED974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76236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DD109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76118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17.73</w:t>
            </w:r>
          </w:p>
        </w:tc>
        <w:tc>
          <w:tcPr>
            <w:tcW w:w="286" w:type="pct"/>
            <w:vMerge w:val="continue"/>
            <w:vAlign w:val="center"/>
          </w:tcPr>
          <w:p w14:paraId="02EAD1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56A1A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2879E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178</w:t>
            </w:r>
          </w:p>
        </w:tc>
      </w:tr>
      <w:tr w14:paraId="79009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0478F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456A4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B0073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B506A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6710D8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0C5A29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9F91A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48632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B3C93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E017A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9CA10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7F4AA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04C11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14D98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8D670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19.69</w:t>
            </w:r>
          </w:p>
        </w:tc>
        <w:tc>
          <w:tcPr>
            <w:tcW w:w="286" w:type="pct"/>
            <w:vMerge w:val="continue"/>
            <w:vAlign w:val="center"/>
          </w:tcPr>
          <w:p w14:paraId="25A48A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46D95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B10A7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166</w:t>
            </w:r>
          </w:p>
        </w:tc>
      </w:tr>
      <w:tr w14:paraId="25742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6E7CE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5DAA6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038C5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11.69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CF19E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56.1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4C66DD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213BBB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BA467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D3210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4A4A9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7C0980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390DF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7DF7A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365B3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F9A6E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29F2B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17.79</w:t>
            </w:r>
          </w:p>
        </w:tc>
        <w:tc>
          <w:tcPr>
            <w:tcW w:w="286" w:type="pct"/>
            <w:vMerge w:val="continue"/>
            <w:vAlign w:val="center"/>
          </w:tcPr>
          <w:p w14:paraId="4F605B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E9A53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17AF7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174</w:t>
            </w:r>
          </w:p>
        </w:tc>
      </w:tr>
      <w:tr w14:paraId="6DBEA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38ADF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1B2B7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03D2F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65BED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FB8CA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6F35D3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EFAD6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8104B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42C2D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DD30D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4ABBE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BBBC6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DCD45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6DE00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DB5AD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19.76</w:t>
            </w:r>
          </w:p>
        </w:tc>
        <w:tc>
          <w:tcPr>
            <w:tcW w:w="286" w:type="pct"/>
            <w:vMerge w:val="continue"/>
            <w:vAlign w:val="center"/>
          </w:tcPr>
          <w:p w14:paraId="3DC51E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E21F8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8382A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162</w:t>
            </w:r>
          </w:p>
        </w:tc>
      </w:tr>
      <w:tr w14:paraId="55DED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71D32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4637E9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69F42C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36.59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7528A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46" w:type="pct"/>
            <w:vMerge w:val="continue"/>
            <w:vAlign w:val="center"/>
          </w:tcPr>
          <w:p w14:paraId="149C6A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F9E27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36" w:type="pct"/>
            <w:vMerge w:val="continue"/>
            <w:vAlign w:val="center"/>
          </w:tcPr>
          <w:p w14:paraId="016BC4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E6F16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6.86</w:t>
            </w:r>
          </w:p>
        </w:tc>
        <w:tc>
          <w:tcPr>
            <w:tcW w:w="253" w:type="pct"/>
            <w:vMerge w:val="continue"/>
            <w:vAlign w:val="center"/>
          </w:tcPr>
          <w:p w14:paraId="26CCD0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1A6527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 w:val="continue"/>
            <w:vAlign w:val="center"/>
          </w:tcPr>
          <w:p w14:paraId="35B699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91DF2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4CEB0B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70206D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271FD6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 w:val="continue"/>
            <w:vAlign w:val="center"/>
          </w:tcPr>
          <w:p w14:paraId="0B7ED9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C7165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54A7E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505</w:t>
            </w:r>
          </w:p>
        </w:tc>
      </w:tr>
      <w:tr w14:paraId="11659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0F7A3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7364A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8E2DB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2160C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246" w:type="pct"/>
            <w:vMerge w:val="continue"/>
            <w:vAlign w:val="center"/>
          </w:tcPr>
          <w:p w14:paraId="32E889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DF362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D1DC4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A1924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 w:val="continue"/>
            <w:vAlign w:val="center"/>
          </w:tcPr>
          <w:p w14:paraId="519CD8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0934CE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49DCB2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32A968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3" w:type="pct"/>
            <w:vMerge w:val="continue"/>
            <w:vAlign w:val="center"/>
          </w:tcPr>
          <w:p w14:paraId="2824C8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61D36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49D220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4.04</w:t>
            </w:r>
          </w:p>
        </w:tc>
        <w:tc>
          <w:tcPr>
            <w:tcW w:w="286" w:type="pct"/>
            <w:vMerge w:val="continue"/>
            <w:vAlign w:val="center"/>
          </w:tcPr>
          <w:p w14:paraId="1D39BE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B5635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5455F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688</w:t>
            </w:r>
          </w:p>
        </w:tc>
      </w:tr>
      <w:tr w14:paraId="413C4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2424A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43A7D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30055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EE603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9282A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4E476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BAA74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65459E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continue"/>
            <w:vAlign w:val="center"/>
          </w:tcPr>
          <w:p w14:paraId="3AEC37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32405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7F44B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213AA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77D49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4C88C8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681EA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105ED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B715E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73256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682</w:t>
            </w:r>
          </w:p>
        </w:tc>
      </w:tr>
      <w:tr w14:paraId="01190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FDC2B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C7EF7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DF9C1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17B38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F2786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A6DCF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1AC64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6D9F74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3" w:type="pct"/>
            <w:vMerge w:val="continue"/>
            <w:vAlign w:val="center"/>
          </w:tcPr>
          <w:p w14:paraId="193D88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8BB26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EBEB3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4F0E9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493A1E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55B1EA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5887D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04673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9D656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EBE2E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685</w:t>
            </w:r>
          </w:p>
        </w:tc>
      </w:tr>
      <w:tr w14:paraId="12A78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930AE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B9AB0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87170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2F29D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09F6E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F5FBD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6F4F7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0EC2A9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253" w:type="pct"/>
            <w:vMerge w:val="continue"/>
            <w:vAlign w:val="center"/>
          </w:tcPr>
          <w:p w14:paraId="5CE460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05913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43C05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DBA58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70EC0A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2A5707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7C69D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9A369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D2465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51BC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691</w:t>
            </w:r>
          </w:p>
        </w:tc>
      </w:tr>
    </w:tbl>
    <w:p w14:paraId="370EC8B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D37EA1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51BDEE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94405E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1A29C9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65D755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A6B5E7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413456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25B7D2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ADC31A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C6AC01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6592BE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5F6BB3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579664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D55933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6FCEA7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FBB900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9912A6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11433F8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7.1.1.1.</w:t>
      </w:r>
      <w:r>
        <w:rPr>
          <w:rFonts w:hint="eastAsia" w:ascii="Times New Roman" w:hAnsi="Times New Roman" w:cs="Times New Roman"/>
          <w:sz w:val="20"/>
          <w:szCs w:val="20"/>
        </w:rPr>
        <w:t>1.2-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9074785" cy="5012055"/>
            <wp:effectExtent l="0" t="0" r="0" b="0"/>
            <wp:docPr id="19879520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952098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1A6B50"/>
    <w:p w14:paraId="4393BB12">
      <w:pPr>
        <w:pStyle w:val="8"/>
      </w:pPr>
      <w:r>
        <w:rPr>
          <w:rFonts w:hint="eastAsia"/>
        </w:rPr>
        <w:t>7.1.1.1.</w:t>
      </w:r>
      <w:r>
        <w:rPr>
          <w:rFonts w:hint="eastAsia"/>
          <w:lang w:eastAsia="zh-CN"/>
        </w:rPr>
        <w:t>1.</w:t>
      </w:r>
      <w:r>
        <w:rPr>
          <w:rFonts w:hint="eastAsia"/>
        </w:rPr>
        <w:t>3</w:t>
      </w:r>
      <w:r>
        <w:tab/>
      </w:r>
      <w:r>
        <w:rPr>
          <w:rFonts w:hint="eastAsia"/>
        </w:rPr>
        <w:t>other data rate</w:t>
      </w:r>
    </w:p>
    <w:p w14:paraId="157C87AB">
      <w:pPr>
        <w:pStyle w:val="10"/>
      </w:pPr>
      <w:r>
        <w:rPr>
          <w:rFonts w:hint="eastAsia"/>
          <w:lang w:eastAsia="zh-CN"/>
        </w:rPr>
        <w:t>7.1.1.1.1.3.1</w:t>
      </w:r>
      <w:r>
        <w:rPr>
          <w:lang w:eastAsia="zh-CN"/>
        </w:rPr>
        <w:tab/>
      </w:r>
      <w:r>
        <w:rPr>
          <w:rFonts w:hint="eastAsia"/>
        </w:rPr>
        <w:t>[</w:t>
      </w:r>
      <w:r>
        <w:t>48 - 60 kbps</w:t>
      </w:r>
      <w:r>
        <w:rPr>
          <w:rFonts w:hint="eastAsia"/>
        </w:rPr>
        <w:t>]</w:t>
      </w:r>
    </w:p>
    <w:p w14:paraId="51D4CB51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 xml:space="preserve">Table </w:t>
      </w:r>
      <w:r>
        <w:rPr>
          <w:rFonts w:ascii="Times New Roman" w:hAnsi="Times New Roman" w:cs="Times New Roman"/>
          <w:sz w:val="20"/>
          <w:szCs w:val="20"/>
        </w:rPr>
        <w:t>7.1.1.1.</w:t>
      </w:r>
      <w:r>
        <w:rPr>
          <w:rFonts w:hint="eastAsia" w:ascii="Times New Roman" w:hAnsi="Times New Roman" w:cs="Times New Roman"/>
          <w:sz w:val="20"/>
          <w:szCs w:val="20"/>
        </w:rPr>
        <w:t>1.3.1-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06"/>
        <w:gridCol w:w="1068"/>
        <w:gridCol w:w="1136"/>
        <w:gridCol w:w="727"/>
        <w:gridCol w:w="707"/>
        <w:gridCol w:w="636"/>
        <w:gridCol w:w="679"/>
        <w:gridCol w:w="681"/>
        <w:gridCol w:w="730"/>
        <w:gridCol w:w="909"/>
        <w:gridCol w:w="676"/>
        <w:gridCol w:w="659"/>
        <w:gridCol w:w="1048"/>
        <w:gridCol w:w="616"/>
        <w:gridCol w:w="876"/>
        <w:gridCol w:w="822"/>
        <w:gridCol w:w="681"/>
        <w:gridCol w:w="844"/>
      </w:tblGrid>
      <w:tr w14:paraId="2EA1F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6B88D3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~48-60kbps, device 1, D1T1, InF-DH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7B20A6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</w:tr>
      <w:tr w14:paraId="69FDD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0" w:hRule="atLeast"/>
        </w:trPr>
        <w:tc>
          <w:tcPr>
            <w:tcW w:w="2523" w:type="pct"/>
            <w:gridSpan w:val="9"/>
            <w:shd w:val="clear" w:color="auto" w:fill="auto"/>
          </w:tcPr>
          <w:p w14:paraId="16D047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180" w:type="pct"/>
            <w:gridSpan w:val="8"/>
            <w:shd w:val="clear" w:color="auto" w:fill="auto"/>
          </w:tcPr>
          <w:p w14:paraId="4F482F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Carrier frequency (MHz)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(15) Row indices in the table.</w:t>
            </w:r>
          </w:p>
        </w:tc>
        <w:tc>
          <w:tcPr>
            <w:tcW w:w="297" w:type="pct"/>
            <w:shd w:val="clear" w:color="auto" w:fill="auto"/>
          </w:tcPr>
          <w:p w14:paraId="1F53B9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</w:tr>
      <w:tr w14:paraId="7B6C6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shd w:val="clear" w:color="D9E1F2" w:fill="D9E1F2"/>
            <w:noWrap/>
            <w:vAlign w:val="center"/>
          </w:tcPr>
          <w:p w14:paraId="4A8A047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75" w:type="pct"/>
            <w:shd w:val="clear" w:color="D9E1F2" w:fill="D9E1F2"/>
            <w:noWrap/>
            <w:vAlign w:val="center"/>
          </w:tcPr>
          <w:p w14:paraId="2BDAC82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99" w:type="pct"/>
            <w:shd w:val="clear" w:color="D9E1F2" w:fill="D9E1F2"/>
            <w:noWrap/>
            <w:vAlign w:val="center"/>
          </w:tcPr>
          <w:p w14:paraId="033CBE4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6" w:type="pct"/>
            <w:shd w:val="clear" w:color="D9E1F2" w:fill="D9E1F2"/>
            <w:noWrap/>
            <w:vAlign w:val="center"/>
          </w:tcPr>
          <w:p w14:paraId="4C5D9D2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49" w:type="pct"/>
            <w:shd w:val="clear" w:color="D9E1F2" w:fill="D9E1F2"/>
            <w:noWrap/>
            <w:vAlign w:val="center"/>
          </w:tcPr>
          <w:p w14:paraId="3E6229A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4" w:type="pct"/>
            <w:shd w:val="clear" w:color="D9E1F2" w:fill="D9E1F2"/>
            <w:noWrap/>
            <w:vAlign w:val="center"/>
          </w:tcPr>
          <w:p w14:paraId="56E49F4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1BBFDFD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2AFBA5B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6" w:type="pct"/>
            <w:shd w:val="clear" w:color="D9E1F2" w:fill="D9E1F2"/>
            <w:noWrap/>
            <w:vAlign w:val="center"/>
          </w:tcPr>
          <w:p w14:paraId="1310DFB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288" w:type="pct"/>
            <w:shd w:val="clear" w:color="D9E1F2" w:fill="D9E1F2"/>
            <w:noWrap/>
            <w:vAlign w:val="center"/>
          </w:tcPr>
          <w:p w14:paraId="0963CDA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8" w:type="pct"/>
            <w:shd w:val="clear" w:color="D9E1F2" w:fill="D9E1F2"/>
            <w:noWrap/>
            <w:vAlign w:val="center"/>
          </w:tcPr>
          <w:p w14:paraId="54D4FC1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2" w:type="pct"/>
            <w:shd w:val="clear" w:color="D9E1F2" w:fill="D9E1F2"/>
            <w:noWrap/>
            <w:vAlign w:val="center"/>
          </w:tcPr>
          <w:p w14:paraId="09D7232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68" w:type="pct"/>
            <w:shd w:val="clear" w:color="D9E1F2" w:fill="D9E1F2"/>
            <w:noWrap/>
            <w:vAlign w:val="center"/>
          </w:tcPr>
          <w:p w14:paraId="1D6D004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7" w:type="pct"/>
            <w:shd w:val="clear" w:color="D9E1F2" w:fill="D9E1F2"/>
            <w:noWrap/>
            <w:vAlign w:val="center"/>
          </w:tcPr>
          <w:p w14:paraId="79B0DE4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08" w:type="pct"/>
            <w:shd w:val="clear" w:color="D9E1F2" w:fill="D9E1F2"/>
            <w:noWrap/>
            <w:vAlign w:val="center"/>
          </w:tcPr>
          <w:p w14:paraId="114C9AB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89" w:type="pct"/>
            <w:shd w:val="clear" w:color="D9E1F2" w:fill="D9E1F2"/>
            <w:noWrap/>
            <w:vAlign w:val="center"/>
          </w:tcPr>
          <w:p w14:paraId="42D7620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5BD8655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17B44FF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14:paraId="77C26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07DD34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D1T1-A1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4C2CD8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6F7D4E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9.95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3534A3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54.56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3F826A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093BDC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587E89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097586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7CA920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7F47F2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0630CB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190A94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45DD1B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4E635A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549A64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9.95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4220CB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7F3075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0124B1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310</w:t>
            </w:r>
          </w:p>
        </w:tc>
      </w:tr>
      <w:tr w14:paraId="36468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79313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05CDE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65C6B9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16.83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3C480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59.56</w:t>
            </w:r>
          </w:p>
        </w:tc>
        <w:tc>
          <w:tcPr>
            <w:tcW w:w="249" w:type="pct"/>
            <w:vMerge w:val="continue"/>
            <w:vAlign w:val="center"/>
          </w:tcPr>
          <w:p w14:paraId="74899D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5E7009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9" w:type="pct"/>
            <w:vMerge w:val="continue"/>
            <w:vAlign w:val="center"/>
          </w:tcPr>
          <w:p w14:paraId="0B2CCE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0F647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3348C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1F371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36251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DD75E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4A4F7E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66C43A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0F253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16.83</w:t>
            </w:r>
          </w:p>
        </w:tc>
        <w:tc>
          <w:tcPr>
            <w:tcW w:w="289" w:type="pct"/>
            <w:vMerge w:val="continue"/>
            <w:vAlign w:val="center"/>
          </w:tcPr>
          <w:p w14:paraId="3B7E95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24056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39B7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309</w:t>
            </w:r>
          </w:p>
        </w:tc>
      </w:tr>
      <w:tr w14:paraId="27CE3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AE73F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247DAE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0495CF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7.76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02543B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52.2</w:t>
            </w:r>
          </w:p>
        </w:tc>
        <w:tc>
          <w:tcPr>
            <w:tcW w:w="249" w:type="pct"/>
            <w:vMerge w:val="continue"/>
            <w:vAlign w:val="center"/>
          </w:tcPr>
          <w:p w14:paraId="746B80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5B3723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9" w:type="pct"/>
            <w:vMerge w:val="continue"/>
            <w:vAlign w:val="center"/>
          </w:tcPr>
          <w:p w14:paraId="6D61E5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5FADED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2E8073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vMerge w:val="continue"/>
            <w:vAlign w:val="center"/>
          </w:tcPr>
          <w:p w14:paraId="10C99D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1B495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7D095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080AB4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1DAD75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284D1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7.76</w:t>
            </w:r>
          </w:p>
        </w:tc>
        <w:tc>
          <w:tcPr>
            <w:tcW w:w="289" w:type="pct"/>
            <w:vMerge w:val="continue"/>
            <w:vAlign w:val="center"/>
          </w:tcPr>
          <w:p w14:paraId="5C5DB6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23077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65E3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</w:tr>
      <w:tr w14:paraId="2F348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E33C3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12E965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1EDC6E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13.12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09892D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57.2</w:t>
            </w:r>
          </w:p>
        </w:tc>
        <w:tc>
          <w:tcPr>
            <w:tcW w:w="249" w:type="pct"/>
            <w:vMerge w:val="continue"/>
            <w:vAlign w:val="center"/>
          </w:tcPr>
          <w:p w14:paraId="6EAED5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4441B3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9" w:type="pct"/>
            <w:vMerge w:val="continue"/>
            <w:vAlign w:val="center"/>
          </w:tcPr>
          <w:p w14:paraId="278B00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AA209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554134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8" w:type="pct"/>
            <w:vMerge w:val="continue"/>
            <w:vAlign w:val="center"/>
          </w:tcPr>
          <w:p w14:paraId="4188D0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8B36D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67BDD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68E3CA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05E4F9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C3D77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13.12</w:t>
            </w:r>
          </w:p>
        </w:tc>
        <w:tc>
          <w:tcPr>
            <w:tcW w:w="289" w:type="pct"/>
            <w:vMerge w:val="continue"/>
            <w:vAlign w:val="center"/>
          </w:tcPr>
          <w:p w14:paraId="1D2463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7F940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02825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123</w:t>
            </w:r>
          </w:p>
        </w:tc>
      </w:tr>
      <w:tr w14:paraId="1C920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D237F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25D47C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63A62B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6.91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78DDA2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9B502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601EBD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1651C1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598340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1B5E1A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8" w:type="pct"/>
            <w:vMerge w:val="continue"/>
            <w:vAlign w:val="center"/>
          </w:tcPr>
          <w:p w14:paraId="041D95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DF728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DDEBC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34F6FD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026D93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40C58E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53.36</w:t>
            </w:r>
          </w:p>
        </w:tc>
        <w:tc>
          <w:tcPr>
            <w:tcW w:w="289" w:type="pct"/>
            <w:vMerge w:val="continue"/>
            <w:vAlign w:val="center"/>
          </w:tcPr>
          <w:p w14:paraId="760756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29090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EFEB5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204</w:t>
            </w:r>
          </w:p>
        </w:tc>
      </w:tr>
      <w:tr w14:paraId="0221A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A0BD5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22FC6D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490702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D040E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FB6BB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7035E9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9" w:type="pct"/>
            <w:vMerge w:val="continue"/>
            <w:vAlign w:val="center"/>
          </w:tcPr>
          <w:p w14:paraId="5F5D37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620EE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86F71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654B6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AF44F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99F7F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36EA10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4C8462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DC7EC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53.23</w:t>
            </w:r>
          </w:p>
        </w:tc>
        <w:tc>
          <w:tcPr>
            <w:tcW w:w="289" w:type="pct"/>
            <w:vMerge w:val="continue"/>
            <w:vAlign w:val="center"/>
          </w:tcPr>
          <w:p w14:paraId="49B70E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EBA00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0AE19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206</w:t>
            </w:r>
          </w:p>
        </w:tc>
      </w:tr>
      <w:tr w14:paraId="43846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0E3F6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2483E9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73A33A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7F547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77C9AA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0E9927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9" w:type="pct"/>
            <w:vMerge w:val="continue"/>
            <w:vAlign w:val="center"/>
          </w:tcPr>
          <w:p w14:paraId="249697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038AC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9512B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9F3DD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B9304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223A2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7C2917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4F715D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B1897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56.1</w:t>
            </w:r>
          </w:p>
        </w:tc>
        <w:tc>
          <w:tcPr>
            <w:tcW w:w="289" w:type="pct"/>
            <w:vMerge w:val="continue"/>
            <w:vAlign w:val="center"/>
          </w:tcPr>
          <w:p w14:paraId="097F93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E3FE7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A39B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214</w:t>
            </w:r>
          </w:p>
        </w:tc>
      </w:tr>
      <w:tr w14:paraId="5FCD6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A52C1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3CC53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30BA5E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8C8B2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6838C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3FB1E2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9" w:type="pct"/>
            <w:vMerge w:val="continue"/>
            <w:vAlign w:val="center"/>
          </w:tcPr>
          <w:p w14:paraId="265831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07DCA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4C965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D3DE7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AE103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54D01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36453F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1991D3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A5F81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55.96</w:t>
            </w:r>
          </w:p>
        </w:tc>
        <w:tc>
          <w:tcPr>
            <w:tcW w:w="289" w:type="pct"/>
            <w:vMerge w:val="continue"/>
            <w:vAlign w:val="center"/>
          </w:tcPr>
          <w:p w14:paraId="0CFD93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70C7E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60DB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216</w:t>
            </w:r>
          </w:p>
        </w:tc>
      </w:tr>
      <w:tr w14:paraId="21464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6E566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99366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76DCA3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8.64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09730F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53.23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E2C6B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292FCA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9651C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703EE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5CEE5D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8" w:type="pct"/>
            <w:vMerge w:val="continue"/>
            <w:vAlign w:val="center"/>
          </w:tcPr>
          <w:p w14:paraId="3F816A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2CE01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42F00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6A25CF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479D15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04297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53.23</w:t>
            </w:r>
          </w:p>
        </w:tc>
        <w:tc>
          <w:tcPr>
            <w:tcW w:w="289" w:type="pct"/>
            <w:vMerge w:val="continue"/>
            <w:vAlign w:val="center"/>
          </w:tcPr>
          <w:p w14:paraId="45AD55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5C696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E86B7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205</w:t>
            </w:r>
          </w:p>
        </w:tc>
      </w:tr>
      <w:tr w14:paraId="37162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035E3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4E56DF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75CDBB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9.52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70AEE2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54.15</w:t>
            </w:r>
          </w:p>
        </w:tc>
        <w:tc>
          <w:tcPr>
            <w:tcW w:w="249" w:type="pct"/>
            <w:vMerge w:val="continue"/>
            <w:vAlign w:val="center"/>
          </w:tcPr>
          <w:p w14:paraId="00245D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0E1E2D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9" w:type="pct"/>
            <w:vMerge w:val="continue"/>
            <w:vAlign w:val="center"/>
          </w:tcPr>
          <w:p w14:paraId="36B7C4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309CA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9BA15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2D3D2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33401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D1D6D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D09CD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1C290F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E3947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54.15</w:t>
            </w:r>
          </w:p>
        </w:tc>
        <w:tc>
          <w:tcPr>
            <w:tcW w:w="289" w:type="pct"/>
            <w:vMerge w:val="continue"/>
            <w:vAlign w:val="center"/>
          </w:tcPr>
          <w:p w14:paraId="266601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2413E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125A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203</w:t>
            </w:r>
          </w:p>
        </w:tc>
      </w:tr>
      <w:tr w14:paraId="31EC7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9197B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119BC2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1F7B52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11.52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590AA3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55.96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8339F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3F89D0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9" w:type="pct"/>
            <w:vMerge w:val="continue"/>
            <w:vAlign w:val="center"/>
          </w:tcPr>
          <w:p w14:paraId="25056E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C5BB8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5C871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5A606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D4F2D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19709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3A5654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1CFAF3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26C69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55.96</w:t>
            </w:r>
          </w:p>
        </w:tc>
        <w:tc>
          <w:tcPr>
            <w:tcW w:w="289" w:type="pct"/>
            <w:vMerge w:val="continue"/>
            <w:vAlign w:val="center"/>
          </w:tcPr>
          <w:p w14:paraId="741323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D4C66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6FAE3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215</w:t>
            </w:r>
          </w:p>
        </w:tc>
      </w:tr>
      <w:tr w14:paraId="7A999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72BF4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4C4A09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4F5371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12.69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4F47E3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56.88</w:t>
            </w:r>
          </w:p>
        </w:tc>
        <w:tc>
          <w:tcPr>
            <w:tcW w:w="249" w:type="pct"/>
            <w:vMerge w:val="continue"/>
            <w:vAlign w:val="center"/>
          </w:tcPr>
          <w:p w14:paraId="13FEE0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33ECB3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9" w:type="pct"/>
            <w:vMerge w:val="continue"/>
            <w:vAlign w:val="center"/>
          </w:tcPr>
          <w:p w14:paraId="1AA4FE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6C0AE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8E213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412C2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EC65B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AA696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23DE77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28A125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91BEB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56.88</w:t>
            </w:r>
          </w:p>
        </w:tc>
        <w:tc>
          <w:tcPr>
            <w:tcW w:w="289" w:type="pct"/>
            <w:vMerge w:val="continue"/>
            <w:vAlign w:val="center"/>
          </w:tcPr>
          <w:p w14:paraId="4F1B7B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C6ABF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3998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213</w:t>
            </w:r>
          </w:p>
        </w:tc>
      </w:tr>
      <w:tr w14:paraId="6074A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71E72B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D1T1-A2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4C8AB0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7F9A4C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5D85B0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54.13</w:t>
            </w:r>
          </w:p>
        </w:tc>
        <w:tc>
          <w:tcPr>
            <w:tcW w:w="249" w:type="pct"/>
            <w:vMerge w:val="continue"/>
            <w:vAlign w:val="center"/>
          </w:tcPr>
          <w:p w14:paraId="6CC2DD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0AB44B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41CAD9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1E06A1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256" w:type="pct"/>
            <w:vMerge w:val="continue"/>
            <w:vAlign w:val="center"/>
          </w:tcPr>
          <w:p w14:paraId="7F67AB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7393E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A2993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81B25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346D6A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64A0D9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9CEF2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289" w:type="pct"/>
            <w:vMerge w:val="continue"/>
            <w:vAlign w:val="center"/>
          </w:tcPr>
          <w:p w14:paraId="6349FC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867F6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58B0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312</w:t>
            </w:r>
          </w:p>
        </w:tc>
      </w:tr>
      <w:tr w14:paraId="55B75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63B6D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0D39F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319733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094CE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57.04</w:t>
            </w:r>
          </w:p>
        </w:tc>
        <w:tc>
          <w:tcPr>
            <w:tcW w:w="249" w:type="pct"/>
            <w:vMerge w:val="continue"/>
            <w:vAlign w:val="center"/>
          </w:tcPr>
          <w:p w14:paraId="37BEFD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351CF2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9" w:type="pct"/>
            <w:vMerge w:val="continue"/>
            <w:vAlign w:val="center"/>
          </w:tcPr>
          <w:p w14:paraId="328956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9C6AD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5F92B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2F3CC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E05F0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4F3D8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29B6C3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63678B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66DB2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289" w:type="pct"/>
            <w:vMerge w:val="continue"/>
            <w:vAlign w:val="center"/>
          </w:tcPr>
          <w:p w14:paraId="0958F2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457A6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1A86F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311</w:t>
            </w:r>
          </w:p>
        </w:tc>
      </w:tr>
      <w:tr w14:paraId="7EEB6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6B4AF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0CCD24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34EE1A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7.76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2D7BE8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52.2</w:t>
            </w:r>
          </w:p>
        </w:tc>
        <w:tc>
          <w:tcPr>
            <w:tcW w:w="249" w:type="pct"/>
            <w:vMerge w:val="continue"/>
            <w:vAlign w:val="center"/>
          </w:tcPr>
          <w:p w14:paraId="05844F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3FF6D0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9" w:type="pct"/>
            <w:vMerge w:val="continue"/>
            <w:vAlign w:val="center"/>
          </w:tcPr>
          <w:p w14:paraId="7A9690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7D2CAC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35DAFD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vMerge w:val="continue"/>
            <w:vAlign w:val="center"/>
          </w:tcPr>
          <w:p w14:paraId="2D3B4D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70983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31094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4E2B2D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698A3E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779B63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7.76</w:t>
            </w:r>
          </w:p>
        </w:tc>
        <w:tc>
          <w:tcPr>
            <w:tcW w:w="289" w:type="pct"/>
            <w:vMerge w:val="continue"/>
            <w:vAlign w:val="center"/>
          </w:tcPr>
          <w:p w14:paraId="1F49F7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39C2B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9312F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121</w:t>
            </w:r>
          </w:p>
        </w:tc>
      </w:tr>
      <w:tr w14:paraId="5A9AF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8990F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12EB49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678268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13.12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0E229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57.2</w:t>
            </w:r>
          </w:p>
        </w:tc>
        <w:tc>
          <w:tcPr>
            <w:tcW w:w="249" w:type="pct"/>
            <w:vMerge w:val="continue"/>
            <w:vAlign w:val="center"/>
          </w:tcPr>
          <w:p w14:paraId="4F54BB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00B5EC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9" w:type="pct"/>
            <w:vMerge w:val="continue"/>
            <w:vAlign w:val="center"/>
          </w:tcPr>
          <w:p w14:paraId="5E3773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045D0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615EAF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8" w:type="pct"/>
            <w:vMerge w:val="continue"/>
            <w:vAlign w:val="center"/>
          </w:tcPr>
          <w:p w14:paraId="087338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73DEB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D8974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0D4CC6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556C6B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B6D67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13.12</w:t>
            </w:r>
          </w:p>
        </w:tc>
        <w:tc>
          <w:tcPr>
            <w:tcW w:w="289" w:type="pct"/>
            <w:vMerge w:val="continue"/>
            <w:vAlign w:val="center"/>
          </w:tcPr>
          <w:p w14:paraId="6F1F1A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74E64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60B8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124</w:t>
            </w:r>
          </w:p>
        </w:tc>
      </w:tr>
      <w:tr w14:paraId="260FB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65821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7E0925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3FEBCE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6.91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546A9E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93EC0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175C7B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5201EB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2EB087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4548B6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8" w:type="pct"/>
            <w:vMerge w:val="continue"/>
            <w:vAlign w:val="center"/>
          </w:tcPr>
          <w:p w14:paraId="118636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4E8DC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44FBE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25DB9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309253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78887C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53.36</w:t>
            </w:r>
          </w:p>
        </w:tc>
        <w:tc>
          <w:tcPr>
            <w:tcW w:w="289" w:type="pct"/>
            <w:vMerge w:val="continue"/>
            <w:vAlign w:val="center"/>
          </w:tcPr>
          <w:p w14:paraId="271D1A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28DD4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278B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208</w:t>
            </w:r>
          </w:p>
        </w:tc>
      </w:tr>
      <w:tr w14:paraId="0902F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37237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FBBF3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386F84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933D5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48E3F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20264F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9" w:type="pct"/>
            <w:vMerge w:val="continue"/>
            <w:vAlign w:val="center"/>
          </w:tcPr>
          <w:p w14:paraId="78D586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295AD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33F07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41C7E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42616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43943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03E339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3F1DB8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23614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53.23</w:t>
            </w:r>
          </w:p>
        </w:tc>
        <w:tc>
          <w:tcPr>
            <w:tcW w:w="289" w:type="pct"/>
            <w:vMerge w:val="continue"/>
            <w:vAlign w:val="center"/>
          </w:tcPr>
          <w:p w14:paraId="1FB5FC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3AC75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2C85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210</w:t>
            </w:r>
          </w:p>
        </w:tc>
      </w:tr>
      <w:tr w14:paraId="5E1E9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2002C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BBB2D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06CFDA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F0073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7F5B96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77B98F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9" w:type="pct"/>
            <w:vMerge w:val="continue"/>
            <w:vAlign w:val="center"/>
          </w:tcPr>
          <w:p w14:paraId="24CEDB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EC10B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EDD03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FCA68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32470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80900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4C5301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276500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8DE48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56.1</w:t>
            </w:r>
          </w:p>
        </w:tc>
        <w:tc>
          <w:tcPr>
            <w:tcW w:w="289" w:type="pct"/>
            <w:vMerge w:val="continue"/>
            <w:vAlign w:val="center"/>
          </w:tcPr>
          <w:p w14:paraId="3292C4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381D8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4F09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218</w:t>
            </w:r>
          </w:p>
        </w:tc>
      </w:tr>
      <w:tr w14:paraId="5F34E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7D0D0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0E899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7654C1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C84A0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70419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73647E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9" w:type="pct"/>
            <w:vMerge w:val="continue"/>
            <w:vAlign w:val="center"/>
          </w:tcPr>
          <w:p w14:paraId="715BC4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898E6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CD83E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EEAE7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4CC28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72751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5A6043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3A0EDC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71D3F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55.96</w:t>
            </w:r>
          </w:p>
        </w:tc>
        <w:tc>
          <w:tcPr>
            <w:tcW w:w="289" w:type="pct"/>
            <w:vMerge w:val="continue"/>
            <w:vAlign w:val="center"/>
          </w:tcPr>
          <w:p w14:paraId="681D14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EB924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C9E3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220</w:t>
            </w:r>
          </w:p>
        </w:tc>
      </w:tr>
      <w:tr w14:paraId="33DB8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C2F87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1676A4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6096F8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8.64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ACDE6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53.23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81743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5F8C32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08C15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93045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0BD449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8" w:type="pct"/>
            <w:vMerge w:val="continue"/>
            <w:vAlign w:val="center"/>
          </w:tcPr>
          <w:p w14:paraId="6A1948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6F2EA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0161A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3AFBC3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6774DE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9902A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53.23</w:t>
            </w:r>
          </w:p>
        </w:tc>
        <w:tc>
          <w:tcPr>
            <w:tcW w:w="289" w:type="pct"/>
            <w:vMerge w:val="continue"/>
            <w:vAlign w:val="center"/>
          </w:tcPr>
          <w:p w14:paraId="7AC045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D4163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0A20D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209</w:t>
            </w:r>
          </w:p>
        </w:tc>
      </w:tr>
      <w:tr w14:paraId="1AABA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7355B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250E6C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3577BF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9.52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4E0A28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54.15</w:t>
            </w:r>
          </w:p>
        </w:tc>
        <w:tc>
          <w:tcPr>
            <w:tcW w:w="249" w:type="pct"/>
            <w:vMerge w:val="continue"/>
            <w:vAlign w:val="center"/>
          </w:tcPr>
          <w:p w14:paraId="76C4AF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72984D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9" w:type="pct"/>
            <w:vMerge w:val="continue"/>
            <w:vAlign w:val="center"/>
          </w:tcPr>
          <w:p w14:paraId="57E594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D6E0D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20A5E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2CF4F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62C20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5EC87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E2091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6271A0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C1D29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54.15</w:t>
            </w:r>
          </w:p>
        </w:tc>
        <w:tc>
          <w:tcPr>
            <w:tcW w:w="289" w:type="pct"/>
            <w:vMerge w:val="continue"/>
            <w:vAlign w:val="center"/>
          </w:tcPr>
          <w:p w14:paraId="45C9A4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3A5FA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17E70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207</w:t>
            </w:r>
          </w:p>
        </w:tc>
      </w:tr>
      <w:tr w14:paraId="3A65B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71074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D5FED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442AB9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11.52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361F63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55.96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D483A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06F1B4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9" w:type="pct"/>
            <w:vMerge w:val="continue"/>
            <w:vAlign w:val="center"/>
          </w:tcPr>
          <w:p w14:paraId="01AD31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C5F67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306B6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396BB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8A434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E6FCD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22770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0E141C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49F85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55.96</w:t>
            </w:r>
          </w:p>
        </w:tc>
        <w:tc>
          <w:tcPr>
            <w:tcW w:w="289" w:type="pct"/>
            <w:vMerge w:val="continue"/>
            <w:vAlign w:val="center"/>
          </w:tcPr>
          <w:p w14:paraId="66E3C9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BBC9D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E021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219</w:t>
            </w:r>
          </w:p>
        </w:tc>
      </w:tr>
      <w:tr w14:paraId="65A1B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B5787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17FE4A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117CF4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12.69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01B24C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56.88</w:t>
            </w:r>
          </w:p>
        </w:tc>
        <w:tc>
          <w:tcPr>
            <w:tcW w:w="249" w:type="pct"/>
            <w:vMerge w:val="continue"/>
            <w:vAlign w:val="center"/>
          </w:tcPr>
          <w:p w14:paraId="30225F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31C022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9" w:type="pct"/>
            <w:vMerge w:val="continue"/>
            <w:vAlign w:val="center"/>
          </w:tcPr>
          <w:p w14:paraId="32E7C4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067C3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7C3AB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89997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75B5F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75CFB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7523BC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770D2B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F3C63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56.88</w:t>
            </w:r>
          </w:p>
        </w:tc>
        <w:tc>
          <w:tcPr>
            <w:tcW w:w="289" w:type="pct"/>
            <w:vMerge w:val="continue"/>
            <w:vAlign w:val="center"/>
          </w:tcPr>
          <w:p w14:paraId="5AD2A4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E03C3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6688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217</w:t>
            </w:r>
          </w:p>
        </w:tc>
      </w:tr>
      <w:tr w14:paraId="22228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08B757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D1T1-B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7C9AEB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5E4EF8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9.47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68DEB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49" w:type="pct"/>
            <w:vMerge w:val="continue"/>
            <w:vAlign w:val="center"/>
          </w:tcPr>
          <w:p w14:paraId="5D8AA8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2B6091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32BE30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4544BA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78C60B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vMerge w:val="continue"/>
            <w:vAlign w:val="center"/>
          </w:tcPr>
          <w:p w14:paraId="60B3D8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E88B7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DE34F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646543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1BE767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17773A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 w:val="continue"/>
            <w:vAlign w:val="center"/>
          </w:tcPr>
          <w:p w14:paraId="53FBF2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3998F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1FDB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122</w:t>
            </w:r>
          </w:p>
        </w:tc>
      </w:tr>
      <w:tr w14:paraId="08519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2EC15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5EED6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46A9BD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12.03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78D704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56.38</w:t>
            </w:r>
          </w:p>
        </w:tc>
        <w:tc>
          <w:tcPr>
            <w:tcW w:w="249" w:type="pct"/>
            <w:vMerge w:val="continue"/>
            <w:vAlign w:val="center"/>
          </w:tcPr>
          <w:p w14:paraId="6BE211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5AD8D4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B6B77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4D854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2A21CD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8" w:type="pct"/>
            <w:vMerge w:val="continue"/>
            <w:vAlign w:val="center"/>
          </w:tcPr>
          <w:p w14:paraId="6DE176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D8A54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EE3FE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4BA0F6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7911A4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34E254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9C3D0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81772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86B1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125</w:t>
            </w:r>
          </w:p>
        </w:tc>
      </w:tr>
      <w:tr w14:paraId="46D96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DB191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60304A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379FAC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6.91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03A25D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06E2C7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4510AE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2BF1DE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78E9DE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3F0CAC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8" w:type="pct"/>
            <w:vMerge w:val="continue"/>
            <w:vAlign w:val="center"/>
          </w:tcPr>
          <w:p w14:paraId="645026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1DC07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119FF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7D6B4D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18959B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vMerge w:val="continue"/>
            <w:vAlign w:val="center"/>
          </w:tcPr>
          <w:p w14:paraId="3E8217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FD74E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1FE19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11ED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212</w:t>
            </w:r>
          </w:p>
        </w:tc>
      </w:tr>
      <w:tr w14:paraId="577C7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C869A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2DB2A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5D042E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04800A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3F1DC8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74B1FC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B24EA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24BA0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A5A1F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E6439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6003B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1EDD1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6B7BBD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0530BF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3A3AEB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16C20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C2972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29CB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222</w:t>
            </w:r>
          </w:p>
        </w:tc>
      </w:tr>
      <w:tr w14:paraId="04F56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C4312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142657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1DE979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20D525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54.03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2C0350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163DFF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36CFC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71D59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6C00B8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8" w:type="pct"/>
            <w:vMerge w:val="continue"/>
            <w:vAlign w:val="center"/>
          </w:tcPr>
          <w:p w14:paraId="72B22D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87970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5E561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6BE07A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1DB6D6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0A4388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BEB29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7A11A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7FD4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211</w:t>
            </w:r>
          </w:p>
        </w:tc>
      </w:tr>
      <w:tr w14:paraId="43990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47332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62525B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0C9309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12.53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7FD513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56.76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2C5B74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4B8EEE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567B5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6A6CD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81D80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EE7A1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732F9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9A76E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273C2E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4ACA8A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573FD5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6E1F2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52483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4D53D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221</w:t>
            </w:r>
          </w:p>
        </w:tc>
      </w:tr>
    </w:tbl>
    <w:p w14:paraId="656D74B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322DF1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BD5CDB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443086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AA6467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7E9FE0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6C402C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8AA6B4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CE2290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B4BFDA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D4DE37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01C9EE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509E19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720ECA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523610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94D9FA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1F2DBA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CE0830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C0FB80D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7.1.1.1.</w:t>
      </w:r>
      <w:r>
        <w:rPr>
          <w:rFonts w:hint="eastAsia" w:ascii="Times New Roman" w:hAnsi="Times New Roman" w:cs="Times New Roman"/>
          <w:sz w:val="20"/>
          <w:szCs w:val="20"/>
        </w:rPr>
        <w:t>1.3.1-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9074785" cy="5012055"/>
            <wp:effectExtent l="0" t="0" r="0" b="0"/>
            <wp:docPr id="77946384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9463842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14A50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D0B393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29E8D48">
      <w:pPr>
        <w:rPr>
          <w:lang w:val="en-GB"/>
        </w:rPr>
      </w:pPr>
    </w:p>
    <w:p w14:paraId="579ED3A1">
      <w:pPr>
        <w:rPr>
          <w:lang w:val="en-GB"/>
        </w:rPr>
      </w:pPr>
    </w:p>
    <w:p w14:paraId="0329A47A">
      <w:pPr>
        <w:rPr>
          <w:lang w:val="en-GB"/>
        </w:rPr>
      </w:pPr>
    </w:p>
    <w:p w14:paraId="6F979FC1">
      <w:pPr>
        <w:pStyle w:val="10"/>
        <w:rPr>
          <w:lang w:eastAsia="zh-CN"/>
        </w:rPr>
      </w:pPr>
      <w:r>
        <w:rPr>
          <w:rFonts w:hint="eastAsia"/>
          <w:lang w:eastAsia="zh-CN"/>
        </w:rPr>
        <w:t>7.1.1.1.1.3.2</w:t>
      </w:r>
      <w:r>
        <w:rPr>
          <w:lang w:eastAsia="zh-CN"/>
        </w:rPr>
        <w:tab/>
      </w:r>
      <w:r>
        <w:rPr>
          <w:rFonts w:hint="eastAsia"/>
          <w:lang w:eastAsia="zh-CN"/>
        </w:rPr>
        <w:t>others</w:t>
      </w:r>
    </w:p>
    <w:p w14:paraId="26D89B3D">
      <w:pPr>
        <w:rPr>
          <w:lang w:val="en-GB"/>
        </w:rPr>
      </w:pPr>
    </w:p>
    <w:p w14:paraId="02842D11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 xml:space="preserve">Table </w:t>
      </w:r>
      <w:r>
        <w:rPr>
          <w:rFonts w:ascii="Times New Roman" w:hAnsi="Times New Roman" w:cs="Times New Roman"/>
          <w:sz w:val="20"/>
          <w:szCs w:val="20"/>
        </w:rPr>
        <w:t>7.1.1.1.</w:t>
      </w:r>
      <w:r>
        <w:rPr>
          <w:rFonts w:hint="eastAsia" w:ascii="Times New Roman" w:hAnsi="Times New Roman" w:cs="Times New Roman"/>
          <w:sz w:val="20"/>
          <w:szCs w:val="20"/>
        </w:rPr>
        <w:t>1.3.2-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16"/>
        <w:gridCol w:w="956"/>
        <w:gridCol w:w="1148"/>
        <w:gridCol w:w="733"/>
        <w:gridCol w:w="716"/>
        <w:gridCol w:w="641"/>
        <w:gridCol w:w="684"/>
        <w:gridCol w:w="687"/>
        <w:gridCol w:w="734"/>
        <w:gridCol w:w="910"/>
        <w:gridCol w:w="682"/>
        <w:gridCol w:w="665"/>
        <w:gridCol w:w="1057"/>
        <w:gridCol w:w="622"/>
        <w:gridCol w:w="886"/>
        <w:gridCol w:w="828"/>
        <w:gridCol w:w="691"/>
        <w:gridCol w:w="845"/>
      </w:tblGrid>
      <w:tr w14:paraId="29116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23C1A8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others, device 1, D1T1, InF-DH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575D15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</w:tr>
      <w:tr w14:paraId="512F4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0" w:hRule="atLeast"/>
        </w:trPr>
        <w:tc>
          <w:tcPr>
            <w:tcW w:w="2503" w:type="pct"/>
            <w:gridSpan w:val="9"/>
            <w:shd w:val="clear" w:color="auto" w:fill="auto"/>
          </w:tcPr>
          <w:p w14:paraId="1C0401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199" w:type="pct"/>
            <w:gridSpan w:val="8"/>
            <w:shd w:val="clear" w:color="auto" w:fill="auto"/>
          </w:tcPr>
          <w:p w14:paraId="60AC41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Carrier frequency (MHz)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(15) Row indices in the table.</w:t>
            </w:r>
          </w:p>
        </w:tc>
        <w:tc>
          <w:tcPr>
            <w:tcW w:w="297" w:type="pct"/>
            <w:shd w:val="clear" w:color="auto" w:fill="auto"/>
          </w:tcPr>
          <w:p w14:paraId="4B6733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</w:tr>
      <w:tr w14:paraId="3A5EC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shd w:val="clear" w:color="D9E1F2" w:fill="D9E1F2"/>
            <w:noWrap/>
            <w:vAlign w:val="center"/>
          </w:tcPr>
          <w:p w14:paraId="1DBC4B7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36" w:type="pct"/>
            <w:shd w:val="clear" w:color="D9E1F2" w:fill="D9E1F2"/>
            <w:noWrap/>
            <w:vAlign w:val="center"/>
          </w:tcPr>
          <w:p w14:paraId="5BA7ED0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03" w:type="pct"/>
            <w:shd w:val="clear" w:color="D9E1F2" w:fill="D9E1F2"/>
            <w:noWrap/>
            <w:vAlign w:val="center"/>
          </w:tcPr>
          <w:p w14:paraId="543CBC0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3905F88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351C8F1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6" w:type="pct"/>
            <w:shd w:val="clear" w:color="D9E1F2" w:fill="D9E1F2"/>
            <w:noWrap/>
            <w:vAlign w:val="center"/>
          </w:tcPr>
          <w:p w14:paraId="23AB223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774CEAF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5CDF65D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0152CE0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60B6FC7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66FF7EB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4" w:type="pct"/>
            <w:shd w:val="clear" w:color="D9E1F2" w:fill="D9E1F2"/>
            <w:noWrap/>
            <w:vAlign w:val="center"/>
          </w:tcPr>
          <w:p w14:paraId="72AC83C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71" w:type="pct"/>
            <w:shd w:val="clear" w:color="D9E1F2" w:fill="D9E1F2"/>
            <w:noWrap/>
            <w:vAlign w:val="center"/>
          </w:tcPr>
          <w:p w14:paraId="5F49231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9" w:type="pct"/>
            <w:shd w:val="clear" w:color="D9E1F2" w:fill="D9E1F2"/>
            <w:noWrap/>
            <w:vAlign w:val="center"/>
          </w:tcPr>
          <w:p w14:paraId="13D41E7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11" w:type="pct"/>
            <w:shd w:val="clear" w:color="D9E1F2" w:fill="D9E1F2"/>
            <w:noWrap/>
            <w:vAlign w:val="center"/>
          </w:tcPr>
          <w:p w14:paraId="4BA1B7C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1613895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0688656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39A642D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14:paraId="48FE8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609B30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D1T1-A1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</w:tcPr>
          <w:p w14:paraId="3C9ABE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178BB5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24.56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5B651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63.16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1E539E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08F77F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19D266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37C06B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6BD976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10B22C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1E5726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107490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62D363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6291A1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07F8FC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24.56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75ED62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2EF5BE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24A0D4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302</w:t>
            </w:r>
          </w:p>
        </w:tc>
      </w:tr>
      <w:tr w14:paraId="7DCEE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669163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continue"/>
            <w:vAlign w:val="center"/>
          </w:tcPr>
          <w:p w14:paraId="72B2AF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4C0C0A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25.48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04E95C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63.51</w:t>
            </w:r>
          </w:p>
        </w:tc>
        <w:tc>
          <w:tcPr>
            <w:tcW w:w="252" w:type="pct"/>
            <w:vMerge w:val="continue"/>
            <w:vAlign w:val="center"/>
          </w:tcPr>
          <w:p w14:paraId="078D75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8D097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55FDE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9EF16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443E08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1ADB1F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34CC6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136834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1FB40D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598783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3ECA0B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25.48</w:t>
            </w:r>
          </w:p>
        </w:tc>
        <w:tc>
          <w:tcPr>
            <w:tcW w:w="291" w:type="pct"/>
            <w:vMerge w:val="continue"/>
            <w:vAlign w:val="center"/>
          </w:tcPr>
          <w:p w14:paraId="682BB0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F31D3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9AC6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306</w:t>
            </w:r>
          </w:p>
        </w:tc>
      </w:tr>
      <w:tr w14:paraId="3A702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04B905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continue"/>
            <w:vAlign w:val="center"/>
          </w:tcPr>
          <w:p w14:paraId="4909A1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11908C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27.11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716D43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64.1</w:t>
            </w:r>
          </w:p>
        </w:tc>
        <w:tc>
          <w:tcPr>
            <w:tcW w:w="252" w:type="pct"/>
            <w:vMerge w:val="continue"/>
            <w:vAlign w:val="center"/>
          </w:tcPr>
          <w:p w14:paraId="07BFD7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65BA56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1" w:type="pct"/>
            <w:vMerge w:val="continue"/>
            <w:vAlign w:val="center"/>
          </w:tcPr>
          <w:p w14:paraId="388EF4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F37D2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7B8CB9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60B668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0C680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A4065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437038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4340BF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25FEC0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41.54</w:t>
            </w:r>
          </w:p>
        </w:tc>
        <w:tc>
          <w:tcPr>
            <w:tcW w:w="291" w:type="pct"/>
            <w:vMerge w:val="continue"/>
            <w:vAlign w:val="center"/>
          </w:tcPr>
          <w:p w14:paraId="393760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C82A0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423E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301</w:t>
            </w:r>
          </w:p>
        </w:tc>
      </w:tr>
      <w:tr w14:paraId="07724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7C9D61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continue"/>
            <w:vAlign w:val="center"/>
          </w:tcPr>
          <w:p w14:paraId="3CB1D4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0D266F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169582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0AEE6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0BAE4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CE63D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7C662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0CC49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281A4B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3D397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3758D5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65F70E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51F5B3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59EA86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43.1</w:t>
            </w:r>
          </w:p>
        </w:tc>
        <w:tc>
          <w:tcPr>
            <w:tcW w:w="291" w:type="pct"/>
            <w:vMerge w:val="continue"/>
            <w:vAlign w:val="center"/>
          </w:tcPr>
          <w:p w14:paraId="1532E3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C47D3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7862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305</w:t>
            </w:r>
          </w:p>
        </w:tc>
      </w:tr>
      <w:tr w14:paraId="1219A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468BF1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restart"/>
            <w:shd w:val="clear" w:color="auto" w:fill="auto"/>
            <w:vAlign w:val="center"/>
          </w:tcPr>
          <w:p w14:paraId="01B9CF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506D24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6.94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062226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51.14</w:t>
            </w:r>
          </w:p>
        </w:tc>
        <w:tc>
          <w:tcPr>
            <w:tcW w:w="252" w:type="pct"/>
            <w:vMerge w:val="continue"/>
            <w:vAlign w:val="center"/>
          </w:tcPr>
          <w:p w14:paraId="672345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4F3641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1" w:type="pct"/>
            <w:vMerge w:val="continue"/>
            <w:vAlign w:val="center"/>
          </w:tcPr>
          <w:p w14:paraId="6F84DB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56ED85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7130C5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1" w:type="pct"/>
            <w:vMerge w:val="continue"/>
            <w:vAlign w:val="center"/>
          </w:tcPr>
          <w:p w14:paraId="77242C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1C228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50A253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7E58D2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309106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46A0AF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6.94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1D6F33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2" w:type="pct"/>
            <w:vMerge w:val="continue"/>
            <w:vAlign w:val="center"/>
          </w:tcPr>
          <w:p w14:paraId="4E257F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F963F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129</w:t>
            </w:r>
          </w:p>
        </w:tc>
      </w:tr>
      <w:tr w14:paraId="44560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7CCAF8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continue"/>
            <w:vAlign w:val="center"/>
          </w:tcPr>
          <w:p w14:paraId="119A55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68C731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9.47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CBC52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52" w:type="pct"/>
            <w:vMerge w:val="continue"/>
            <w:vAlign w:val="center"/>
          </w:tcPr>
          <w:p w14:paraId="1FC398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DC29E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E5870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41E375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58" w:type="pct"/>
            <w:vMerge w:val="continue"/>
            <w:vAlign w:val="center"/>
          </w:tcPr>
          <w:p w14:paraId="4E2E98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6C9962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36327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1DFAC2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380C6E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4FF508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065FFC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9.72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2B709F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 w:val="continue"/>
            <w:vAlign w:val="center"/>
          </w:tcPr>
          <w:p w14:paraId="1AA6C9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8690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126</w:t>
            </w:r>
          </w:p>
        </w:tc>
      </w:tr>
      <w:tr w14:paraId="626AF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3367F5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D1T1-A2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</w:tcPr>
          <w:p w14:paraId="3635C6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81EE9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18.28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4E0FE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60.35</w:t>
            </w:r>
          </w:p>
        </w:tc>
        <w:tc>
          <w:tcPr>
            <w:tcW w:w="252" w:type="pct"/>
            <w:vMerge w:val="continue"/>
            <w:vAlign w:val="center"/>
          </w:tcPr>
          <w:p w14:paraId="269A25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29AB5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42BB6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1BFC9C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45055D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91" w:type="pct"/>
            <w:vMerge w:val="continue"/>
            <w:vAlign w:val="center"/>
          </w:tcPr>
          <w:p w14:paraId="79DB2E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89032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7EF71F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69919C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continue"/>
            <w:vAlign w:val="center"/>
          </w:tcPr>
          <w:p w14:paraId="1226D7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771798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18.28</w:t>
            </w:r>
          </w:p>
        </w:tc>
        <w:tc>
          <w:tcPr>
            <w:tcW w:w="291" w:type="pct"/>
            <w:vMerge w:val="continue"/>
            <w:vAlign w:val="center"/>
          </w:tcPr>
          <w:p w14:paraId="5F37CC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AA766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0498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304</w:t>
            </w:r>
          </w:p>
        </w:tc>
      </w:tr>
      <w:tr w14:paraId="11B2F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3C5C7E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continue"/>
            <w:vAlign w:val="center"/>
          </w:tcPr>
          <w:p w14:paraId="43725F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15BEAF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18.97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4F65EA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60.7</w:t>
            </w:r>
          </w:p>
        </w:tc>
        <w:tc>
          <w:tcPr>
            <w:tcW w:w="252" w:type="pct"/>
            <w:vMerge w:val="continue"/>
            <w:vAlign w:val="center"/>
          </w:tcPr>
          <w:p w14:paraId="13DEE6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943A8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3A13E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BF808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56820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76C225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114C2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464AA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04EA61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2EAB3F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7ABB35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18.97</w:t>
            </w:r>
          </w:p>
        </w:tc>
        <w:tc>
          <w:tcPr>
            <w:tcW w:w="291" w:type="pct"/>
            <w:vMerge w:val="continue"/>
            <w:vAlign w:val="center"/>
          </w:tcPr>
          <w:p w14:paraId="7B0D9D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4575F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F28A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308</w:t>
            </w:r>
          </w:p>
        </w:tc>
      </w:tr>
      <w:tr w14:paraId="67B53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1AA9AC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continue"/>
            <w:vAlign w:val="center"/>
          </w:tcPr>
          <w:p w14:paraId="7A47E1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32AE75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19.51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9D9C0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60.97</w:t>
            </w:r>
          </w:p>
        </w:tc>
        <w:tc>
          <w:tcPr>
            <w:tcW w:w="252" w:type="pct"/>
            <w:vMerge w:val="continue"/>
            <w:vAlign w:val="center"/>
          </w:tcPr>
          <w:p w14:paraId="61ABE3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1A30D9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1" w:type="pct"/>
            <w:vMerge w:val="continue"/>
            <w:vAlign w:val="center"/>
          </w:tcPr>
          <w:p w14:paraId="5F03EE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4E7BD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96D58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32E644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6CDD3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14936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50AB2E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5219F0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481C8D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19.51</w:t>
            </w:r>
          </w:p>
        </w:tc>
        <w:tc>
          <w:tcPr>
            <w:tcW w:w="291" w:type="pct"/>
            <w:vMerge w:val="continue"/>
            <w:vAlign w:val="center"/>
          </w:tcPr>
          <w:p w14:paraId="0A7E9D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66102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29EF8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303</w:t>
            </w:r>
          </w:p>
        </w:tc>
      </w:tr>
      <w:tr w14:paraId="52439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2D9798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continue"/>
            <w:vAlign w:val="center"/>
          </w:tcPr>
          <w:p w14:paraId="2BB3AD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271CE2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20.24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A21CD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61.32</w:t>
            </w:r>
          </w:p>
        </w:tc>
        <w:tc>
          <w:tcPr>
            <w:tcW w:w="252" w:type="pct"/>
            <w:vMerge w:val="continue"/>
            <w:vAlign w:val="center"/>
          </w:tcPr>
          <w:p w14:paraId="1DE6F5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06F17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0F0E4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48536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7587C9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753CB2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49A91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8BE8A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30E5CF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7B5208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152B08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20.24</w:t>
            </w:r>
          </w:p>
        </w:tc>
        <w:tc>
          <w:tcPr>
            <w:tcW w:w="291" w:type="pct"/>
            <w:vMerge w:val="continue"/>
            <w:vAlign w:val="center"/>
          </w:tcPr>
          <w:p w14:paraId="2EFDD7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B3680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4E78E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307</w:t>
            </w:r>
          </w:p>
        </w:tc>
      </w:tr>
      <w:tr w14:paraId="2D912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068E8B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restart"/>
            <w:shd w:val="clear" w:color="auto" w:fill="auto"/>
            <w:vAlign w:val="center"/>
          </w:tcPr>
          <w:p w14:paraId="258D05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2E07B9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79677E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47.82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127146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 w:val="continue"/>
            <w:vAlign w:val="center"/>
          </w:tcPr>
          <w:p w14:paraId="1E98FB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DEE65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6DAABC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58" w:type="pct"/>
            <w:vMerge w:val="continue"/>
            <w:vAlign w:val="center"/>
          </w:tcPr>
          <w:p w14:paraId="4A0375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01B9E2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40" w:type="pct"/>
            <w:vMerge w:val="continue"/>
            <w:vAlign w:val="center"/>
          </w:tcPr>
          <w:p w14:paraId="533DA1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7E57F8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0FD38E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42160E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632E2B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291" w:type="pct"/>
            <w:vMerge w:val="continue"/>
            <w:vAlign w:val="center"/>
          </w:tcPr>
          <w:p w14:paraId="7D3893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E900B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719A3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495</w:t>
            </w:r>
          </w:p>
        </w:tc>
      </w:tr>
      <w:tr w14:paraId="509EE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3552B7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continue"/>
            <w:vAlign w:val="center"/>
          </w:tcPr>
          <w:p w14:paraId="414BE5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17BA64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8.46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4B9C2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53.02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456FFA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continue"/>
            <w:vAlign w:val="center"/>
          </w:tcPr>
          <w:p w14:paraId="73DCF7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F146A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D53E9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73DA8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037446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EBFA1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38A6E2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7545FE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19358E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36B3D8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8.46</w:t>
            </w:r>
          </w:p>
        </w:tc>
        <w:tc>
          <w:tcPr>
            <w:tcW w:w="291" w:type="pct"/>
            <w:vMerge w:val="continue"/>
            <w:vAlign w:val="center"/>
          </w:tcPr>
          <w:p w14:paraId="2C7D60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0F980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EC1EC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494</w:t>
            </w:r>
          </w:p>
        </w:tc>
      </w:tr>
      <w:tr w14:paraId="7DCD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7B80E6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restart"/>
            <w:shd w:val="clear" w:color="auto" w:fill="auto"/>
            <w:vAlign w:val="center"/>
          </w:tcPr>
          <w:p w14:paraId="1B2A53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1C2C2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6.94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79FCE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51.14</w:t>
            </w:r>
          </w:p>
        </w:tc>
        <w:tc>
          <w:tcPr>
            <w:tcW w:w="252" w:type="pct"/>
            <w:vMerge w:val="continue"/>
            <w:vAlign w:val="center"/>
          </w:tcPr>
          <w:p w14:paraId="78C2E1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6760C1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1" w:type="pct"/>
            <w:vMerge w:val="continue"/>
            <w:vAlign w:val="center"/>
          </w:tcPr>
          <w:p w14:paraId="05E42F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1E0289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625EDE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6C92A3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0" w:type="pct"/>
            <w:vMerge w:val="continue"/>
            <w:vAlign w:val="center"/>
          </w:tcPr>
          <w:p w14:paraId="50A534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CDCA7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6801D4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29551F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41B44A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6.94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3C9492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2" w:type="pct"/>
            <w:vMerge w:val="continue"/>
            <w:vAlign w:val="center"/>
          </w:tcPr>
          <w:p w14:paraId="2AB390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5C6FC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</w:tr>
      <w:tr w14:paraId="1EE52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45793F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continue"/>
            <w:vAlign w:val="center"/>
          </w:tcPr>
          <w:p w14:paraId="578B2D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1168E6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9.47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005796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52" w:type="pct"/>
            <w:vMerge w:val="continue"/>
            <w:vAlign w:val="center"/>
          </w:tcPr>
          <w:p w14:paraId="3B31A8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B0756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3914B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5810F2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58" w:type="pct"/>
            <w:vMerge w:val="continue"/>
            <w:vAlign w:val="center"/>
          </w:tcPr>
          <w:p w14:paraId="1D3423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744B10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EB3A4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4CAC64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0CA890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39CE4E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3AB072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9.72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1E225C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 w:val="continue"/>
            <w:vAlign w:val="center"/>
          </w:tcPr>
          <w:p w14:paraId="2732F9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991F1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127</w:t>
            </w:r>
          </w:p>
        </w:tc>
      </w:tr>
      <w:tr w14:paraId="568CC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57BE9F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D1T1-B</w:t>
            </w:r>
          </w:p>
        </w:tc>
        <w:tc>
          <w:tcPr>
            <w:tcW w:w="336" w:type="pct"/>
            <w:vMerge w:val="continue"/>
            <w:vAlign w:val="center"/>
          </w:tcPr>
          <w:p w14:paraId="470A35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6DAC45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04FA1B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A0097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53C176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41" w:type="pct"/>
            <w:vMerge w:val="continue"/>
            <w:vAlign w:val="center"/>
          </w:tcPr>
          <w:p w14:paraId="3FFA33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C9BB9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7D3783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55BE67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48FCB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1B7625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1E8E6C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58DAC5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BDCCC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1" w:type="pct"/>
            <w:vMerge w:val="continue"/>
            <w:vAlign w:val="center"/>
          </w:tcPr>
          <w:p w14:paraId="409EB6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3D2D2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9EA24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128</w:t>
            </w:r>
          </w:p>
        </w:tc>
      </w:tr>
      <w:tr w14:paraId="3079C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717A02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continue"/>
            <w:vAlign w:val="center"/>
          </w:tcPr>
          <w:p w14:paraId="70B9E9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274C32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13918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6666C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24C61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74DF4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49CAF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8" w:type="pct"/>
            <w:vMerge w:val="continue"/>
            <w:vAlign w:val="center"/>
          </w:tcPr>
          <w:p w14:paraId="6A0D21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14CEAD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7E57C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19E059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4EC3E3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4C0987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249966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2BFF07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2" w:type="pct"/>
            <w:vMerge w:val="continue"/>
            <w:vAlign w:val="center"/>
          </w:tcPr>
          <w:p w14:paraId="71D698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0ADA4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131</w:t>
            </w:r>
          </w:p>
        </w:tc>
      </w:tr>
    </w:tbl>
    <w:p w14:paraId="5EC841C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38F9E1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7AFF64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487BE3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697FA7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F71C9C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B56C9D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B8ACC5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6CE3A7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0A6A44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3F8191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FE7928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1EC033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6452F5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735D54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742DE6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B59F8D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5AB520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875AF4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5D30CFE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7.1.1.1.</w:t>
      </w:r>
      <w:r>
        <w:rPr>
          <w:rFonts w:hint="eastAsia" w:ascii="Times New Roman" w:hAnsi="Times New Roman" w:cs="Times New Roman"/>
          <w:sz w:val="20"/>
          <w:szCs w:val="20"/>
        </w:rPr>
        <w:t>1.3.2-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9074785" cy="5012055"/>
            <wp:effectExtent l="0" t="0" r="0" b="0"/>
            <wp:docPr id="3063648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36487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A634F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F4A55D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1CB49A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ED683BC">
      <w:pPr>
        <w:pStyle w:val="7"/>
      </w:pPr>
      <w:r>
        <w:rPr>
          <w:rFonts w:hint="eastAsia"/>
        </w:rPr>
        <w:t>7.1.1.1.2</w:t>
      </w:r>
      <w:r>
        <w:tab/>
      </w:r>
      <w:r>
        <w:rPr>
          <w:rFonts w:hint="eastAsia"/>
        </w:rPr>
        <w:t>Observations</w:t>
      </w:r>
    </w:p>
    <w:p w14:paraId="16888FE0">
      <w:pPr>
        <w:widowControl w:val="0"/>
        <w:jc w:val="both"/>
      </w:pPr>
    </w:p>
    <w:p w14:paraId="10045048">
      <w:pPr>
        <w:pStyle w:val="82"/>
        <w:spacing w:after="0"/>
        <w:rPr>
          <w:rFonts w:eastAsia="宋体"/>
          <w:sz w:val="20"/>
          <w:szCs w:val="20"/>
          <w:lang w:val="en-US" w:eastAsia="zh-CN" w:bidi="ar"/>
        </w:rPr>
      </w:pPr>
      <w:r>
        <w:rPr>
          <w:rFonts w:eastAsia="宋体"/>
          <w:sz w:val="20"/>
          <w:szCs w:val="20"/>
          <w:lang w:val="en-US" w:eastAsia="zh-CN" w:bidi="ar"/>
        </w:rPr>
        <w:t xml:space="preserve">For Device 1 and D1T1, it is observed that </w:t>
      </w:r>
      <w:r>
        <w:rPr>
          <w:rFonts w:hint="eastAsia" w:eastAsia="等线"/>
          <w:sz w:val="20"/>
          <w:szCs w:val="20"/>
          <w:lang w:val="en-US" w:eastAsia="zh-CN" w:bidi="ar"/>
        </w:rPr>
        <w:t xml:space="preserve">the </w:t>
      </w:r>
      <w:r>
        <w:rPr>
          <w:rFonts w:eastAsia="等线"/>
          <w:sz w:val="20"/>
          <w:szCs w:val="20"/>
          <w:lang w:val="en-US" w:eastAsia="zh-CN" w:bidi="ar"/>
        </w:rPr>
        <w:t>maximum achievable coverage</w:t>
      </w:r>
      <w:r>
        <w:rPr>
          <w:rFonts w:hint="eastAsia" w:eastAsia="宋体"/>
          <w:sz w:val="20"/>
          <w:szCs w:val="20"/>
          <w:lang w:val="en-US" w:eastAsia="zh-CN" w:bidi="ar"/>
        </w:rPr>
        <w:t xml:space="preserve"> is as follows,</w:t>
      </w:r>
    </w:p>
    <w:p w14:paraId="10888DB6">
      <w:pPr>
        <w:pStyle w:val="82"/>
        <w:spacing w:after="0"/>
        <w:rPr>
          <w:rFonts w:eastAsia="宋体"/>
          <w:sz w:val="20"/>
          <w:szCs w:val="20"/>
          <w:lang w:val="en-US" w:eastAsia="zh-CN" w:bidi="ar"/>
        </w:rPr>
      </w:pPr>
      <w:r>
        <w:rPr>
          <w:rFonts w:hint="eastAsia" w:eastAsia="宋体"/>
          <w:sz w:val="20"/>
          <w:szCs w:val="20"/>
          <w:lang w:val="en-US" w:eastAsia="zh-CN" w:bidi="ar"/>
        </w:rPr>
        <w:t>Note the following assumptions are made for the observations (per agreed mandatory assumptions)</w:t>
      </w:r>
    </w:p>
    <w:p w14:paraId="61B13164">
      <w:pPr>
        <w:pStyle w:val="82"/>
        <w:tabs>
          <w:tab w:val="left" w:pos="323"/>
        </w:tabs>
        <w:spacing w:after="0"/>
        <w:rPr>
          <w:rFonts w:eastAsia="宋体"/>
          <w:sz w:val="20"/>
          <w:szCs w:val="20"/>
          <w:lang w:val="en-US" w:eastAsia="zh-CN" w:bidi="ar"/>
        </w:rPr>
      </w:pPr>
      <w:r>
        <w:rPr>
          <w:rFonts w:hint="eastAsia" w:eastAsia="宋体"/>
          <w:sz w:val="20"/>
          <w:szCs w:val="20"/>
          <w:lang w:val="en-US" w:eastAsia="zh-CN" w:bidi="ar"/>
        </w:rPr>
        <w:t xml:space="preserve">- </w:t>
      </w:r>
      <w:r>
        <w:rPr>
          <w:rFonts w:hint="eastAsia" w:eastAsia="宋体"/>
          <w:sz w:val="20"/>
          <w:szCs w:val="20"/>
          <w:lang w:val="en-US" w:eastAsia="zh-CN" w:bidi="ar"/>
        </w:rPr>
        <w:tab/>
      </w:r>
      <w:r>
        <w:rPr>
          <w:rFonts w:hint="eastAsia" w:eastAsia="宋体"/>
          <w:sz w:val="20"/>
          <w:szCs w:val="20"/>
          <w:lang w:val="en-US" w:eastAsia="zh-CN" w:bidi="ar"/>
        </w:rPr>
        <w:t>R2D Tx Power (R2D[1E]): 23 or 24 or 33 dBm (M)</w:t>
      </w:r>
    </w:p>
    <w:p w14:paraId="65C0C4F5">
      <w:pPr>
        <w:pStyle w:val="82"/>
        <w:tabs>
          <w:tab w:val="left" w:pos="323"/>
        </w:tabs>
        <w:spacing w:after="0"/>
        <w:rPr>
          <w:rFonts w:eastAsia="等线"/>
          <w:sz w:val="20"/>
          <w:szCs w:val="20"/>
          <w:lang w:val="en-US" w:eastAsia="zh-CN" w:bidi="ar"/>
        </w:rPr>
      </w:pPr>
      <w:r>
        <w:rPr>
          <w:rFonts w:hint="eastAsia" w:eastAsia="宋体"/>
          <w:sz w:val="20"/>
          <w:szCs w:val="20"/>
          <w:lang w:val="en-US" w:eastAsia="zh-CN" w:bidi="ar"/>
        </w:rPr>
        <w:t xml:space="preserve">-   </w:t>
      </w:r>
      <w:r>
        <w:rPr>
          <w:rFonts w:eastAsia="等线"/>
          <w:sz w:val="20"/>
          <w:szCs w:val="20"/>
          <w:lang w:val="en-US" w:eastAsia="zh-CN" w:bidi="ar"/>
        </w:rPr>
        <w:t>Number of receive antenna elements / TxRU / chains</w:t>
      </w:r>
      <w:r>
        <w:rPr>
          <w:rFonts w:hint="eastAsia" w:eastAsia="等线"/>
          <w:sz w:val="20"/>
          <w:szCs w:val="20"/>
          <w:lang w:val="en-US" w:eastAsia="zh-CN" w:bidi="ar"/>
        </w:rPr>
        <w:t xml:space="preserve"> (D2R[2A]): 2 (M)</w:t>
      </w:r>
    </w:p>
    <w:p w14:paraId="2F50DFF8">
      <w:pPr>
        <w:pStyle w:val="82"/>
        <w:tabs>
          <w:tab w:val="left" w:pos="323"/>
        </w:tabs>
        <w:spacing w:after="0"/>
        <w:rPr>
          <w:rFonts w:eastAsia="等线"/>
          <w:sz w:val="20"/>
          <w:szCs w:val="20"/>
          <w:lang w:val="en-US" w:eastAsia="zh-CN" w:bidi="ar"/>
        </w:rPr>
      </w:pPr>
      <w:r>
        <w:rPr>
          <w:rFonts w:hint="eastAsia" w:eastAsia="宋体"/>
          <w:sz w:val="20"/>
          <w:szCs w:val="20"/>
          <w:lang w:val="en-US" w:eastAsia="zh-CN" w:bidi="ar"/>
        </w:rPr>
        <w:t xml:space="preserve">-   </w:t>
      </w:r>
      <w:r>
        <w:rPr>
          <w:rFonts w:eastAsia="等线"/>
          <w:sz w:val="20"/>
          <w:szCs w:val="20"/>
          <w:lang w:val="en-US" w:eastAsia="zh-CN" w:bidi="ar"/>
        </w:rPr>
        <w:t>Reference data rate</w:t>
      </w:r>
      <w:r>
        <w:rPr>
          <w:rFonts w:hint="eastAsia" w:eastAsia="等线"/>
          <w:sz w:val="20"/>
          <w:szCs w:val="20"/>
          <w:lang w:val="en-US" w:eastAsia="zh-CN" w:bidi="ar"/>
        </w:rPr>
        <w:t xml:space="preserve"> ([0m]): 1 kbps (M) or 5 - 7 kbps (M)</w:t>
      </w:r>
    </w:p>
    <w:p w14:paraId="4CACF553">
      <w:pPr>
        <w:pStyle w:val="82"/>
        <w:tabs>
          <w:tab w:val="left" w:pos="323"/>
        </w:tabs>
        <w:spacing w:after="0"/>
        <w:rPr>
          <w:rFonts w:eastAsia="等线"/>
          <w:sz w:val="20"/>
          <w:szCs w:val="20"/>
          <w:lang w:val="en-US" w:eastAsia="zh-CN" w:bidi="ar"/>
        </w:rPr>
      </w:pPr>
      <w:r>
        <w:rPr>
          <w:rFonts w:hint="eastAsia" w:eastAsia="宋体"/>
          <w:sz w:val="20"/>
          <w:szCs w:val="20"/>
          <w:lang w:val="en-US" w:eastAsia="zh-CN" w:bidi="ar"/>
        </w:rPr>
        <w:t xml:space="preserve">-   </w:t>
      </w:r>
      <w:r>
        <w:rPr>
          <w:rFonts w:hint="eastAsia" w:eastAsia="等线"/>
          <w:sz w:val="20"/>
          <w:szCs w:val="20"/>
          <w:lang w:val="en-US" w:eastAsia="zh-CN" w:bidi="ar"/>
        </w:rPr>
        <w:t>Carrier frequency ([0C]):  900MHz (M)</w:t>
      </w:r>
    </w:p>
    <w:p w14:paraId="224C4EE4">
      <w:pPr>
        <w:pStyle w:val="82"/>
        <w:tabs>
          <w:tab w:val="left" w:pos="323"/>
        </w:tabs>
        <w:spacing w:after="0"/>
        <w:rPr>
          <w:sz w:val="20"/>
          <w:szCs w:val="20"/>
          <w:highlight w:val="yellow"/>
          <w:lang w:val="en-US"/>
        </w:rPr>
      </w:pPr>
      <w:r>
        <w:rPr>
          <w:rFonts w:hint="eastAsia" w:eastAsia="等线"/>
          <w:sz w:val="20"/>
          <w:szCs w:val="20"/>
          <w:lang w:val="en-US" w:eastAsia="zh-CN" w:bidi="ar"/>
        </w:rPr>
        <w:t xml:space="preserve">-   </w:t>
      </w:r>
      <w:r>
        <w:rPr>
          <w:rFonts w:eastAsia="等线"/>
          <w:sz w:val="20"/>
          <w:szCs w:val="20"/>
          <w:lang w:val="en-US" w:eastAsia="zh-CN" w:bidi="ar"/>
        </w:rPr>
        <w:t>Topology/Pathloss model</w:t>
      </w:r>
      <w:r>
        <w:rPr>
          <w:rFonts w:hint="eastAsia" w:eastAsia="等线"/>
          <w:sz w:val="20"/>
          <w:szCs w:val="20"/>
          <w:lang w:val="en-US" w:eastAsia="zh-CN" w:bidi="ar"/>
        </w:rPr>
        <w:t xml:space="preserve"> ([0D]): </w:t>
      </w:r>
      <w:r>
        <w:rPr>
          <w:rFonts w:eastAsia="等线"/>
          <w:sz w:val="20"/>
          <w:szCs w:val="20"/>
          <w:lang w:val="en-US" w:eastAsia="zh-CN" w:bidi="ar"/>
        </w:rPr>
        <w:t>InF-DH NLOS</w:t>
      </w:r>
    </w:p>
    <w:p w14:paraId="647B3D38">
      <w:pPr>
        <w:pStyle w:val="82"/>
        <w:tabs>
          <w:tab w:val="left" w:pos="323"/>
        </w:tabs>
        <w:spacing w:after="0"/>
        <w:rPr>
          <w:rFonts w:eastAsia="等线"/>
          <w:sz w:val="20"/>
          <w:szCs w:val="20"/>
          <w:lang w:val="en-US" w:eastAsia="zh-CN" w:bidi="ar"/>
        </w:rPr>
      </w:pPr>
      <w:r>
        <w:rPr>
          <w:rFonts w:hint="eastAsia" w:eastAsia="等线"/>
          <w:sz w:val="20"/>
          <w:szCs w:val="20"/>
          <w:lang w:val="en-US" w:eastAsia="zh-CN" w:bidi="ar"/>
        </w:rPr>
        <w:t xml:space="preserve">-   R2D </w:t>
      </w:r>
      <w:r>
        <w:rPr>
          <w:rFonts w:eastAsia="宋体"/>
          <w:kern w:val="2"/>
          <w:sz w:val="20"/>
          <w:szCs w:val="20"/>
          <w:lang w:val="en-US" w:eastAsia="zh-CN" w:bidi="ar"/>
        </w:rPr>
        <w:t>Budget-Alt1</w:t>
      </w:r>
      <w:r>
        <w:rPr>
          <w:rFonts w:hint="eastAsia" w:eastAsia="宋体"/>
          <w:kern w:val="2"/>
          <w:sz w:val="20"/>
          <w:szCs w:val="20"/>
          <w:lang w:val="en-US" w:eastAsia="zh-CN" w:bidi="ar"/>
        </w:rPr>
        <w:t xml:space="preserve">, D2R </w:t>
      </w:r>
      <w:r>
        <w:rPr>
          <w:rFonts w:eastAsia="宋体"/>
          <w:kern w:val="2"/>
          <w:sz w:val="20"/>
          <w:szCs w:val="20"/>
          <w:lang w:val="en-US" w:eastAsia="zh-CN" w:bidi="ar"/>
        </w:rPr>
        <w:t>Budget-Alt</w:t>
      </w:r>
      <w:r>
        <w:rPr>
          <w:rFonts w:hint="eastAsia" w:eastAsia="宋体"/>
          <w:kern w:val="2"/>
          <w:sz w:val="20"/>
          <w:szCs w:val="20"/>
          <w:lang w:val="en-US" w:eastAsia="zh-CN" w:bidi="ar"/>
        </w:rPr>
        <w:t>2</w:t>
      </w:r>
    </w:p>
    <w:p w14:paraId="66E8769E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 xml:space="preserve">Table </w:t>
      </w:r>
      <w:r>
        <w:rPr>
          <w:rFonts w:ascii="Times New Roman" w:hAnsi="Times New Roman" w:cs="Times New Roman"/>
          <w:sz w:val="20"/>
          <w:szCs w:val="20"/>
        </w:rPr>
        <w:t>7.1.1.1.</w:t>
      </w:r>
      <w:r>
        <w:rPr>
          <w:rFonts w:hint="eastAsia" w:ascii="Times New Roman" w:hAnsi="Times New Roman" w:cs="Times New Roman"/>
          <w:sz w:val="20"/>
          <w:szCs w:val="20"/>
        </w:rPr>
        <w:t>2</w:t>
      </w:r>
    </w:p>
    <w:p w14:paraId="7F1B6D1A"/>
    <w:tbl>
      <w:tblPr>
        <w:tblStyle w:val="90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87"/>
        <w:gridCol w:w="3574"/>
        <w:gridCol w:w="3574"/>
        <w:gridCol w:w="3571"/>
      </w:tblGrid>
      <w:tr w14:paraId="56A2A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0CF94BAB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evice 1 </w:t>
            </w:r>
          </w:p>
        </w:tc>
        <w:tc>
          <w:tcPr>
            <w:tcW w:w="1231" w:type="pct"/>
          </w:tcPr>
          <w:p w14:paraId="52D88AF4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D1T1-A1</w:t>
            </w:r>
          </w:p>
        </w:tc>
        <w:tc>
          <w:tcPr>
            <w:tcW w:w="1231" w:type="pct"/>
          </w:tcPr>
          <w:p w14:paraId="58579672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D1T1-A2</w:t>
            </w:r>
          </w:p>
        </w:tc>
        <w:tc>
          <w:tcPr>
            <w:tcW w:w="1230" w:type="pct"/>
          </w:tcPr>
          <w:p w14:paraId="33336B28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D1T1-B</w:t>
            </w:r>
          </w:p>
        </w:tc>
      </w:tr>
      <w:tr w14:paraId="0D1D7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39A9BCF9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R2D Tx power 33dBm, R2D Rx sensitivity of -36dBm</w:t>
            </w:r>
          </w:p>
        </w:tc>
        <w:tc>
          <w:tcPr>
            <w:tcW w:w="1231" w:type="pct"/>
          </w:tcPr>
          <w:p w14:paraId="3FC36031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16.32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37.16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(12: [CMCC]:36.59, [ChinaTelecom]:37.16, [DOCOMO]:16.32, [FW]:26.65, [HW]:24.4, [Honor]:36.59, [IDCC]:36.59, [MTK]:17.8, [QC]:25.13, [Spreadtrum]:28.27, [ZTE]:36.6, [vivo]:16.57)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454E196F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5.26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32.8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(12: [CMCC]:24.11, [ChinaTelecom]:12.16, [DOCOMO]:16.32, [FW]:15.91, [HW]:22.21, [Honor]:14.92, [IDCC]:13.11, [MTK]:16.83, [QC]:5.26, [Spreadtrum]:11.69, [ZTE]:32.8, [vivo]:16.57)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603284CC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16.11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36.59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(10: [CMCC]:36.59, [ChinaTelecom]:28.57, [DOCOMO]:16.11, [FW]:25.66, [HW]:24.4, [Honor]:36.59, [IDCC]:36.59, [MTK]:17.8, [QC]:20.62, [Spreadtrum]:30.11)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35277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3FA848E4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Tx power 23/24dBm dBm, R2D Rx sensitivity of -36dBm</w:t>
            </w:r>
          </w:p>
        </w:tc>
        <w:tc>
          <w:tcPr>
            <w:tcW w:w="1231" w:type="pct"/>
          </w:tcPr>
          <w:p w14:paraId="36012FF7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6.9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14.43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[DOCOMO]:6.91, [HW]:14.43, [Honor]:12.88, [IITK]:11.57, [ZTE]:6.9)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6699E81A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6.9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14.43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[DOCOMO]:6.91, [HW]:14.43, [Honor]:12.88, [IITK]:11.57, [ZTE]:6.9)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396A1153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6.9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14.43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[DOCOMO]:6.91, [HW]:14.43, [Honor]:12.88, [IITK]:11.57, [ZTE]:6.9)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 </w:t>
            </w:r>
          </w:p>
        </w:tc>
      </w:tr>
      <w:tr w14:paraId="4EE58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46C7978A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R2D Tx power 33dBm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-3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</w:tc>
        <w:tc>
          <w:tcPr>
            <w:tcW w:w="1231" w:type="pct"/>
          </w:tcPr>
          <w:p w14:paraId="720D6332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11.69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21.7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(9: [CEWiT]:19.77, [IITK]:19.57, [Lenovo]:14.4, [NOK]:16.03, [OPPO]:14.43, [QC]:14.43, [Samsung]:11.69, [Tejas]:21.7, [Xiaomi]:16.03)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06A35BBF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6.5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19.57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(9: [CEWiT]:15.99, [IITK]:19.57, [Lenovo]:14.4, [NOK]:16.03, [OPPO]:14.43, [QC]:14.43, [Samsung]:6.5, [Tejas]:11.7, [Xiaomi]:16.03)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44035520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11.69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21.7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(8: [CEWiT]:19.77, [IITK]:19.57, [NOK]:16.03, [OPPO]:14.43, [QC]:14.43, [Samsung]:11.69, [Tejas]:21.7, [Xiaomi]:16.03)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47B48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55DD3AFB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Tx power 23/24dBm dBm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-3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</w:tc>
        <w:tc>
          <w:tcPr>
            <w:tcW w:w="1231" w:type="pct"/>
          </w:tcPr>
          <w:p w14:paraId="232C8A73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5.6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[Lenovo]:5, [NOK]:4.09, [QC]:5.6, [Samsung]:4.54, [Xiaomi]:5.6)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7EC81A64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5.6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[Lenovo]:5, [NOK]:4.09, [QC]:5.26, [Samsung]:4.54, [Xiaomi]:5.6)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5DA96C82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3.3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5.6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[Lenovo]:3.3, [NOK]:4.09, [QC]:5.6, [Samsung]:4.54, [Xiaomi]:5.6)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3AEB7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7481929B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D2R BLER 10% and data rate ~1kbps</w:t>
            </w:r>
          </w:p>
        </w:tc>
        <w:tc>
          <w:tcPr>
            <w:tcW w:w="1231" w:type="pct"/>
          </w:tcPr>
          <w:p w14:paraId="29E22EC9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14.4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36.6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(9: [CEWiT]:19.77, [CMCC]:36.59, [HW]:24.4, [IDCC]:36.59, [Lenovo]:14.4, [OPPO]:14.43, [Xiaomi]:16.03, [ZTE]:36.6, [vivo]:16.57)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65298CD7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13.11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24.11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(9: [CEWiT]:15.99, [CMCC]:24.11, [HW]:21.83, [IDCC]:13.11, [Lenovo]:14.4, [OPPO]:14.43, [Xiaomi]:16.03, [ZTE]:24, [vivo]:16.57)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060CFA50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6.9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36.59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(7: [CEWiT]:19.77, [CMCC]:36.59, [HW]:24.4, [IDCC]:36.59, [OPPO]:14.43, [Xiaomi]:16.03, [ZTE]:6.9)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7DCB2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769749D7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D2R BLER 10% and data rate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5~7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kbps</w:t>
            </w:r>
          </w:p>
        </w:tc>
        <w:tc>
          <w:tcPr>
            <w:tcW w:w="1231" w:type="pct"/>
          </w:tcPr>
          <w:p w14:paraId="24F8A2C9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11.69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37.16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(17: [CEWiT]:19.77, [CMCC]:36.59, [ChinaTelecom]:37.16, [DOCOMO]:16.32, [Ericsson]:22.08, [FW]:21.26, [HW]:24.4, [IDCC]:36.59, [IITK]:19.57, [Lenovo]:14.4, [OPPO]:14.43, [QC]:25.13, [Samsung]:11.69, [Spreadtrum]:28.27, [Tejas]:21.7, [ZTE]:36.6, [vivo]:16.57)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7189BF3A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6.5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32.8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(17: [CEWiT]:14.63, [CMCC]:23.73, [ChinaTelecom]:12.16, [DOCOMO]:16.32, [Ericsson]:20.95, [FW]:12.69, [HW]:22.21, [IDCC]:11.19, [IITK]:19.57, [Lenovo]:11.09, [OPPO]:13.61, [QC]:14.43, [Samsung]:6.5, [Spreadtrum]:11.69, [Tejas]:11.7, [ZTE]:32.8, [vivo]:16.57)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4C79F57A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3.3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36.59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(16: [CEWiT]:19.77, [CMCC]:36.59, [ChinaTelecom]:28.57, [DOCOMO]:16.11, [Ericsson]:17.04, [FW]:20.47, [HW]:24.4, [IDCC]:36.59, [IITK]:19.57, [Lenovo]:3.3, [OPPO]:14.43, [QC]:20.62, [Samsung]:11.69, [Spreadtrum]:30.11, [Tejas]:21.7, [ZTE]:6.9)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7F246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75D424C5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D2R BLER 1% and data rate ~1kbps</w:t>
            </w:r>
          </w:p>
        </w:tc>
        <w:tc>
          <w:tcPr>
            <w:tcW w:w="1231" w:type="pct"/>
          </w:tcPr>
          <w:p w14:paraId="66938DC7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14.4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36.59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[FW]:26.65, [HW]:24.4, [Honor]:36.59, [Lenovo]:14.4, [OPPO]:14.43)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45B30101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14.4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16.35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[FW]:15.91, [HW]:16.35, [Honor]:14.92, [Lenovo]:14.4, [OPPO]:14.43)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7F3A6AE9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14.43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36.59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(4: [FW]:25.66, [HW]:24.4, [Honor]:36.59, [OPPO]:14.43)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6606E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3398D0C5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D2R BLER 1% and data rate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5~7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kbps</w:t>
            </w:r>
          </w:p>
        </w:tc>
        <w:tc>
          <w:tcPr>
            <w:tcW w:w="1231" w:type="pct"/>
          </w:tcPr>
          <w:p w14:paraId="088DE2AC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11.09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37.16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(10: [ChinaTelecom]:37.16, [DOCOMO]:12.36, [Ericsson]:16.11, [HW]:24.4, [IITK]:11.09, [Lenovo]:14.4, [MTK]:17.8, [NOK]:16.03, [QC]:14.43, [Samsung]:11.69)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463D9070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5.27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16.83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(10: [ChinaTelecom]:11.03, [DOCOMO]:12.36, [Ericsson]:15.28, [HW]:16.81, [IITK]:11.09, [Lenovo]:9.57, [MTK]:16.83, [NOK]:16.03, [QC]:14.43, [Samsung]:5.27)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42DAFC1E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3.3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25.92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(10: [ChinaTelecom]:25.92, [DOCOMO]:12.2, [Ericsson]:9.07, [HW]:19.45, [IITK]:19.57, [Lenovo]:3.3, [MTK]:17.8, [NOK]:16.03, [QC]:14.43, [Samsung]:11.69)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36C57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31B895E0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D2R coherent receiver</w:t>
            </w:r>
          </w:p>
        </w:tc>
        <w:tc>
          <w:tcPr>
            <w:tcW w:w="1231" w:type="pct"/>
          </w:tcPr>
          <w:p w14:paraId="115A8A32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16.03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36.6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(10: [CMCC]:36.59, [HW]:24.4, [Honor]:36.59, [IITK]:19.57, [MTK]:17.8, [NOK]:16.03, [QC]:25.13, [Spreadtrum]:28.27, [Xiaomi]:16.03, [ZTE]:36.6)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59744F25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11.69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32.8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(10: [CMCC]:24.11, [HW]:22.21, [Honor]:14.92, [IITK]:19.57, [MTK]:16.83, [NOK]:16.03, [QC]:14.43, [Spreadtrum]:11.69, [Xiaomi]:16.03, [ZTE]:32.8)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5E0D1402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6.9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36.59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(10: [CMCC]:36.59, [HW]:24.4, [Honor]:36.59, [IITK]:19.57, [MTK]:17.8, [NOK]:16.03, [QC]:20.62, [Spreadtrum]:30.11, [Xiaomi]:16.03, [ZTE]:6.9)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149E1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511431A3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D2R non-coherent receiver</w:t>
            </w:r>
          </w:p>
        </w:tc>
        <w:tc>
          <w:tcPr>
            <w:tcW w:w="1231" w:type="pct"/>
          </w:tcPr>
          <w:p w14:paraId="0EC11974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11.69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37.16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(12: [CEWiT]:19.77, [ChinaTelecom]:37.16, [DOCOMO]:16.32, [Ericsson]:22.08, [FW]:26.65, [IDCC]:36.59, [IITK]:16.88, [Lenovo]:14.4, [OPPO]:14.43, [Samsung]:11.69, [Tejas]:21.7, [vivo]:16.57)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20FA2573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6.5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20.95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(12: [CEWiT]:15.99, [ChinaTelecom]:12.16, [DOCOMO]:16.32, [Ericsson]:20.95, [FW]:15.91, [IDCC]:13.11, [IITK]:16.88, [Lenovo]:14.4, [OPPO]:14.43, [Samsung]:6.5, [Tejas]:11.7, [vivo]:16.57)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377B69FF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3.3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36.59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(11: [CEWiT]:19.77, [ChinaTelecom]:28.57, [DOCOMO]:16.11, [Ericsson]:17.04, [FW]:25.66, [IDCC]:36.59, [IITK]:19.57, [Lenovo]:3.3, [OPPO]:14.43, [Samsung]:11.69, [Tejas]:21.7)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2362D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1103E2B3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CW cancellation capability &lt; 120dB</w:t>
            </w:r>
          </w:p>
        </w:tc>
        <w:tc>
          <w:tcPr>
            <w:tcW w:w="1231" w:type="pct"/>
          </w:tcPr>
          <w:p w14:paraId="5D1C9F3A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14.4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14.4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[Lenovo]:14.4)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2E1568BC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5.26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5.26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[QC]:5.26)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065FC706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2.76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2.76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[QC]:2.76)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72264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2138F1BE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CW cancellation capability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&gt;=120dB and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&lt; 140dB</w:t>
            </w:r>
          </w:p>
        </w:tc>
        <w:tc>
          <w:tcPr>
            <w:tcW w:w="1231" w:type="pct"/>
          </w:tcPr>
          <w:p w14:paraId="209ED706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8.89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8.89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[QC]:8.89)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08ABC239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6.5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14.4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(3: [Lenovo]:14.4, [Samsung]:6.5, [Spreadtrum]:11.69)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4046AB4C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20.62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20.62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[QC]:20.62)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5E276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4217B795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CW cancellation capability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&gt;=140dB and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&lt; 1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0dB</w:t>
            </w:r>
          </w:p>
        </w:tc>
        <w:tc>
          <w:tcPr>
            <w:tcW w:w="1231" w:type="pct"/>
          </w:tcPr>
          <w:p w14:paraId="22EAA9B8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11.69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25.13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(4: [DOCOMO]:16.32, [IITK]:19.57, [QC]:25.13, [Samsung]:11.69)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1F7DC27A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11.7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32.8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(16: [CEWiT]:15.99, [CMCC]:24.11, [ChinaTelecom]:12.16, [DOCOMO]:16.32, [FW]:15.91, [HW]:22.21, [Honor]:14.92, [IDCC]:13.11, [IITK]:19.57, [MTK]:16.83, [NOK]:16.03, [OPPO]:14.43, [QC]:14.43, [Tejas]:11.7, [Xiaomi]:16.03, [ZTE]:32.8)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369A7280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3.3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19.57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(4: [DOCOMO]:16.11, [IITK]:19.57, [Lenovo]:3.3, [Samsung]:11.69)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1C094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292C72DC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CW cancellation capability &gt;=1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0dB</w:t>
            </w:r>
          </w:p>
        </w:tc>
        <w:tc>
          <w:tcPr>
            <w:tcW w:w="1231" w:type="pct"/>
          </w:tcPr>
          <w:p w14:paraId="293F1FAA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14.43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36.6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(9: [FW]:26.65, [HW]:24.4, [MTK]:17.8, [NOK]:16.03, [OPPO]:14.43, [QC]:14.43, [Spreadtrum]:28.27, [ZTE]:36.6, [vivo]:16.57)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75AE8A02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14.43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16.57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(2: [QC]:14.43, [vivo]:16.57)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43F152FB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6.9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30.11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(8: [FW]:25.66, [HW]:24.4, [MTK]:17.8, [NOK]:16.03, [OPPO]:14.43, [QC]:14.43, [Spreadtrum]:30.11, [ZTE]:6.9)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257C3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2A49D244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Tx EIRP power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&lt;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30dBm, </w:t>
            </w:r>
          </w:p>
        </w:tc>
        <w:tc>
          <w:tcPr>
            <w:tcW w:w="1231" w:type="pct"/>
          </w:tcPr>
          <w:p w14:paraId="6D144E65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-36dBm</w:t>
            </w:r>
          </w:p>
          <w:p w14:paraId="3F1074C6">
            <w:pPr>
              <w:pStyle w:val="195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6.89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11.57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(4: [DOCOMO]:6.91, [Honor]:6.89, [IITK]:11.57, [ZTE]:6.9)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755CA1F9">
            <w:pPr>
              <w:pStyle w:val="195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7DBEC9AF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-3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1B4C4513">
            <w:pPr>
              <w:pStyle w:val="195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5.6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[Lenovo]:5, [NOK]:4.09, [QC]:5.6, [Samsung]:4.54, [Xiaomi]:5.6)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58029F2D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31" w:type="pct"/>
          </w:tcPr>
          <w:p w14:paraId="77A160CE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-36dBm</w:t>
            </w:r>
          </w:p>
          <w:p w14:paraId="050BA86A">
            <w:pPr>
              <w:pStyle w:val="195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6.89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11.57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(4: [DOCOMO]:6.91, [Honor]:6.89, [IITK]:11.57, [ZTE]:6.9)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2B489B70">
            <w:pPr>
              <w:pStyle w:val="195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1B7FE29E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-3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14259374">
            <w:pPr>
              <w:pStyle w:val="195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5.6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[Lenovo]:5, [NOK]:4.09, [QC]:5.26, [Samsung]:4.54, [Xiaomi]:5.6)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00968AA2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30" w:type="pct"/>
          </w:tcPr>
          <w:p w14:paraId="2A5112E3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-36dBm</w:t>
            </w:r>
          </w:p>
          <w:p w14:paraId="034E647D">
            <w:pPr>
              <w:pStyle w:val="195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6.89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11.57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(4: [DOCOMO]:6.91, [Honor]:6.89, [IITK]:11.57, [ZTE]:6.9)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7171BC1A">
            <w:pPr>
              <w:pStyle w:val="195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334A2BD8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-3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3F80D01D">
            <w:pPr>
              <w:pStyle w:val="195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3.3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5.6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[Lenovo]:3.3, [NOK]:4.09, [QC]:5.6, [Samsung]:4.54, [Xiaomi]:5.6)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4BBCCFC9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7F77F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296614AE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R2D Tx EIRP power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&gt;=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and &lt;35dBm</w:t>
            </w:r>
          </w:p>
        </w:tc>
        <w:tc>
          <w:tcPr>
            <w:tcW w:w="1231" w:type="pct"/>
          </w:tcPr>
          <w:p w14:paraId="4C341BC5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-36dBm</w:t>
            </w:r>
          </w:p>
          <w:p w14:paraId="061A3620">
            <w:pPr>
              <w:pStyle w:val="195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12.88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17.8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[DOCOMO]:16.32, [HW]:14.43, [Honor]:12.88, [MTK]:17.8, [vivo]:16.57)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369B3022">
            <w:pPr>
              <w:pStyle w:val="195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7A925F44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-3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5C5DA884">
            <w:pPr>
              <w:pStyle w:val="195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11.69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11.69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[Samsung]:11.69)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1016B0B0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31" w:type="pct"/>
          </w:tcPr>
          <w:p w14:paraId="51851685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-36dBm</w:t>
            </w:r>
          </w:p>
          <w:p w14:paraId="79BDCA33">
            <w:pPr>
              <w:pStyle w:val="195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12.88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16.83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[DOCOMO]:16.32, [HW]:14.43, [Honor]:12.88, [MTK]:16.83, [vivo]:16.57)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0102F739">
            <w:pPr>
              <w:pStyle w:val="195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69D30060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-3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5EC24555">
            <w:pPr>
              <w:pStyle w:val="195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6.5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6.5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[Samsung]:6.5)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5DEAA6BE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30" w:type="pct"/>
          </w:tcPr>
          <w:p w14:paraId="0E0BB133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-36dBm</w:t>
            </w:r>
          </w:p>
          <w:p w14:paraId="7199B3C3">
            <w:pPr>
              <w:pStyle w:val="195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12.88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17.8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(4: [DOCOMO]:16.11, [HW]:14.43, [Honor]:12.88, [MTK]:17.8)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30922F8F">
            <w:pPr>
              <w:pStyle w:val="195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73375431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-3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2CA5D470">
            <w:pPr>
              <w:pStyle w:val="195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11.69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11.69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[Samsung]:11.69)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70D3913F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  </w:t>
            </w:r>
          </w:p>
        </w:tc>
      </w:tr>
      <w:tr w14:paraId="24CF6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398F7F12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Tx EIRP power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&gt;=35dBm</w:t>
            </w:r>
          </w:p>
        </w:tc>
        <w:tc>
          <w:tcPr>
            <w:tcW w:w="1231" w:type="pct"/>
          </w:tcPr>
          <w:p w14:paraId="510ABA77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-36dBm</w:t>
            </w:r>
          </w:p>
          <w:p w14:paraId="23A05AC6">
            <w:pPr>
              <w:pStyle w:val="195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24.4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37.16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(9: [CMCC]:36.59, [ChinaTelecom]:37.16, [FW]:26.65, [HW]:24.4, [Honor]:36.59, [IDCC]:36.59, [QC]:25.13, [Spreadtrum]:28.27, [ZTE]:36.6)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59C714DA">
            <w:pPr>
              <w:pStyle w:val="195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4577CE81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-3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203A0681">
            <w:pPr>
              <w:pStyle w:val="195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14.4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21.7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(8: [CEWiT]:19.77, [IITK]:19.57, [Lenovo]:14.4, [NOK]:16.03, [OPPO]:14.43, [QC]:14.43, [Tejas]:21.7, [Xiaomi]:16.03)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6D183BF5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31" w:type="pct"/>
          </w:tcPr>
          <w:p w14:paraId="55C10F94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-36dBm</w:t>
            </w:r>
          </w:p>
          <w:p w14:paraId="6A7F780E">
            <w:pPr>
              <w:pStyle w:val="195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5.26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32.8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(9: [CMCC]:24.11, [ChinaTelecom]:12.16, [FW]:15.91, [HW]:22.21, [Honor]:14.92, [IDCC]:13.11, [QC]:5.26, [Spreadtrum]:11.69, [ZTE]:32.8)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372DA261">
            <w:pPr>
              <w:pStyle w:val="195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6CBB2F4A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-3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641211BB">
            <w:pPr>
              <w:pStyle w:val="195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11.7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19.57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(8: [CEWiT]:15.99, [IITK]:19.57, [Lenovo]:14.4, [NOK]:16.03, [OPPO]:14.43, [QC]:14.43, [Tejas]:11.7, [Xiaomi]:16.03)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243F29D9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30" w:type="pct"/>
          </w:tcPr>
          <w:p w14:paraId="2635276D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-36dBm</w:t>
            </w:r>
          </w:p>
          <w:p w14:paraId="60363FE9">
            <w:pPr>
              <w:pStyle w:val="195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20.62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36.59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(8: [CMCC]:36.59, [ChinaTelecom]:28.57, [FW]:25.66, [HW]:24.4, [Honor]:36.59, [IDCC]:36.59, [QC]:20.62, [Spreadtrum]:30.11)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1C3EBA25">
            <w:pPr>
              <w:pStyle w:val="195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2D77D185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-3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68AD9802">
            <w:pPr>
              <w:pStyle w:val="195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14.43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21.7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(7: [CEWiT]:19.77, [IITK]:19.57, [NOK]:16.03, [OPPO]:14.43, [QC]:14.43, [Tejas]:21.7, [Xiaomi]:16.03)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66AD6382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  </w:t>
            </w:r>
          </w:p>
        </w:tc>
      </w:tr>
      <w:tr w14:paraId="78459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441B2681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FEC code (1/2, 1/3, 1/4)</w:t>
            </w:r>
          </w:p>
        </w:tc>
        <w:tc>
          <w:tcPr>
            <w:tcW w:w="1231" w:type="pct"/>
          </w:tcPr>
          <w:p w14:paraId="60A109D0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14.43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36.6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(9: [CMCC]:36.59, [DOCOMO]:16.32, [HW]:24.4, [Honor]:36.59, [IDCC]:36.59, [MTK]:17.8, [OPPO]:14.43, [QC]:25.13, [ZTE]:36.6)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1D02606F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13.11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32.8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(9: [CMCC]:24.11, [DOCOMO]:16.32, [HW]:22.21, [Honor]:14.92, [IDCC]:13.11, [MTK]:16.83, [OPPO]:14.43, [QC]:14.43, [ZTE]:32.8)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7F3A3D11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6.9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36.59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(9: [CMCC]:36.59, [DOCOMO]:16.11, [HW]:24.4, [Honor]:36.59, [IDCC]:36.59, [MTK]:17.8, [OPPO]:14.43, [QC]:20.62, [ZTE]:6.9)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6083D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21E2434D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without FEC</w:t>
            </w:r>
          </w:p>
        </w:tc>
        <w:tc>
          <w:tcPr>
            <w:tcW w:w="1231" w:type="pct"/>
          </w:tcPr>
          <w:p w14:paraId="003CB439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11.69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37.16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(12: [CEWiT]:19.77, [ChinaTelecom]:37.16, [Ericsson]:22.08, [FW]:26.65, [IITK]:19.57, [Lenovo]:14.4, [NOK]:16.03, [Samsung]:11.69, [Spreadtrum]:28.27, [Tejas]:21.7, [Xiaomi]:16.03, [vivo]:16.57)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33DA9A9E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6.5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20.95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(12: [CEWiT]:15.99, [ChinaTelecom]:12.16, [Ericsson]:20.95, [FW]:15.91, [IITK]:19.57, [Lenovo]:14.4, [NOK]:16.03, [Samsung]:6.5, [Spreadtrum]:11.69, [Tejas]:11.7, [Xiaomi]:16.03, [vivo]:16.57)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646A63CF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3.3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30.11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(11: [CEWiT]:19.77, [ChinaTelecom]:28.57, [Ericsson]:17.04, [FW]:25.66, [IITK]:19.57, [Lenovo]:3.3, [NOK]:16.03, [Samsung]:11.69, [Spreadtrum]:30.11, [Tejas]:21.7, [Xiaomi]:16.03)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60EEF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3DF06135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OOK</w:t>
            </w:r>
          </w:p>
        </w:tc>
        <w:tc>
          <w:tcPr>
            <w:tcW w:w="1231" w:type="pct"/>
          </w:tcPr>
          <w:p w14:paraId="49CE12CF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11.69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37.16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(18: [CEWiT]:19.77, [ChinaTelecom]:37.16, [DOCOMO]:16.32, [Ericsson]:22.08, [FW]:26.65, [HW]:24.4, [Honor]:36.59, [IDCC]:36.59, [IITK]:19.57, [Lenovo]:14.4, [NOK]:16.03, [OPPO]:14.43, [Samsung]:11.69, [Spreadtrum]:28.27, [Tejas]:21.7, [Xiaomi]:16.03, [ZTE]:36.6, [vivo]:16.57)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01B45FE7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6.5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32.8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(18: [CEWiT]:15.99, [ChinaTelecom]:12.16, [DOCOMO]:16.32, [Ericsson]:20.95, [FW]:15.91, [HW]:22.21, [Honor]:14.92, [IDCC]:13.11, [IITK]:19.57, [Lenovo]:14.4, [NOK]:16.03, [OPPO]:14.43, [Samsung]:6.5, [Spreadtrum]:11.69, [Tejas]:11.7, [Xiaomi]:16.03, [ZTE]:32.8, [vivo]:16.57)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7FCFC614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3.3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36.59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(17: [CEWiT]:19.77, [ChinaTelecom]:28.57, [DOCOMO]:16.11, [Ericsson]:17.04, [FW]:25.66, [HW]:24.4, [Honor]:36.59, [IDCC]:36.59, [IITK]:19.57, [Lenovo]:3.3, [NOK]:16.03, [OPPO]:14.43, [Samsung]:11.69, [Spreadtrum]:30.11, [Tejas]:21.7, [Xiaomi]:16.03, [ZTE]:6.9)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7690B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49A2F710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BPSK</w:t>
            </w:r>
          </w:p>
        </w:tc>
        <w:tc>
          <w:tcPr>
            <w:tcW w:w="1231" w:type="pct"/>
          </w:tcPr>
          <w:p w14:paraId="0BECEB25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16.03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36.6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(6: [CMCC]:36.59, [MTK]:17.8, [NOK]:16.03, [QC]:25.13, [Xiaomi]:16.03, [ZTE]:36.6)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1B05A51D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14.43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24.11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(6: [CMCC]:24.11, [MTK]:16.83, [NOK]:16.03, [QC]:14.43, [Xiaomi]:16.03, [ZTE]:23.5)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429C05A1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6.9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36.59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(6: [CMCC]:36.59, [MTK]:17.8, [NOK]:16.03, [QC]:20.62, [Xiaomi]:16.03, [ZTE]:6.9)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499BB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285A89D0">
            <w:pPr>
              <w:pStyle w:val="19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MSK</w:t>
            </w:r>
          </w:p>
        </w:tc>
        <w:tc>
          <w:tcPr>
            <w:tcW w:w="1231" w:type="pct"/>
          </w:tcPr>
          <w:p w14:paraId="3465A610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16.03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16.03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[NOK]:16.03)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3AA081D0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16.03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16.03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[NOK]:16.03)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3AA0E5C6">
            <w:pPr>
              <w:pStyle w:val="195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16.03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16.03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[NOK]:16.03)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</w:tbl>
    <w:p w14:paraId="527F495B"/>
    <w:p w14:paraId="5079815D">
      <w:pPr>
        <w:pStyle w:val="6"/>
      </w:pPr>
      <w:r>
        <w:rPr>
          <w:rFonts w:hint="eastAsia"/>
        </w:rPr>
        <w:t>7.1.1.2</w:t>
      </w:r>
      <w:r>
        <w:tab/>
      </w:r>
      <w:r>
        <w:t>D</w:t>
      </w:r>
      <w:r>
        <w:rPr>
          <w:rFonts w:hint="eastAsia"/>
        </w:rPr>
        <w:t>evice 2a</w:t>
      </w:r>
    </w:p>
    <w:p w14:paraId="6064A2F3">
      <w:pPr>
        <w:pStyle w:val="7"/>
      </w:pPr>
      <w:r>
        <w:rPr>
          <w:rFonts w:hint="eastAsia"/>
        </w:rPr>
        <w:t>7.1.1.2.1</w:t>
      </w:r>
      <w:r>
        <w:tab/>
      </w:r>
      <w:r>
        <w:t>Collection of the results</w:t>
      </w:r>
    </w:p>
    <w:p w14:paraId="0FCC4023">
      <w:pPr>
        <w:pStyle w:val="8"/>
      </w:pPr>
      <w:r>
        <w:rPr>
          <w:rFonts w:hint="eastAsia"/>
        </w:rPr>
        <w:t>7.1.1.2.1.1</w:t>
      </w:r>
      <w:r>
        <w:tab/>
      </w:r>
      <w:r>
        <w:rPr>
          <w:rFonts w:hint="eastAsia"/>
        </w:rPr>
        <w:t>[1kbps]</w:t>
      </w:r>
    </w:p>
    <w:p w14:paraId="2F6381E5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 xml:space="preserve">Table </w:t>
      </w:r>
      <w:r>
        <w:rPr>
          <w:rFonts w:ascii="Times New Roman" w:hAnsi="Times New Roman" w:cs="Times New Roman"/>
          <w:sz w:val="20"/>
          <w:szCs w:val="20"/>
        </w:rPr>
        <w:t>7.1.1.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1.1-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13"/>
        <w:gridCol w:w="979"/>
        <w:gridCol w:w="1142"/>
        <w:gridCol w:w="730"/>
        <w:gridCol w:w="710"/>
        <w:gridCol w:w="639"/>
        <w:gridCol w:w="681"/>
        <w:gridCol w:w="684"/>
        <w:gridCol w:w="730"/>
        <w:gridCol w:w="909"/>
        <w:gridCol w:w="676"/>
        <w:gridCol w:w="707"/>
        <w:gridCol w:w="1050"/>
        <w:gridCol w:w="619"/>
        <w:gridCol w:w="882"/>
        <w:gridCol w:w="825"/>
        <w:gridCol w:w="682"/>
        <w:gridCol w:w="843"/>
      </w:tblGrid>
      <w:tr w14:paraId="17894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177AF1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~1kbps, device 2a, D1T1, InF-DH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628EB3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</w:tr>
      <w:tr w14:paraId="421F6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0" w:hRule="atLeast"/>
        </w:trPr>
        <w:tc>
          <w:tcPr>
            <w:tcW w:w="2500" w:type="pct"/>
            <w:gridSpan w:val="9"/>
            <w:shd w:val="clear" w:color="auto" w:fill="auto"/>
          </w:tcPr>
          <w:p w14:paraId="07B856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203" w:type="pct"/>
            <w:gridSpan w:val="8"/>
            <w:shd w:val="clear" w:color="auto" w:fill="auto"/>
          </w:tcPr>
          <w:p w14:paraId="45E3DB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Carrier frequency (MHz)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(15) Row indices in the table.</w:t>
            </w:r>
          </w:p>
        </w:tc>
        <w:tc>
          <w:tcPr>
            <w:tcW w:w="297" w:type="pct"/>
            <w:shd w:val="clear" w:color="auto" w:fill="auto"/>
          </w:tcPr>
          <w:p w14:paraId="515B99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</w:tr>
      <w:tr w14:paraId="2E9BB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shd w:val="clear" w:color="D9E1F2" w:fill="D9E1F2"/>
            <w:noWrap/>
            <w:vAlign w:val="center"/>
          </w:tcPr>
          <w:p w14:paraId="4913FC3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44" w:type="pct"/>
            <w:shd w:val="clear" w:color="D9E1F2" w:fill="D9E1F2"/>
            <w:noWrap/>
            <w:vAlign w:val="center"/>
          </w:tcPr>
          <w:p w14:paraId="1EBF605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01" w:type="pct"/>
            <w:shd w:val="clear" w:color="D9E1F2" w:fill="D9E1F2"/>
            <w:noWrap/>
            <w:vAlign w:val="center"/>
          </w:tcPr>
          <w:p w14:paraId="2EDE957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7" w:type="pct"/>
            <w:shd w:val="clear" w:color="D9E1F2" w:fill="D9E1F2"/>
            <w:noWrap/>
            <w:vAlign w:val="center"/>
          </w:tcPr>
          <w:p w14:paraId="2C19874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0" w:type="pct"/>
            <w:shd w:val="clear" w:color="D9E1F2" w:fill="D9E1F2"/>
            <w:noWrap/>
            <w:vAlign w:val="center"/>
          </w:tcPr>
          <w:p w14:paraId="6A67380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5" w:type="pct"/>
            <w:shd w:val="clear" w:color="D9E1F2" w:fill="D9E1F2"/>
            <w:noWrap/>
            <w:vAlign w:val="center"/>
          </w:tcPr>
          <w:p w14:paraId="14DC8BA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6BE75BB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25B65C9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7" w:type="pct"/>
            <w:shd w:val="clear" w:color="D9E1F2" w:fill="D9E1F2"/>
            <w:noWrap/>
            <w:vAlign w:val="center"/>
          </w:tcPr>
          <w:p w14:paraId="600ACFE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289" w:type="pct"/>
            <w:shd w:val="clear" w:color="D9E1F2" w:fill="D9E1F2"/>
            <w:noWrap/>
            <w:vAlign w:val="center"/>
          </w:tcPr>
          <w:p w14:paraId="19D733A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8" w:type="pct"/>
            <w:shd w:val="clear" w:color="D9E1F2" w:fill="D9E1F2"/>
            <w:noWrap/>
            <w:vAlign w:val="center"/>
          </w:tcPr>
          <w:p w14:paraId="6FE559D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49" w:type="pct"/>
            <w:shd w:val="clear" w:color="D9E1F2" w:fill="D9E1F2"/>
            <w:noWrap/>
            <w:vAlign w:val="center"/>
          </w:tcPr>
          <w:p w14:paraId="4CB58F6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69" w:type="pct"/>
            <w:shd w:val="clear" w:color="D9E1F2" w:fill="D9E1F2"/>
            <w:noWrap/>
            <w:vAlign w:val="center"/>
          </w:tcPr>
          <w:p w14:paraId="6C4C83D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8" w:type="pct"/>
            <w:shd w:val="clear" w:color="D9E1F2" w:fill="D9E1F2"/>
            <w:noWrap/>
            <w:vAlign w:val="center"/>
          </w:tcPr>
          <w:p w14:paraId="4E6ACC3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10" w:type="pct"/>
            <w:shd w:val="clear" w:color="D9E1F2" w:fill="D9E1F2"/>
            <w:noWrap/>
            <w:vAlign w:val="center"/>
          </w:tcPr>
          <w:p w14:paraId="722A00D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90" w:type="pct"/>
            <w:shd w:val="clear" w:color="D9E1F2" w:fill="D9E1F2"/>
            <w:noWrap/>
            <w:vAlign w:val="center"/>
          </w:tcPr>
          <w:p w14:paraId="506E6F2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37A9FBC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0F2C393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14:paraId="25E3F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restart"/>
            <w:shd w:val="clear" w:color="auto" w:fill="auto"/>
            <w:vAlign w:val="center"/>
          </w:tcPr>
          <w:p w14:paraId="25CED6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D1T1-A1</w:t>
            </w: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0B150D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1A3DF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56.59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6B102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71.1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0FC000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53EAEE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76C773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5CAE74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BC81B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36D716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7487BB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63750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6310C1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14E53D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397E39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137.4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3A6FD1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6EC67B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4F73BB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487</w:t>
            </w:r>
          </w:p>
        </w:tc>
      </w:tr>
      <w:tr w14:paraId="2E404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5BB1D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665D7B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2B61B0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DAC80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DC1E0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51C254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72ABC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D7CA0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115ED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15605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C2770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00E82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7C130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297875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D5174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145.44</w:t>
            </w:r>
          </w:p>
        </w:tc>
        <w:tc>
          <w:tcPr>
            <w:tcW w:w="290" w:type="pct"/>
            <w:vMerge w:val="continue"/>
            <w:vAlign w:val="center"/>
          </w:tcPr>
          <w:p w14:paraId="08FD4C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85C76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3BFC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483</w:t>
            </w:r>
          </w:p>
        </w:tc>
      </w:tr>
      <w:tr w14:paraId="362BC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36670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3C042C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07317A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103562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AFF9F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BA850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3353C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C52B7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C6246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14244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64C52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91249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DA1A1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3CAE5D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83975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290" w:type="pct"/>
            <w:vMerge w:val="continue"/>
            <w:vAlign w:val="center"/>
          </w:tcPr>
          <w:p w14:paraId="1F601C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542CD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EDED8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491</w:t>
            </w:r>
          </w:p>
        </w:tc>
      </w:tr>
      <w:tr w14:paraId="26727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92144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1C60AF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444AB1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0858C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E708A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5E7B49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3AB3E1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1CEE9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19F1EA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0C832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B4ED5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A4F1D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83414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40F6F7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D85FF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81.22</w:t>
            </w:r>
          </w:p>
        </w:tc>
        <w:tc>
          <w:tcPr>
            <w:tcW w:w="290" w:type="pct"/>
            <w:vMerge w:val="continue"/>
            <w:vAlign w:val="center"/>
          </w:tcPr>
          <w:p w14:paraId="78B242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9AFB2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694B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488</w:t>
            </w:r>
          </w:p>
        </w:tc>
      </w:tr>
      <w:tr w14:paraId="1A786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FFD15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7B24E7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51D5F7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187F34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2FACA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4A48BC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366B8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6C2BC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7BE05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FF155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8765D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FDB22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4C247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5C4424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D3C9A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85.97</w:t>
            </w:r>
          </w:p>
        </w:tc>
        <w:tc>
          <w:tcPr>
            <w:tcW w:w="290" w:type="pct"/>
            <w:vMerge w:val="continue"/>
            <w:vAlign w:val="center"/>
          </w:tcPr>
          <w:p w14:paraId="59127F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5A3D6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97076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484</w:t>
            </w:r>
          </w:p>
        </w:tc>
      </w:tr>
      <w:tr w14:paraId="1C844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7B5A4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E72B0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00FB97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4EEBE9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B5EAF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A81D8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2546D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BF2D1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D4BFA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6E370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E6019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7D12A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E627B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033105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AAD00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78.62</w:t>
            </w:r>
          </w:p>
        </w:tc>
        <w:tc>
          <w:tcPr>
            <w:tcW w:w="290" w:type="pct"/>
            <w:vMerge w:val="continue"/>
            <w:vAlign w:val="center"/>
          </w:tcPr>
          <w:p w14:paraId="29FA0C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8C3D8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6868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492</w:t>
            </w:r>
          </w:p>
        </w:tc>
      </w:tr>
      <w:tr w14:paraId="15BB7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9F17F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60C3D6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541228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95.51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7A737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76.1</w:t>
            </w:r>
          </w:p>
        </w:tc>
        <w:tc>
          <w:tcPr>
            <w:tcW w:w="250" w:type="pct"/>
            <w:vMerge w:val="continue"/>
            <w:vAlign w:val="center"/>
          </w:tcPr>
          <w:p w14:paraId="44FE3E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68C1E7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71E5FF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1F8231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57" w:type="pct"/>
            <w:vMerge w:val="continue"/>
            <w:vAlign w:val="center"/>
          </w:tcPr>
          <w:p w14:paraId="60A3AE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026C69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 w:val="continue"/>
            <w:vAlign w:val="center"/>
          </w:tcPr>
          <w:p w14:paraId="140C03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2BF3B2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3F156F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346E64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A0FDE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253.22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1DCB34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 w:val="continue"/>
            <w:vAlign w:val="center"/>
          </w:tcPr>
          <w:p w14:paraId="17B359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79B2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</w:t>
            </w:r>
          </w:p>
        </w:tc>
      </w:tr>
      <w:tr w14:paraId="58F38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41D63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067AD9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31EC87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A15FB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84C46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41298E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2418D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7E7DA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74AF07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9C759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FC777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52329C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vMerge w:val="continue"/>
            <w:vAlign w:val="center"/>
          </w:tcPr>
          <w:p w14:paraId="7AB1C2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107092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9B1FD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184.66</w:t>
            </w:r>
          </w:p>
        </w:tc>
        <w:tc>
          <w:tcPr>
            <w:tcW w:w="290" w:type="pct"/>
            <w:vMerge w:val="continue"/>
            <w:vAlign w:val="center"/>
          </w:tcPr>
          <w:p w14:paraId="4C4FCF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CE057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820B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</w:t>
            </w:r>
          </w:p>
        </w:tc>
      </w:tr>
      <w:tr w14:paraId="4A564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2976E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66967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24A5D6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91EBB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AFDC4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7456B8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3DFBA1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980EA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1B5E5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A427A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37001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7AF71C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9" w:type="pct"/>
            <w:vMerge w:val="continue"/>
            <w:vAlign w:val="center"/>
          </w:tcPr>
          <w:p w14:paraId="75118F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3DCC19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A047E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149.6</w:t>
            </w:r>
          </w:p>
        </w:tc>
        <w:tc>
          <w:tcPr>
            <w:tcW w:w="290" w:type="pct"/>
            <w:vMerge w:val="continue"/>
            <w:vAlign w:val="center"/>
          </w:tcPr>
          <w:p w14:paraId="796FB4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D5F59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FCE7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</w:t>
            </w:r>
          </w:p>
        </w:tc>
      </w:tr>
      <w:tr w14:paraId="4DDAB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B093A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C133B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68D961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7690DC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E6476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5F1546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E472C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B918F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A3635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CA8E7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6C424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2DB3A1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vMerge w:val="continue"/>
            <w:vAlign w:val="center"/>
          </w:tcPr>
          <w:p w14:paraId="5F42FC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27E81F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F09AC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109.04</w:t>
            </w:r>
          </w:p>
        </w:tc>
        <w:tc>
          <w:tcPr>
            <w:tcW w:w="290" w:type="pct"/>
            <w:vMerge w:val="continue"/>
            <w:vAlign w:val="center"/>
          </w:tcPr>
          <w:p w14:paraId="013339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53781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6A30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</w:tr>
      <w:tr w14:paraId="245C2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9BFAC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29516B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33A36A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44.97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1F4153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68.92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282A8D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 w:val="continue"/>
            <w:vAlign w:val="center"/>
          </w:tcPr>
          <w:p w14:paraId="037819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18378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1BC170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 w:val="continue"/>
            <w:vAlign w:val="center"/>
          </w:tcPr>
          <w:p w14:paraId="66F2EA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102947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 w:val="continue"/>
            <w:vAlign w:val="center"/>
          </w:tcPr>
          <w:p w14:paraId="1AA12A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3D89B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17CDCF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4D8DE8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582C36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44.97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332A94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 w:val="continue"/>
            <w:vAlign w:val="center"/>
          </w:tcPr>
          <w:p w14:paraId="038E50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BFA6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</w:t>
            </w:r>
          </w:p>
        </w:tc>
      </w:tr>
      <w:tr w14:paraId="58958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E765E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1E0C06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4E6C44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A8F9E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68.95</w:t>
            </w:r>
          </w:p>
        </w:tc>
        <w:tc>
          <w:tcPr>
            <w:tcW w:w="250" w:type="pct"/>
            <w:vMerge w:val="continue"/>
            <w:vAlign w:val="center"/>
          </w:tcPr>
          <w:p w14:paraId="62B34D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13BCB9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4A26DD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01D35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B8FC1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4F64D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80EEF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000C2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082D10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43DFBA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915AC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90" w:type="pct"/>
            <w:vMerge w:val="continue"/>
            <w:vAlign w:val="center"/>
          </w:tcPr>
          <w:p w14:paraId="4F76E3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F0022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34491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</w:t>
            </w:r>
          </w:p>
        </w:tc>
      </w:tr>
      <w:tr w14:paraId="49DA3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C5B0C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4BF6C8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57D23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46.17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3CC629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69.17</w:t>
            </w:r>
          </w:p>
        </w:tc>
        <w:tc>
          <w:tcPr>
            <w:tcW w:w="250" w:type="pct"/>
            <w:vMerge w:val="continue"/>
            <w:vAlign w:val="center"/>
          </w:tcPr>
          <w:p w14:paraId="19311A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0BDF59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1277D5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A5647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7B103C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8E863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62CA4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99FF3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4845AE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3451F8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7AD90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46.17</w:t>
            </w:r>
          </w:p>
        </w:tc>
        <w:tc>
          <w:tcPr>
            <w:tcW w:w="290" w:type="pct"/>
            <w:vMerge w:val="continue"/>
            <w:vAlign w:val="center"/>
          </w:tcPr>
          <w:p w14:paraId="6884FC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0DBE0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E3DF4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</w:tr>
      <w:tr w14:paraId="1A6A5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4ABDA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FE32A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8DB5D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46.29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02AE90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69.2</w:t>
            </w:r>
          </w:p>
        </w:tc>
        <w:tc>
          <w:tcPr>
            <w:tcW w:w="250" w:type="pct"/>
            <w:vMerge w:val="continue"/>
            <w:vAlign w:val="center"/>
          </w:tcPr>
          <w:p w14:paraId="7DE99A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05DABA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333F7E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5D6D3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D8F71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301CD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74057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A7483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22E96C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6FFA4E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09C02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46.29</w:t>
            </w:r>
          </w:p>
        </w:tc>
        <w:tc>
          <w:tcPr>
            <w:tcW w:w="290" w:type="pct"/>
            <w:vMerge w:val="continue"/>
            <w:vAlign w:val="center"/>
          </w:tcPr>
          <w:p w14:paraId="2C27FA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4BA90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456A0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</w:t>
            </w:r>
          </w:p>
        </w:tc>
      </w:tr>
      <w:tr w14:paraId="534F6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CC7BF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15FFEE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166254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23.52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55EE5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50" w:type="pct"/>
            <w:vMerge w:val="continue"/>
            <w:vAlign w:val="center"/>
          </w:tcPr>
          <w:p w14:paraId="348D93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366DF6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39A34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DE4D7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F2D0C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4E4040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 w:val="continue"/>
            <w:vAlign w:val="center"/>
          </w:tcPr>
          <w:p w14:paraId="11E6EF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3713A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09ED8F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799F5F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72228C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58.5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3265AB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 w:val="continue"/>
            <w:vAlign w:val="center"/>
          </w:tcPr>
          <w:p w14:paraId="016FF5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2396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88</w:t>
            </w:r>
          </w:p>
        </w:tc>
      </w:tr>
      <w:tr w14:paraId="76163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76487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6B56A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08D52F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759C07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DEA4E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20C0E8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3A6E4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48BB8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0F2F55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5EA9E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4DD42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73DB3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52260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12EBE6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EF262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51.2</w:t>
            </w:r>
          </w:p>
        </w:tc>
        <w:tc>
          <w:tcPr>
            <w:tcW w:w="290" w:type="pct"/>
            <w:vMerge w:val="continue"/>
            <w:vAlign w:val="center"/>
          </w:tcPr>
          <w:p w14:paraId="33C5D9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83A7F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3E24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</w:t>
            </w:r>
          </w:p>
        </w:tc>
      </w:tr>
      <w:tr w14:paraId="05489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E5B90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9C33D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422181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1A6AE3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19765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80EEF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00196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80521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47F28C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F0DDE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227D0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C6B54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C8CE5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244026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C1840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43.6</w:t>
            </w:r>
          </w:p>
        </w:tc>
        <w:tc>
          <w:tcPr>
            <w:tcW w:w="290" w:type="pct"/>
            <w:vMerge w:val="continue"/>
            <w:vAlign w:val="center"/>
          </w:tcPr>
          <w:p w14:paraId="5973C6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99B21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6A1F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108</w:t>
            </w:r>
          </w:p>
        </w:tc>
      </w:tr>
      <w:tr w14:paraId="629AA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CBD9E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18660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3B22CC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40FD9D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CA141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314F3E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480F7A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4E75C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continue"/>
            <w:vAlign w:val="center"/>
          </w:tcPr>
          <w:p w14:paraId="0AE592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432D3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CEE97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83B5C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848DA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3DF0CC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9EB1E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55.46</w:t>
            </w:r>
          </w:p>
        </w:tc>
        <w:tc>
          <w:tcPr>
            <w:tcW w:w="290" w:type="pct"/>
            <w:vMerge w:val="continue"/>
            <w:vAlign w:val="center"/>
          </w:tcPr>
          <w:p w14:paraId="2BF111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A2F45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27CA3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</w:t>
            </w:r>
          </w:p>
        </w:tc>
      </w:tr>
      <w:tr w14:paraId="5C741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2BA69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46905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6C03FA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FA831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27272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1BA7D6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0E3C9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DAC4F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266A25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11AFC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35839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A902F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874CA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439370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A4F10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48.53</w:t>
            </w:r>
          </w:p>
        </w:tc>
        <w:tc>
          <w:tcPr>
            <w:tcW w:w="290" w:type="pct"/>
            <w:vMerge w:val="continue"/>
            <w:vAlign w:val="center"/>
          </w:tcPr>
          <w:p w14:paraId="162A75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5EEE7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93976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</w:t>
            </w:r>
          </w:p>
        </w:tc>
      </w:tr>
      <w:tr w14:paraId="2641F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DE5A4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1DE307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29B201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CEE9A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8A084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210E01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14CA3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43A7D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32FC5A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633AB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742AA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39B04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D15A3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222733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4FE87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41.31</w:t>
            </w:r>
          </w:p>
        </w:tc>
        <w:tc>
          <w:tcPr>
            <w:tcW w:w="290" w:type="pct"/>
            <w:vMerge w:val="continue"/>
            <w:vAlign w:val="center"/>
          </w:tcPr>
          <w:p w14:paraId="438EB8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554CF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1B921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110</w:t>
            </w:r>
          </w:p>
        </w:tc>
      </w:tr>
      <w:tr w14:paraId="07494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C0AA2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4EFA12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6A9F86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36.59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4EC3B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50" w:type="pct"/>
            <w:vMerge w:val="continue"/>
            <w:vAlign w:val="center"/>
          </w:tcPr>
          <w:p w14:paraId="75B389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03B656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0524D2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0AB29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continue"/>
            <w:vAlign w:val="center"/>
          </w:tcPr>
          <w:p w14:paraId="717145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171AC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102FC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AACDB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468A0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5CEFC7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5B701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89.39</w:t>
            </w:r>
          </w:p>
        </w:tc>
        <w:tc>
          <w:tcPr>
            <w:tcW w:w="290" w:type="pct"/>
            <w:vMerge w:val="continue"/>
            <w:vAlign w:val="center"/>
          </w:tcPr>
          <w:p w14:paraId="08B1FA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ED809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DF72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87</w:t>
            </w:r>
          </w:p>
        </w:tc>
      </w:tr>
      <w:tr w14:paraId="0EE6D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0DFFC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4BE2D6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583E95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73EAAE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D30B8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211C10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C9EFD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A827D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4B1724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1EF58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6233B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0B294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E0A3B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39A105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1640B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78.32</w:t>
            </w:r>
          </w:p>
        </w:tc>
        <w:tc>
          <w:tcPr>
            <w:tcW w:w="290" w:type="pct"/>
            <w:vMerge w:val="continue"/>
            <w:vAlign w:val="center"/>
          </w:tcPr>
          <w:p w14:paraId="261DE4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3D57A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FDC3B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</w:t>
            </w:r>
          </w:p>
        </w:tc>
      </w:tr>
      <w:tr w14:paraId="1D3A2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8D743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0541DE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4B0B29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64F13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2AC36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43A054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8CFC2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5554F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44D80A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F21C1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CFD53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D70F3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13004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3A3751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739A7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66.81</w:t>
            </w:r>
          </w:p>
        </w:tc>
        <w:tc>
          <w:tcPr>
            <w:tcW w:w="290" w:type="pct"/>
            <w:vMerge w:val="continue"/>
            <w:vAlign w:val="center"/>
          </w:tcPr>
          <w:p w14:paraId="79DA67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AAF7F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9C81E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107</w:t>
            </w:r>
          </w:p>
        </w:tc>
      </w:tr>
      <w:tr w14:paraId="332B7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A0D0A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414A16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525526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7A33D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C7AA4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4815DA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09715E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D330E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continue"/>
            <w:vAlign w:val="center"/>
          </w:tcPr>
          <w:p w14:paraId="0AB906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730BF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43DE8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60538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15DE2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49D5AB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5189E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84.79</w:t>
            </w:r>
          </w:p>
        </w:tc>
        <w:tc>
          <w:tcPr>
            <w:tcW w:w="290" w:type="pct"/>
            <w:vMerge w:val="continue"/>
            <w:vAlign w:val="center"/>
          </w:tcPr>
          <w:p w14:paraId="3C96E0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32FF4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CA91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89</w:t>
            </w:r>
          </w:p>
        </w:tc>
      </w:tr>
      <w:tr w14:paraId="1284C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4AA20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D9DB1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15A1F1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0C3F8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91908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507352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33A70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3FFCB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2729D1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A49B6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8EF58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1292B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36396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5E91EE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F79F5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74.28</w:t>
            </w:r>
          </w:p>
        </w:tc>
        <w:tc>
          <w:tcPr>
            <w:tcW w:w="290" w:type="pct"/>
            <w:vMerge w:val="continue"/>
            <w:vAlign w:val="center"/>
          </w:tcPr>
          <w:p w14:paraId="24C7A0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9559D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48237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</w:t>
            </w:r>
          </w:p>
        </w:tc>
      </w:tr>
      <w:tr w14:paraId="7F239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A22ED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7901A3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4EED49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0399E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D8658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609AF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C8C7F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550DCB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0D3C5D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FDCCB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48158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11C83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1DF84F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5A1FCA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0B817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63.35</w:t>
            </w:r>
          </w:p>
        </w:tc>
        <w:tc>
          <w:tcPr>
            <w:tcW w:w="290" w:type="pct"/>
            <w:vMerge w:val="continue"/>
            <w:vAlign w:val="center"/>
          </w:tcPr>
          <w:p w14:paraId="0178AD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DB5A7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E9C4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109</w:t>
            </w:r>
          </w:p>
        </w:tc>
      </w:tr>
      <w:tr w14:paraId="3E2A8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436EB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19E9AA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344148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41.31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7874F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68.22</w:t>
            </w:r>
          </w:p>
        </w:tc>
        <w:tc>
          <w:tcPr>
            <w:tcW w:w="250" w:type="pct"/>
            <w:vMerge w:val="continue"/>
            <w:vAlign w:val="center"/>
          </w:tcPr>
          <w:p w14:paraId="2D0D94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D1876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E7DBA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8671D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6EB5E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5E8BB1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029B1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A8196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686D0E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3ADEBA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D963E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41.31</w:t>
            </w:r>
          </w:p>
        </w:tc>
        <w:tc>
          <w:tcPr>
            <w:tcW w:w="290" w:type="pct"/>
            <w:vMerge w:val="continue"/>
            <w:vAlign w:val="center"/>
          </w:tcPr>
          <w:p w14:paraId="57DC30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530CA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C4F6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</w:tr>
      <w:tr w14:paraId="54381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FF82C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6ECDE0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B3D20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48.53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30754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69.72</w:t>
            </w:r>
          </w:p>
        </w:tc>
        <w:tc>
          <w:tcPr>
            <w:tcW w:w="250" w:type="pct"/>
            <w:vMerge w:val="continue"/>
            <w:vAlign w:val="center"/>
          </w:tcPr>
          <w:p w14:paraId="6B4963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9872E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20B16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E7D69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7C4A4C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965FD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8AF95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31942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B1463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08408E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FA9CC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48.53</w:t>
            </w:r>
          </w:p>
        </w:tc>
        <w:tc>
          <w:tcPr>
            <w:tcW w:w="290" w:type="pct"/>
            <w:vMerge w:val="continue"/>
            <w:vAlign w:val="center"/>
          </w:tcPr>
          <w:p w14:paraId="2007FE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DBE34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E870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</w:t>
            </w:r>
          </w:p>
        </w:tc>
      </w:tr>
      <w:tr w14:paraId="427E9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784F3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126EAC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3ADD4B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55.46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5697D8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70.97</w:t>
            </w:r>
          </w:p>
        </w:tc>
        <w:tc>
          <w:tcPr>
            <w:tcW w:w="250" w:type="pct"/>
            <w:vMerge w:val="continue"/>
            <w:vAlign w:val="center"/>
          </w:tcPr>
          <w:p w14:paraId="1A4D10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196FF3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6D348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2297BC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continue"/>
            <w:vAlign w:val="center"/>
          </w:tcPr>
          <w:p w14:paraId="3220FE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6D3CE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6A246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A7DF4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5D1E64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71F632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CFDE5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55.46</w:t>
            </w:r>
          </w:p>
        </w:tc>
        <w:tc>
          <w:tcPr>
            <w:tcW w:w="290" w:type="pct"/>
            <w:vMerge w:val="continue"/>
            <w:vAlign w:val="center"/>
          </w:tcPr>
          <w:p w14:paraId="0360D5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4FD66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85DD3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80</w:t>
            </w:r>
          </w:p>
        </w:tc>
      </w:tr>
      <w:tr w14:paraId="3BE32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D6BC1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79EAA6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3A0D46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62.53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A5E77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72.1</w:t>
            </w:r>
          </w:p>
        </w:tc>
        <w:tc>
          <w:tcPr>
            <w:tcW w:w="250" w:type="pct"/>
            <w:vMerge w:val="continue"/>
            <w:vAlign w:val="center"/>
          </w:tcPr>
          <w:p w14:paraId="052BA7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76CD47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3C384D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70C70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134036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1671B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B9876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30789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0339CF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5BD45B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CD96D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94.24</w:t>
            </w:r>
          </w:p>
        </w:tc>
        <w:tc>
          <w:tcPr>
            <w:tcW w:w="290" w:type="pct"/>
            <w:vMerge w:val="continue"/>
            <w:vAlign w:val="center"/>
          </w:tcPr>
          <w:p w14:paraId="3C3A47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2E5F0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4032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78</w:t>
            </w:r>
          </w:p>
        </w:tc>
      </w:tr>
      <w:tr w14:paraId="5B55D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51AAF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3BB847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27A285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0F892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B28EF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C6E64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206FA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0C5EC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0411B3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6311E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5591D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6CAAB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81889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605140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81332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82.58</w:t>
            </w:r>
          </w:p>
        </w:tc>
        <w:tc>
          <w:tcPr>
            <w:tcW w:w="290" w:type="pct"/>
            <w:vMerge w:val="continue"/>
            <w:vAlign w:val="center"/>
          </w:tcPr>
          <w:p w14:paraId="0378C1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A935F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2B240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</w:t>
            </w:r>
          </w:p>
        </w:tc>
      </w:tr>
      <w:tr w14:paraId="43742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69F89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31650F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0D1DBC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48D9C9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613ED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2590AA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9FC49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1E99F0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12AD56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EE1A5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18884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D4C64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76A7DB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20A2A3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A5647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70.45</w:t>
            </w:r>
          </w:p>
        </w:tc>
        <w:tc>
          <w:tcPr>
            <w:tcW w:w="290" w:type="pct"/>
            <w:vMerge w:val="continue"/>
            <w:vAlign w:val="center"/>
          </w:tcPr>
          <w:p w14:paraId="7AEE88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BFAEE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49DC3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98</w:t>
            </w:r>
          </w:p>
        </w:tc>
      </w:tr>
      <w:tr w14:paraId="589F3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B44A3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732E3C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4FD4AE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63.35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D32A7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72.22</w:t>
            </w:r>
          </w:p>
        </w:tc>
        <w:tc>
          <w:tcPr>
            <w:tcW w:w="250" w:type="pct"/>
            <w:vMerge w:val="continue"/>
            <w:vAlign w:val="center"/>
          </w:tcPr>
          <w:p w14:paraId="0B3E0D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66A771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40B01E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F96CE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1782F9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69BD7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3B78B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378E0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2F4583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18E39B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EC02E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63.35</w:t>
            </w:r>
          </w:p>
        </w:tc>
        <w:tc>
          <w:tcPr>
            <w:tcW w:w="290" w:type="pct"/>
            <w:vMerge w:val="continue"/>
            <w:vAlign w:val="center"/>
          </w:tcPr>
          <w:p w14:paraId="5DB714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3AA15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19B7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99</w:t>
            </w:r>
          </w:p>
        </w:tc>
      </w:tr>
      <w:tr w14:paraId="3C1CA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EFCAA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6E268E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82FEB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74.28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15898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73.72</w:t>
            </w:r>
          </w:p>
        </w:tc>
        <w:tc>
          <w:tcPr>
            <w:tcW w:w="250" w:type="pct"/>
            <w:vMerge w:val="continue"/>
            <w:vAlign w:val="center"/>
          </w:tcPr>
          <w:p w14:paraId="7ED003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D2308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3FB06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03308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60EB1B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68469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0D1AE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7305A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516F2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0C6349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81094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74.28</w:t>
            </w:r>
          </w:p>
        </w:tc>
        <w:tc>
          <w:tcPr>
            <w:tcW w:w="290" w:type="pct"/>
            <w:vMerge w:val="continue"/>
            <w:vAlign w:val="center"/>
          </w:tcPr>
          <w:p w14:paraId="0F267E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2DC94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33465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</w:t>
            </w:r>
          </w:p>
        </w:tc>
      </w:tr>
      <w:tr w14:paraId="73343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2C5EC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6E0F02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0D844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84.79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13C203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74.97</w:t>
            </w:r>
          </w:p>
        </w:tc>
        <w:tc>
          <w:tcPr>
            <w:tcW w:w="250" w:type="pct"/>
            <w:vMerge w:val="continue"/>
            <w:vAlign w:val="center"/>
          </w:tcPr>
          <w:p w14:paraId="151A00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219FC2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90011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62A77B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continue"/>
            <w:vAlign w:val="center"/>
          </w:tcPr>
          <w:p w14:paraId="4E4703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56BC2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20215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4F5D5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660876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6DC1B0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A9CC9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84.79</w:t>
            </w:r>
          </w:p>
        </w:tc>
        <w:tc>
          <w:tcPr>
            <w:tcW w:w="290" w:type="pct"/>
            <w:vMerge w:val="continue"/>
            <w:vAlign w:val="center"/>
          </w:tcPr>
          <w:p w14:paraId="2BF6E3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98BA5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6553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79</w:t>
            </w:r>
          </w:p>
        </w:tc>
      </w:tr>
      <w:tr w14:paraId="6E626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66123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47975E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15194C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95.51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697AE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76.1</w:t>
            </w:r>
          </w:p>
        </w:tc>
        <w:tc>
          <w:tcPr>
            <w:tcW w:w="250" w:type="pct"/>
            <w:vMerge w:val="continue"/>
            <w:vAlign w:val="center"/>
          </w:tcPr>
          <w:p w14:paraId="040B57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423143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76E52F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16861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C783A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B7029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8FBFD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644C2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06F4A2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720074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67955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143.71</w:t>
            </w:r>
          </w:p>
        </w:tc>
        <w:tc>
          <w:tcPr>
            <w:tcW w:w="290" w:type="pct"/>
            <w:vMerge w:val="continue"/>
            <w:vAlign w:val="center"/>
          </w:tcPr>
          <w:p w14:paraId="47DD98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B2F55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F350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</w:t>
            </w:r>
          </w:p>
        </w:tc>
      </w:tr>
      <w:tr w14:paraId="4C550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F25EA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7C902E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425B0F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A8059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8ED33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EE594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88B35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FA26A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64E415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D1578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BB49C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ADF10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A9BDA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681984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5F6C7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125.97</w:t>
            </w:r>
          </w:p>
        </w:tc>
        <w:tc>
          <w:tcPr>
            <w:tcW w:w="290" w:type="pct"/>
            <w:vMerge w:val="continue"/>
            <w:vAlign w:val="center"/>
          </w:tcPr>
          <w:p w14:paraId="574CDD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AE45A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7B75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</w:t>
            </w:r>
          </w:p>
        </w:tc>
      </w:tr>
      <w:tr w14:paraId="751AB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51933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62DC11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2F917A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7B0D3A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580B3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572C7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F5E8A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78E78F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66895E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EE9E2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D9E6B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19EF7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3A8BCC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20358E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1AAD0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107.54</w:t>
            </w:r>
          </w:p>
        </w:tc>
        <w:tc>
          <w:tcPr>
            <w:tcW w:w="290" w:type="pct"/>
            <w:vMerge w:val="continue"/>
            <w:vAlign w:val="center"/>
          </w:tcPr>
          <w:p w14:paraId="510E96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7C19B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983EC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97</w:t>
            </w:r>
          </w:p>
        </w:tc>
      </w:tr>
      <w:tr w14:paraId="3F61E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E035E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024FF5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509205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35.34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0CE838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66.62</w:t>
            </w:r>
          </w:p>
        </w:tc>
        <w:tc>
          <w:tcPr>
            <w:tcW w:w="250" w:type="pct"/>
            <w:vMerge w:val="continue"/>
            <w:vAlign w:val="center"/>
          </w:tcPr>
          <w:p w14:paraId="43BE97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1C1C6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1E005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A48A7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204B34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 w:val="continue"/>
            <w:vAlign w:val="center"/>
          </w:tcPr>
          <w:p w14:paraId="00341C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A2EF9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73639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6639CA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522410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4CAB15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35.34</w:t>
            </w:r>
          </w:p>
        </w:tc>
        <w:tc>
          <w:tcPr>
            <w:tcW w:w="290" w:type="pct"/>
            <w:vMerge w:val="continue"/>
            <w:vAlign w:val="center"/>
          </w:tcPr>
          <w:p w14:paraId="5A5213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9B075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189D2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296</w:t>
            </w:r>
          </w:p>
        </w:tc>
      </w:tr>
      <w:tr w14:paraId="47814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9B2BF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496F61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0EA30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35.97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36480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66.79</w:t>
            </w:r>
          </w:p>
        </w:tc>
        <w:tc>
          <w:tcPr>
            <w:tcW w:w="250" w:type="pct"/>
            <w:vMerge w:val="continue"/>
            <w:vAlign w:val="center"/>
          </w:tcPr>
          <w:p w14:paraId="01B08D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D1F31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0AFE5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70413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527B50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5FDCFB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BB6AC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A147B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2EC841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537F04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ADCFC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35.97</w:t>
            </w:r>
          </w:p>
        </w:tc>
        <w:tc>
          <w:tcPr>
            <w:tcW w:w="290" w:type="pct"/>
            <w:vMerge w:val="continue"/>
            <w:vAlign w:val="center"/>
          </w:tcPr>
          <w:p w14:paraId="1AE269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AEB9E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C2A8D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260</w:t>
            </w:r>
          </w:p>
        </w:tc>
      </w:tr>
      <w:tr w14:paraId="0DD22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6CE93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7E080F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165456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37.16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C8F79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50" w:type="pct"/>
            <w:vMerge w:val="continue"/>
            <w:vAlign w:val="center"/>
          </w:tcPr>
          <w:p w14:paraId="673622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22C66B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103C4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8832E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B9C0A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 w:val="continue"/>
            <w:vAlign w:val="center"/>
          </w:tcPr>
          <w:p w14:paraId="0C477E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DBFD0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2BFBC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0BE3C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1D2A04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FF4B1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74.94</w:t>
            </w:r>
          </w:p>
        </w:tc>
        <w:tc>
          <w:tcPr>
            <w:tcW w:w="290" w:type="pct"/>
            <w:vMerge w:val="continue"/>
            <w:vAlign w:val="center"/>
          </w:tcPr>
          <w:p w14:paraId="1943CC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90194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993D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290</w:t>
            </w:r>
          </w:p>
        </w:tc>
      </w:tr>
      <w:tr w14:paraId="36104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1FBD1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449D7D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68D699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BC42D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0093A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D1E03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37EE5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63B14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1391E8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F88DC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08241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028E5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BFD85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480344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075DD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54.96</w:t>
            </w:r>
          </w:p>
        </w:tc>
        <w:tc>
          <w:tcPr>
            <w:tcW w:w="290" w:type="pct"/>
            <w:vMerge w:val="continue"/>
            <w:vAlign w:val="center"/>
          </w:tcPr>
          <w:p w14:paraId="04BC84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F287E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78BD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293</w:t>
            </w:r>
          </w:p>
        </w:tc>
      </w:tr>
      <w:tr w14:paraId="6003B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94BC7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B20BD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11FFA3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172DAB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4E19F1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 w:val="continue"/>
            <w:vAlign w:val="center"/>
          </w:tcPr>
          <w:p w14:paraId="54440A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14096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5E3AA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continue"/>
            <w:vAlign w:val="center"/>
          </w:tcPr>
          <w:p w14:paraId="7A0B02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36917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1BAEF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B8D32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2D0B1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0B397E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7BC27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101.66</w:t>
            </w:r>
          </w:p>
        </w:tc>
        <w:tc>
          <w:tcPr>
            <w:tcW w:w="290" w:type="pct"/>
            <w:vMerge w:val="continue"/>
            <w:vAlign w:val="center"/>
          </w:tcPr>
          <w:p w14:paraId="484176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261BC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84B4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272</w:t>
            </w:r>
          </w:p>
        </w:tc>
      </w:tr>
      <w:tr w14:paraId="1C499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A2A52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1499E4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6EF256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1ECC3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3042B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21631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87A19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F421E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3696EA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6BBCB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D691A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42768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6D7DA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11D463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BEFD8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89.61</w:t>
            </w:r>
          </w:p>
        </w:tc>
        <w:tc>
          <w:tcPr>
            <w:tcW w:w="290" w:type="pct"/>
            <w:vMerge w:val="continue"/>
            <w:vAlign w:val="center"/>
          </w:tcPr>
          <w:p w14:paraId="5B4144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1F140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F3416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275</w:t>
            </w:r>
          </w:p>
        </w:tc>
      </w:tr>
      <w:tr w14:paraId="74697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E42A3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6D950D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0A302A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74DB0A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2232B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A5B13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31839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361B0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25C294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4B625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AC06F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3760A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27DEC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63D58B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26348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71.86</w:t>
            </w:r>
          </w:p>
        </w:tc>
        <w:tc>
          <w:tcPr>
            <w:tcW w:w="290" w:type="pct"/>
            <w:vMerge w:val="continue"/>
            <w:vAlign w:val="center"/>
          </w:tcPr>
          <w:p w14:paraId="05DC29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A1D99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8C10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278</w:t>
            </w:r>
          </w:p>
        </w:tc>
      </w:tr>
      <w:tr w14:paraId="2E2FD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D69A8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95F4A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47AC12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55.94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F5861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70.99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6CA0B7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 w:val="continue"/>
            <w:vAlign w:val="center"/>
          </w:tcPr>
          <w:p w14:paraId="6C9B41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B3ABA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7207D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46F9B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78B775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11C40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3D2F3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EDF72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0D4734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FB6CC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55.94</w:t>
            </w:r>
          </w:p>
        </w:tc>
        <w:tc>
          <w:tcPr>
            <w:tcW w:w="290" w:type="pct"/>
            <w:vMerge w:val="continue"/>
            <w:vAlign w:val="center"/>
          </w:tcPr>
          <w:p w14:paraId="22C594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0EC49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3D1AE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257</w:t>
            </w:r>
          </w:p>
        </w:tc>
      </w:tr>
      <w:tr w14:paraId="57129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CA732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354549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3E0E45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62.86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4935B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72.1</w:t>
            </w:r>
          </w:p>
        </w:tc>
        <w:tc>
          <w:tcPr>
            <w:tcW w:w="250" w:type="pct"/>
            <w:vMerge w:val="continue"/>
            <w:vAlign w:val="center"/>
          </w:tcPr>
          <w:p w14:paraId="641FC3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3198C9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D7D91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6539D5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continue"/>
            <w:vAlign w:val="center"/>
          </w:tcPr>
          <w:p w14:paraId="76BFC7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64F57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CEB35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672EB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01D173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5B5A52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32833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76.28</w:t>
            </w:r>
          </w:p>
        </w:tc>
        <w:tc>
          <w:tcPr>
            <w:tcW w:w="290" w:type="pct"/>
            <w:vMerge w:val="continue"/>
            <w:vAlign w:val="center"/>
          </w:tcPr>
          <w:p w14:paraId="28585D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1132D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C68C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254</w:t>
            </w:r>
          </w:p>
        </w:tc>
      </w:tr>
      <w:tr w14:paraId="180E2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EB118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6AFD04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07A48E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4EF154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1B4D82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 w:val="continue"/>
            <w:vAlign w:val="center"/>
          </w:tcPr>
          <w:p w14:paraId="07A0A5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8ECB4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BD417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428D63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540FA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8C4F6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7200E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53E617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3D2D3C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B72A5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103.48</w:t>
            </w:r>
          </w:p>
        </w:tc>
        <w:tc>
          <w:tcPr>
            <w:tcW w:w="290" w:type="pct"/>
            <w:vMerge w:val="continue"/>
            <w:vAlign w:val="center"/>
          </w:tcPr>
          <w:p w14:paraId="483FB7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F7868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5E77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236</w:t>
            </w:r>
          </w:p>
        </w:tc>
      </w:tr>
      <w:tr w14:paraId="15CDA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2FAE7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1E9B15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3E84CB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784A2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66564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ABE92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C102D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3A32E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76336C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DE4BC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B28B5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3CEE8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3B735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369206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B1FD7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91.21</w:t>
            </w:r>
          </w:p>
        </w:tc>
        <w:tc>
          <w:tcPr>
            <w:tcW w:w="290" w:type="pct"/>
            <w:vMerge w:val="continue"/>
            <w:vAlign w:val="center"/>
          </w:tcPr>
          <w:p w14:paraId="2FA6FE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4883B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9524F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239</w:t>
            </w:r>
          </w:p>
        </w:tc>
      </w:tr>
      <w:tr w14:paraId="0B70B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E1577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68873F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2796DC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1A754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B5D01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A21AD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90A3E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908B7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2E7A71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A5CB6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1C428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D4010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DBFF9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08D675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654C5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73.14</w:t>
            </w:r>
          </w:p>
        </w:tc>
        <w:tc>
          <w:tcPr>
            <w:tcW w:w="290" w:type="pct"/>
            <w:vMerge w:val="continue"/>
            <w:vAlign w:val="center"/>
          </w:tcPr>
          <w:p w14:paraId="1D180A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E5C1E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EFD6D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242</w:t>
            </w:r>
          </w:p>
        </w:tc>
      </w:tr>
      <w:tr w14:paraId="0C464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F5A53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474FE1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5E94AA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20.9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0852D8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61.39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6D4A41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 w:val="continue"/>
            <w:vAlign w:val="center"/>
          </w:tcPr>
          <w:p w14:paraId="54B294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1FC39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42D53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7" w:type="pct"/>
            <w:vMerge w:val="continue"/>
            <w:vAlign w:val="center"/>
          </w:tcPr>
          <w:p w14:paraId="79F763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229E2B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 w:val="continue"/>
            <w:vAlign w:val="center"/>
          </w:tcPr>
          <w:p w14:paraId="28E95D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BC5AE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9D4CC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43A80E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214F1E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20.9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734A97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 w:val="continue"/>
            <w:vAlign w:val="center"/>
          </w:tcPr>
          <w:p w14:paraId="0F9D9C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852E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146</w:t>
            </w:r>
          </w:p>
        </w:tc>
      </w:tr>
      <w:tr w14:paraId="175FF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03A66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B73DA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6A2F4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35.97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3495DC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66.79</w:t>
            </w:r>
          </w:p>
        </w:tc>
        <w:tc>
          <w:tcPr>
            <w:tcW w:w="250" w:type="pct"/>
            <w:vMerge w:val="continue"/>
            <w:vAlign w:val="center"/>
          </w:tcPr>
          <w:p w14:paraId="742C68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6AAA7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BDDE7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B0284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7" w:type="pct"/>
            <w:vMerge w:val="continue"/>
            <w:vAlign w:val="center"/>
          </w:tcPr>
          <w:p w14:paraId="3AAF68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644FC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F9D66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46713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170D9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416802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E47D8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35.97</w:t>
            </w:r>
          </w:p>
        </w:tc>
        <w:tc>
          <w:tcPr>
            <w:tcW w:w="290" w:type="pct"/>
            <w:vMerge w:val="continue"/>
            <w:vAlign w:val="center"/>
          </w:tcPr>
          <w:p w14:paraId="3537C4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77D76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34634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</w:tr>
      <w:tr w14:paraId="1FED8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7BD4E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1466CA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4664B2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39.33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02084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67.64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1A8A34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 w:val="continue"/>
            <w:vAlign w:val="center"/>
          </w:tcPr>
          <w:p w14:paraId="430512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4B643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F44E2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7" w:type="pct"/>
            <w:vMerge w:val="continue"/>
            <w:vAlign w:val="center"/>
          </w:tcPr>
          <w:p w14:paraId="20A943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89784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7BDEF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C9ADE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C5D0A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186F96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BF7CA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39.33</w:t>
            </w:r>
          </w:p>
        </w:tc>
        <w:tc>
          <w:tcPr>
            <w:tcW w:w="290" w:type="pct"/>
            <w:vMerge w:val="continue"/>
            <w:vAlign w:val="center"/>
          </w:tcPr>
          <w:p w14:paraId="3C15D1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C1547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7659A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143</w:t>
            </w:r>
          </w:p>
        </w:tc>
      </w:tr>
      <w:tr w14:paraId="72395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6D966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0D33FF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1EEB82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41.28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C01D6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68.1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7D8D20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 w:val="continue"/>
            <w:vAlign w:val="center"/>
          </w:tcPr>
          <w:p w14:paraId="2A2A21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D4591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0F29D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57" w:type="pct"/>
            <w:vMerge w:val="continue"/>
            <w:vAlign w:val="center"/>
          </w:tcPr>
          <w:p w14:paraId="569F4F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8C532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02F60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48A36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354B73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2A91F9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D282D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50.62</w:t>
            </w:r>
          </w:p>
        </w:tc>
        <w:tc>
          <w:tcPr>
            <w:tcW w:w="290" w:type="pct"/>
            <w:vMerge w:val="continue"/>
            <w:vAlign w:val="center"/>
          </w:tcPr>
          <w:p w14:paraId="496ED1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B6028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2F313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134</w:t>
            </w:r>
          </w:p>
        </w:tc>
      </w:tr>
      <w:tr w14:paraId="4FC73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E0F81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3F4DE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740728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197D2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488409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 w:val="continue"/>
            <w:vAlign w:val="center"/>
          </w:tcPr>
          <w:p w14:paraId="0C788A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777CD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A142C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7" w:type="pct"/>
            <w:vMerge w:val="continue"/>
            <w:vAlign w:val="center"/>
          </w:tcPr>
          <w:p w14:paraId="12ECB1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D6402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0ADB8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38831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5AE636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4CBEF9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5800E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54.77</w:t>
            </w:r>
          </w:p>
        </w:tc>
        <w:tc>
          <w:tcPr>
            <w:tcW w:w="290" w:type="pct"/>
            <w:vMerge w:val="continue"/>
            <w:vAlign w:val="center"/>
          </w:tcPr>
          <w:p w14:paraId="2CB141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72673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2E49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137</w:t>
            </w:r>
          </w:p>
        </w:tc>
      </w:tr>
      <w:tr w14:paraId="3432A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821F4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39B3AE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3D27B9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11.24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7FAB8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57.1</w:t>
            </w:r>
          </w:p>
        </w:tc>
        <w:tc>
          <w:tcPr>
            <w:tcW w:w="250" w:type="pct"/>
            <w:vMerge w:val="continue"/>
            <w:vAlign w:val="center"/>
          </w:tcPr>
          <w:p w14:paraId="287FF2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4F85DD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5D85E3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4766E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E7A61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9" w:type="pct"/>
            <w:vMerge w:val="continue"/>
            <w:vAlign w:val="center"/>
          </w:tcPr>
          <w:p w14:paraId="37FA16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03777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AEA5B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BBA04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3A4013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4740F8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32.69</w:t>
            </w:r>
          </w:p>
        </w:tc>
        <w:tc>
          <w:tcPr>
            <w:tcW w:w="290" w:type="pct"/>
            <w:vMerge w:val="continue"/>
            <w:vAlign w:val="center"/>
          </w:tcPr>
          <w:p w14:paraId="228150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5E7D1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9635E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526</w:t>
            </w:r>
          </w:p>
        </w:tc>
      </w:tr>
      <w:tr w14:paraId="2DBE7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6E618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1439A7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02EAF5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ADBEC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1FEA5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1111A6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D1E8D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8368D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7" w:type="pct"/>
            <w:vMerge w:val="continue"/>
            <w:vAlign w:val="center"/>
          </w:tcPr>
          <w:p w14:paraId="6FD3E1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E8399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9B336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B31B2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C9B24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66CDC6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F4B56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30.16</w:t>
            </w:r>
          </w:p>
        </w:tc>
        <w:tc>
          <w:tcPr>
            <w:tcW w:w="290" w:type="pct"/>
            <w:vMerge w:val="continue"/>
            <w:vAlign w:val="center"/>
          </w:tcPr>
          <w:p w14:paraId="0839B8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96A2C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94C43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530</w:t>
            </w:r>
          </w:p>
        </w:tc>
      </w:tr>
      <w:tr w14:paraId="04062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E0ACE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7F9699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F8DBA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26.32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B3D3E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64.1</w:t>
            </w:r>
          </w:p>
        </w:tc>
        <w:tc>
          <w:tcPr>
            <w:tcW w:w="250" w:type="pct"/>
            <w:vMerge w:val="continue"/>
            <w:vAlign w:val="center"/>
          </w:tcPr>
          <w:p w14:paraId="47844B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3945E8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4A0785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D9B5E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C73B4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2DDE5B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65D68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884A0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30243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68DAEB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1794F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47.72</w:t>
            </w:r>
          </w:p>
        </w:tc>
        <w:tc>
          <w:tcPr>
            <w:tcW w:w="290" w:type="pct"/>
            <w:vMerge w:val="continue"/>
            <w:vAlign w:val="center"/>
          </w:tcPr>
          <w:p w14:paraId="15F0CC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1F06A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F3BCB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525</w:t>
            </w:r>
          </w:p>
        </w:tc>
      </w:tr>
      <w:tr w14:paraId="2BCE8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A90CA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1FBA23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42EC36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7AF591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9E6F9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CEC6B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4D635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8C083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7" w:type="pct"/>
            <w:vMerge w:val="continue"/>
            <w:vAlign w:val="center"/>
          </w:tcPr>
          <w:p w14:paraId="3C8F5F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34003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9C769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21735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F62C4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7B116E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6CCDF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90" w:type="pct"/>
            <w:vMerge w:val="continue"/>
            <w:vAlign w:val="center"/>
          </w:tcPr>
          <w:p w14:paraId="5CA1CF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69B63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2373A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529</w:t>
            </w:r>
          </w:p>
        </w:tc>
      </w:tr>
      <w:tr w14:paraId="1A37F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C5F06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548D4D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BED09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27.11</w:t>
            </w:r>
          </w:p>
        </w:tc>
        <w:tc>
          <w:tcPr>
            <w:tcW w:w="257" w:type="pct"/>
            <w:vMerge w:val="continue"/>
            <w:vAlign w:val="center"/>
          </w:tcPr>
          <w:p w14:paraId="5F8FA7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523C5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6866FF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52749C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5EABB5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C6E07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242690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 w:val="continue"/>
            <w:vAlign w:val="center"/>
          </w:tcPr>
          <w:p w14:paraId="7694FF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4D0A22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18CBA4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5783E6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7A2050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65.45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44B8BB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 w:val="continue"/>
            <w:vAlign w:val="center"/>
          </w:tcPr>
          <w:p w14:paraId="7E107A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2923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</w:tr>
      <w:tr w14:paraId="5B620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F0F9F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45724E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4D317B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7E6D96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D405C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393C60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C52D6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0EC7B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B446E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B520F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61790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711916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 w:val="continue"/>
            <w:vAlign w:val="center"/>
          </w:tcPr>
          <w:p w14:paraId="6A88C2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1B8810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DE86B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110.73</w:t>
            </w:r>
          </w:p>
        </w:tc>
        <w:tc>
          <w:tcPr>
            <w:tcW w:w="290" w:type="pct"/>
            <w:vMerge w:val="continue"/>
            <w:vAlign w:val="center"/>
          </w:tcPr>
          <w:p w14:paraId="686CD0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18B14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AFEE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</w:t>
            </w:r>
          </w:p>
        </w:tc>
      </w:tr>
      <w:tr w14:paraId="7D9C4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ACC6C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6F78E9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CA561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3FAC88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72.48</w:t>
            </w:r>
          </w:p>
        </w:tc>
        <w:tc>
          <w:tcPr>
            <w:tcW w:w="250" w:type="pct"/>
            <w:vMerge w:val="continue"/>
            <w:vAlign w:val="center"/>
          </w:tcPr>
          <w:p w14:paraId="590B66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256212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E6EFA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29D1D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0707C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166323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463B8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309E00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vMerge w:val="continue"/>
            <w:vAlign w:val="center"/>
          </w:tcPr>
          <w:p w14:paraId="388BB9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63656F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5785D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65.45</w:t>
            </w:r>
          </w:p>
        </w:tc>
        <w:tc>
          <w:tcPr>
            <w:tcW w:w="290" w:type="pct"/>
            <w:vMerge w:val="continue"/>
            <w:vAlign w:val="center"/>
          </w:tcPr>
          <w:p w14:paraId="35A285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6E8CC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BF769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</w:t>
            </w:r>
          </w:p>
        </w:tc>
      </w:tr>
      <w:tr w14:paraId="69963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F1929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336376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09C5FE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77.58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BD13E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74.1</w:t>
            </w:r>
          </w:p>
        </w:tc>
        <w:tc>
          <w:tcPr>
            <w:tcW w:w="250" w:type="pct"/>
            <w:vMerge w:val="continue"/>
            <w:vAlign w:val="center"/>
          </w:tcPr>
          <w:p w14:paraId="75654E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4A7A75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57064D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7E1D0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1D1669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FD67A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21F76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C1E71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66E843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776EBD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E56A3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110.73</w:t>
            </w:r>
          </w:p>
        </w:tc>
        <w:tc>
          <w:tcPr>
            <w:tcW w:w="290" w:type="pct"/>
            <w:vMerge w:val="continue"/>
            <w:vAlign w:val="center"/>
          </w:tcPr>
          <w:p w14:paraId="0CDDF0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96DFA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3273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</w:tr>
      <w:tr w14:paraId="1B09E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1CE88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B6870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60AFB3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4F8695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920A6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4AB3B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8154B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3F79C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1D2F28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53E86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AB38C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520B6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 w:val="continue"/>
            <w:vAlign w:val="center"/>
          </w:tcPr>
          <w:p w14:paraId="230738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6703F0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D31B8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187.31</w:t>
            </w:r>
          </w:p>
        </w:tc>
        <w:tc>
          <w:tcPr>
            <w:tcW w:w="290" w:type="pct"/>
            <w:vMerge w:val="continue"/>
            <w:vAlign w:val="center"/>
          </w:tcPr>
          <w:p w14:paraId="178208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28982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5C96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</w:t>
            </w:r>
          </w:p>
        </w:tc>
      </w:tr>
      <w:tr w14:paraId="7EDF6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696ED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471C9A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2F5062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9F236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C1B64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61E956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4F9A45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C7094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5F846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0C75E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B8AD0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77190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4AC1F9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0E881D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6DB0B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110.73</w:t>
            </w:r>
          </w:p>
        </w:tc>
        <w:tc>
          <w:tcPr>
            <w:tcW w:w="290" w:type="pct"/>
            <w:vMerge w:val="continue"/>
            <w:vAlign w:val="center"/>
          </w:tcPr>
          <w:p w14:paraId="6C4A31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5485A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3CC47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</w:tr>
      <w:tr w14:paraId="3569C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B28C1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458A10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5CA832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BB0D7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0A3BE6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36FB92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6C1E5D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63E695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 w:val="continue"/>
            <w:vAlign w:val="center"/>
          </w:tcPr>
          <w:p w14:paraId="2006D3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40E2F3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 w:val="continue"/>
            <w:vAlign w:val="center"/>
          </w:tcPr>
          <w:p w14:paraId="5DA81B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52101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2E3719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12D285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3162DE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46.95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390C87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 w:val="continue"/>
            <w:vAlign w:val="center"/>
          </w:tcPr>
          <w:p w14:paraId="30AE4A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9762B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556</w:t>
            </w:r>
          </w:p>
        </w:tc>
      </w:tr>
      <w:tr w14:paraId="7C033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59FAF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4A1422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016F8A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F1800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6D76E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51ABF8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D74B7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1A7DA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F70E4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90542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9CB14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EEE77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D74EE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69F501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775583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26946E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76EFB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C141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558</w:t>
            </w:r>
          </w:p>
        </w:tc>
      </w:tr>
      <w:tr w14:paraId="2A478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2E3BC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15B737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30CDC7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17775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3EE051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 w:val="continue"/>
            <w:vAlign w:val="center"/>
          </w:tcPr>
          <w:p w14:paraId="3E980E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A7A09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6D5FC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A3424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D5B5E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5493E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5FDAD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FF511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77AF9E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76FB2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59.48</w:t>
            </w:r>
          </w:p>
        </w:tc>
        <w:tc>
          <w:tcPr>
            <w:tcW w:w="290" w:type="pct"/>
            <w:vMerge w:val="continue"/>
            <w:vAlign w:val="center"/>
          </w:tcPr>
          <w:p w14:paraId="031DB7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627AF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B7B75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555</w:t>
            </w:r>
          </w:p>
        </w:tc>
      </w:tr>
      <w:tr w14:paraId="1C0A6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5D2F9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9B4B6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04C0BD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712607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AFA43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4E03AB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DE0C5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3020C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70B050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70F4E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151A1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3AB63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1147A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79A923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8CB79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57.94</w:t>
            </w:r>
          </w:p>
        </w:tc>
        <w:tc>
          <w:tcPr>
            <w:tcW w:w="290" w:type="pct"/>
            <w:vMerge w:val="continue"/>
            <w:vAlign w:val="center"/>
          </w:tcPr>
          <w:p w14:paraId="60F368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50334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71502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557</w:t>
            </w:r>
          </w:p>
        </w:tc>
      </w:tr>
      <w:tr w14:paraId="34CC6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5F862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34DC01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7735C7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56.22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52555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71.1</w:t>
            </w:r>
          </w:p>
        </w:tc>
        <w:tc>
          <w:tcPr>
            <w:tcW w:w="250" w:type="pct"/>
            <w:vMerge w:val="continue"/>
            <w:vAlign w:val="center"/>
          </w:tcPr>
          <w:p w14:paraId="645DE7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19525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1BE82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149BEA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continue"/>
            <w:vAlign w:val="center"/>
          </w:tcPr>
          <w:p w14:paraId="3C86B9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78094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ABF43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68C6D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64507F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7F416C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0BDDC1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134.64</w:t>
            </w:r>
          </w:p>
        </w:tc>
        <w:tc>
          <w:tcPr>
            <w:tcW w:w="290" w:type="pct"/>
            <w:vMerge w:val="continue"/>
            <w:vAlign w:val="center"/>
          </w:tcPr>
          <w:p w14:paraId="555F7A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AEF76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A415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515</w:t>
            </w:r>
          </w:p>
        </w:tc>
      </w:tr>
      <w:tr w14:paraId="69D5A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04286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33383B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0F50AA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4B143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F8236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0178A8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0CD3B1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04766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E3E64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AAEDF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1B7DF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5F34F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0242AF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53595D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6587A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79.42</w:t>
            </w:r>
          </w:p>
        </w:tc>
        <w:tc>
          <w:tcPr>
            <w:tcW w:w="290" w:type="pct"/>
            <w:vMerge w:val="continue"/>
            <w:vAlign w:val="center"/>
          </w:tcPr>
          <w:p w14:paraId="2B5E0B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1ED29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24B32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516</w:t>
            </w:r>
          </w:p>
        </w:tc>
      </w:tr>
      <w:tr w14:paraId="2DFBA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restart"/>
            <w:shd w:val="clear" w:color="auto" w:fill="auto"/>
            <w:vAlign w:val="center"/>
          </w:tcPr>
          <w:p w14:paraId="44AD88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D1T1-A2</w:t>
            </w: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504EB6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76B308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24.38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D6744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63.09</w:t>
            </w:r>
          </w:p>
        </w:tc>
        <w:tc>
          <w:tcPr>
            <w:tcW w:w="250" w:type="pct"/>
            <w:vMerge w:val="continue"/>
            <w:vAlign w:val="center"/>
          </w:tcPr>
          <w:p w14:paraId="0DCA09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1AD4F8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74AE1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0ECC54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 w:val="continue"/>
            <w:vAlign w:val="center"/>
          </w:tcPr>
          <w:p w14:paraId="4FD143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A24EE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5D497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7C578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5DA7B1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053FFF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0341C7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24.38</w:t>
            </w:r>
          </w:p>
        </w:tc>
        <w:tc>
          <w:tcPr>
            <w:tcW w:w="290" w:type="pct"/>
            <w:vMerge w:val="continue"/>
            <w:vAlign w:val="center"/>
          </w:tcPr>
          <w:p w14:paraId="0D933A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43E25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2FF5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504</w:t>
            </w:r>
          </w:p>
        </w:tc>
      </w:tr>
      <w:tr w14:paraId="7D337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B248E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3479D9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41ACEE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24.41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233FC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50" w:type="pct"/>
            <w:vMerge w:val="continue"/>
            <w:vAlign w:val="center"/>
          </w:tcPr>
          <w:p w14:paraId="3F60F3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055EBE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1EAFA5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367CA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4FC822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BEAA7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42E5B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169DF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55ADDA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09A722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BD614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24.41</w:t>
            </w:r>
          </w:p>
        </w:tc>
        <w:tc>
          <w:tcPr>
            <w:tcW w:w="290" w:type="pct"/>
            <w:vMerge w:val="continue"/>
            <w:vAlign w:val="center"/>
          </w:tcPr>
          <w:p w14:paraId="0EED8B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9FAAD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DF2F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503</w:t>
            </w:r>
          </w:p>
        </w:tc>
      </w:tr>
      <w:tr w14:paraId="013A8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987F4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FCBFE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3FE92C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25.19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F4C67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63.4</w:t>
            </w:r>
          </w:p>
        </w:tc>
        <w:tc>
          <w:tcPr>
            <w:tcW w:w="250" w:type="pct"/>
            <w:vMerge w:val="continue"/>
            <w:vAlign w:val="center"/>
          </w:tcPr>
          <w:p w14:paraId="612DBB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328111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1C9974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61E31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F54F9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9FF66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5FB70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A0635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5B51AB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673904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17F0B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25.19</w:t>
            </w:r>
          </w:p>
        </w:tc>
        <w:tc>
          <w:tcPr>
            <w:tcW w:w="290" w:type="pct"/>
            <w:vMerge w:val="continue"/>
            <w:vAlign w:val="center"/>
          </w:tcPr>
          <w:p w14:paraId="51E572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A6CD4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1F20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500</w:t>
            </w:r>
          </w:p>
        </w:tc>
      </w:tr>
      <w:tr w14:paraId="36CC1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D7305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00A9FE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14A46D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25.22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030437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63.41</w:t>
            </w:r>
          </w:p>
        </w:tc>
        <w:tc>
          <w:tcPr>
            <w:tcW w:w="250" w:type="pct"/>
            <w:vMerge w:val="continue"/>
            <w:vAlign w:val="center"/>
          </w:tcPr>
          <w:p w14:paraId="53E1FB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1F6792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637E2A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A2ACA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6A6B5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47DF6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F57B0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2216C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37580F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484BF4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4F8CF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25.22</w:t>
            </w:r>
          </w:p>
        </w:tc>
        <w:tc>
          <w:tcPr>
            <w:tcW w:w="290" w:type="pct"/>
            <w:vMerge w:val="continue"/>
            <w:vAlign w:val="center"/>
          </w:tcPr>
          <w:p w14:paraId="782A12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11E7B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770A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499</w:t>
            </w:r>
          </w:p>
        </w:tc>
      </w:tr>
      <w:tr w14:paraId="27FC8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E1C36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B6DEE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33520A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26.67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D7B7F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63.94</w:t>
            </w:r>
          </w:p>
        </w:tc>
        <w:tc>
          <w:tcPr>
            <w:tcW w:w="250" w:type="pct"/>
            <w:vMerge w:val="continue"/>
            <w:vAlign w:val="center"/>
          </w:tcPr>
          <w:p w14:paraId="35E835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284892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03173A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D25D1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1EE7E5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16BCC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F96CE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77168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14CF28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6A521C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B28D8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26.67</w:t>
            </w:r>
          </w:p>
        </w:tc>
        <w:tc>
          <w:tcPr>
            <w:tcW w:w="290" w:type="pct"/>
            <w:vMerge w:val="continue"/>
            <w:vAlign w:val="center"/>
          </w:tcPr>
          <w:p w14:paraId="1911AD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62D71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678F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496</w:t>
            </w:r>
          </w:p>
        </w:tc>
      </w:tr>
      <w:tr w14:paraId="6104C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D3F32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1C7B64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44C60A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26.7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C7D16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63.95</w:t>
            </w:r>
          </w:p>
        </w:tc>
        <w:tc>
          <w:tcPr>
            <w:tcW w:w="250" w:type="pct"/>
            <w:vMerge w:val="continue"/>
            <w:vAlign w:val="center"/>
          </w:tcPr>
          <w:p w14:paraId="65D6FA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03430A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3E024B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904AB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43361B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DCC26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BFFF9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604EB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15D929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4716C7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FE443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26.7</w:t>
            </w:r>
          </w:p>
        </w:tc>
        <w:tc>
          <w:tcPr>
            <w:tcW w:w="290" w:type="pct"/>
            <w:vMerge w:val="continue"/>
            <w:vAlign w:val="center"/>
          </w:tcPr>
          <w:p w14:paraId="0305D3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19120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A1B0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495</w:t>
            </w:r>
          </w:p>
        </w:tc>
      </w:tr>
      <w:tr w14:paraId="28756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EBFA0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6872FB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1E1FD3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33.26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60397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66.22</w:t>
            </w:r>
          </w:p>
        </w:tc>
        <w:tc>
          <w:tcPr>
            <w:tcW w:w="250" w:type="pct"/>
            <w:vMerge w:val="continue"/>
            <w:vAlign w:val="center"/>
          </w:tcPr>
          <w:p w14:paraId="12D7C3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7A7C48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0D03B9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62E96E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57" w:type="pct"/>
            <w:vMerge w:val="continue"/>
            <w:vAlign w:val="center"/>
          </w:tcPr>
          <w:p w14:paraId="304CC3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0C036F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 w:val="continue"/>
            <w:vAlign w:val="center"/>
          </w:tcPr>
          <w:p w14:paraId="7AE97A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A1776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21249A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14458D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B547C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33.26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03425E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 w:val="continue"/>
            <w:vAlign w:val="center"/>
          </w:tcPr>
          <w:p w14:paraId="241E77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D6A4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</w:t>
            </w:r>
          </w:p>
        </w:tc>
      </w:tr>
      <w:tr w14:paraId="706EA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A57E3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8BA30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79D2C8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33.3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65E00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66.23</w:t>
            </w:r>
          </w:p>
        </w:tc>
        <w:tc>
          <w:tcPr>
            <w:tcW w:w="250" w:type="pct"/>
            <w:vMerge w:val="continue"/>
            <w:vAlign w:val="center"/>
          </w:tcPr>
          <w:p w14:paraId="7F4C41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2B8984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55B786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CC135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1B2D66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7BAA8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ED3EC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31EC5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7E9767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1178AF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DF390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33.3</w:t>
            </w:r>
          </w:p>
        </w:tc>
        <w:tc>
          <w:tcPr>
            <w:tcW w:w="290" w:type="pct"/>
            <w:vMerge w:val="continue"/>
            <w:vAlign w:val="center"/>
          </w:tcPr>
          <w:p w14:paraId="63F9C9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0AE23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3A588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</w:t>
            </w:r>
          </w:p>
        </w:tc>
      </w:tr>
      <w:tr w14:paraId="6BFBB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FD2A2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EAA28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0F150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45.99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54A6A2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69.22</w:t>
            </w:r>
          </w:p>
        </w:tc>
        <w:tc>
          <w:tcPr>
            <w:tcW w:w="250" w:type="pct"/>
            <w:vMerge w:val="continue"/>
            <w:vAlign w:val="center"/>
          </w:tcPr>
          <w:p w14:paraId="17A50C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31EE69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224F0E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DFE76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60B18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2AAF5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3A56F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CA31A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9" w:type="pct"/>
            <w:vMerge w:val="continue"/>
            <w:vAlign w:val="center"/>
          </w:tcPr>
          <w:p w14:paraId="683978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7FBD7E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3B940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45.99</w:t>
            </w:r>
          </w:p>
        </w:tc>
        <w:tc>
          <w:tcPr>
            <w:tcW w:w="290" w:type="pct"/>
            <w:vMerge w:val="continue"/>
            <w:vAlign w:val="center"/>
          </w:tcPr>
          <w:p w14:paraId="14E3A2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BE3F0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27E22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</w:t>
            </w:r>
          </w:p>
        </w:tc>
      </w:tr>
      <w:tr w14:paraId="2900F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2A251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180CAF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39B58F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46.05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054C1E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69.23</w:t>
            </w:r>
          </w:p>
        </w:tc>
        <w:tc>
          <w:tcPr>
            <w:tcW w:w="250" w:type="pct"/>
            <w:vMerge w:val="continue"/>
            <w:vAlign w:val="center"/>
          </w:tcPr>
          <w:p w14:paraId="5447FA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68646C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6F925E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D2F1A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73158B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C8C3D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B258E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AD1E6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6184F9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456BED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8912D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46.05</w:t>
            </w:r>
          </w:p>
        </w:tc>
        <w:tc>
          <w:tcPr>
            <w:tcW w:w="290" w:type="pct"/>
            <w:vMerge w:val="continue"/>
            <w:vAlign w:val="center"/>
          </w:tcPr>
          <w:p w14:paraId="547AFA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CD7E8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F46C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</w:t>
            </w:r>
          </w:p>
        </w:tc>
      </w:tr>
      <w:tr w14:paraId="55719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4FBCB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6AC3AD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6FF669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B345C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64.04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02BF9E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0C3560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76BA68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6840DF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 w:val="continue"/>
            <w:vAlign w:val="center"/>
          </w:tcPr>
          <w:p w14:paraId="1BDB89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5032E3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 w:val="continue"/>
            <w:vAlign w:val="center"/>
          </w:tcPr>
          <w:p w14:paraId="4B3C36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5FFACD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33B54D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4D7A14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F77D3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26.9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12E9F3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 w:val="continue"/>
            <w:vAlign w:val="center"/>
          </w:tcPr>
          <w:p w14:paraId="3431F6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BE7A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</w:tr>
      <w:tr w14:paraId="09C14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2912D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168900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0EC92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26.91</w:t>
            </w:r>
          </w:p>
        </w:tc>
        <w:tc>
          <w:tcPr>
            <w:tcW w:w="257" w:type="pct"/>
            <w:vMerge w:val="continue"/>
            <w:vAlign w:val="center"/>
          </w:tcPr>
          <w:p w14:paraId="2EC856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6A4B3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078801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07BA2B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C2E59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92750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4463B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570C9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2FA2B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126623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73749B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B8E2C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26.91</w:t>
            </w:r>
          </w:p>
        </w:tc>
        <w:tc>
          <w:tcPr>
            <w:tcW w:w="290" w:type="pct"/>
            <w:vMerge w:val="continue"/>
            <w:vAlign w:val="center"/>
          </w:tcPr>
          <w:p w14:paraId="785142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072B6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CA44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</w:t>
            </w:r>
          </w:p>
        </w:tc>
      </w:tr>
      <w:tr w14:paraId="547C8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81B1E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38049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B8982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27.62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56E3B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64.29</w:t>
            </w:r>
          </w:p>
        </w:tc>
        <w:tc>
          <w:tcPr>
            <w:tcW w:w="250" w:type="pct"/>
            <w:vMerge w:val="continue"/>
            <w:vAlign w:val="center"/>
          </w:tcPr>
          <w:p w14:paraId="60E757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261068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5E87BF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8BD95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C1202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9E840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DFA3F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465B3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4CAB0C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591BBD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84017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27.62</w:t>
            </w:r>
          </w:p>
        </w:tc>
        <w:tc>
          <w:tcPr>
            <w:tcW w:w="290" w:type="pct"/>
            <w:vMerge w:val="continue"/>
            <w:vAlign w:val="center"/>
          </w:tcPr>
          <w:p w14:paraId="6DDD2B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8CE16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54E36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</w:t>
            </w:r>
          </w:p>
        </w:tc>
      </w:tr>
      <w:tr w14:paraId="21D56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760E1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6ACA4D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E0910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27.63</w:t>
            </w:r>
          </w:p>
        </w:tc>
        <w:tc>
          <w:tcPr>
            <w:tcW w:w="257" w:type="pct"/>
            <w:vMerge w:val="continue"/>
            <w:vAlign w:val="center"/>
          </w:tcPr>
          <w:p w14:paraId="6CB80C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BC804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735DAD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6BD6B9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7A5E2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1F2FD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1E64E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B4D52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057ED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284829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736C01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183EB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27.63</w:t>
            </w:r>
          </w:p>
        </w:tc>
        <w:tc>
          <w:tcPr>
            <w:tcW w:w="290" w:type="pct"/>
            <w:vMerge w:val="continue"/>
            <w:vAlign w:val="center"/>
          </w:tcPr>
          <w:p w14:paraId="0CE56B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853C8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12EF7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</w:tr>
      <w:tr w14:paraId="362EB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30A97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185104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77244A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19.36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64BF0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61.4</w:t>
            </w:r>
          </w:p>
        </w:tc>
        <w:tc>
          <w:tcPr>
            <w:tcW w:w="250" w:type="pct"/>
            <w:vMerge w:val="continue"/>
            <w:vAlign w:val="center"/>
          </w:tcPr>
          <w:p w14:paraId="6A67F7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31A190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1E42DD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064B55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130AD6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21D878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 w:val="continue"/>
            <w:vAlign w:val="center"/>
          </w:tcPr>
          <w:p w14:paraId="0884CF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A06CE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222DF7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587B9C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191E4F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19.36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3AEE04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 w:val="continue"/>
            <w:vAlign w:val="center"/>
          </w:tcPr>
          <w:p w14:paraId="581F55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51448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104</w:t>
            </w:r>
          </w:p>
        </w:tc>
      </w:tr>
      <w:tr w14:paraId="628A1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879AB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EA2FA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3D7464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54F90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869C9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1D5CFC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35246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65C18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62797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 w:val="continue"/>
            <w:vAlign w:val="center"/>
          </w:tcPr>
          <w:p w14:paraId="57EC94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9FD21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EEA75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339D02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298258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088C1B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21158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E73CF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BDB99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114</w:t>
            </w:r>
          </w:p>
        </w:tc>
      </w:tr>
      <w:tr w14:paraId="664E2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6A61D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0DC234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E776F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19.4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6EE24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61.42</w:t>
            </w:r>
          </w:p>
        </w:tc>
        <w:tc>
          <w:tcPr>
            <w:tcW w:w="250" w:type="pct"/>
            <w:vMerge w:val="continue"/>
            <w:vAlign w:val="center"/>
          </w:tcPr>
          <w:p w14:paraId="28EF4D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7F7A68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161633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CB4B6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BDAB3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034B7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16CC8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552E2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57C488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29B82C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98633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19.4</w:t>
            </w:r>
          </w:p>
        </w:tc>
        <w:tc>
          <w:tcPr>
            <w:tcW w:w="290" w:type="pct"/>
            <w:vMerge w:val="continue"/>
            <w:vAlign w:val="center"/>
          </w:tcPr>
          <w:p w14:paraId="4C68C0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9BBDB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DA78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112</w:t>
            </w:r>
          </w:p>
        </w:tc>
      </w:tr>
      <w:tr w14:paraId="0A88A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F2C13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38F5E8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CDBC0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19.54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57ACB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61.48</w:t>
            </w:r>
          </w:p>
        </w:tc>
        <w:tc>
          <w:tcPr>
            <w:tcW w:w="250" w:type="pct"/>
            <w:vMerge w:val="continue"/>
            <w:vAlign w:val="center"/>
          </w:tcPr>
          <w:p w14:paraId="72EFA1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6E2275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3B03A3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5B078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2E16E4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3F5668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0F865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44923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04D82B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73F77A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7829C4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19.54</w:t>
            </w:r>
          </w:p>
        </w:tc>
        <w:tc>
          <w:tcPr>
            <w:tcW w:w="290" w:type="pct"/>
            <w:vMerge w:val="continue"/>
            <w:vAlign w:val="center"/>
          </w:tcPr>
          <w:p w14:paraId="756E7A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A5F79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C39D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103</w:t>
            </w:r>
          </w:p>
        </w:tc>
      </w:tr>
      <w:tr w14:paraId="3F1B0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6E4EA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06F92E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2089D4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2A61D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9C7A1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1A7973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04ABC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E3709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707577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 w:val="continue"/>
            <w:vAlign w:val="center"/>
          </w:tcPr>
          <w:p w14:paraId="657E11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06A99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49B3D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529B73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309A27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24FD2C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1FAC22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9AE3F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CB74D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113</w:t>
            </w:r>
          </w:p>
        </w:tc>
      </w:tr>
      <w:tr w14:paraId="3C5D8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C1A63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6B5FD8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57104F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19.55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7C62B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61.49</w:t>
            </w:r>
          </w:p>
        </w:tc>
        <w:tc>
          <w:tcPr>
            <w:tcW w:w="250" w:type="pct"/>
            <w:vMerge w:val="continue"/>
            <w:vAlign w:val="center"/>
          </w:tcPr>
          <w:p w14:paraId="788A42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6B1558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2CF797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18A3A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1EF9D1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70E995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C2853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21633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68D2DA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7C04CF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5F9D83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19.55</w:t>
            </w:r>
          </w:p>
        </w:tc>
        <w:tc>
          <w:tcPr>
            <w:tcW w:w="290" w:type="pct"/>
            <w:vMerge w:val="continue"/>
            <w:vAlign w:val="center"/>
          </w:tcPr>
          <w:p w14:paraId="38BDC6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383CA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EE41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102</w:t>
            </w:r>
          </w:p>
        </w:tc>
      </w:tr>
      <w:tr w14:paraId="0DA32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C0213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6A916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3FD7CD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4E357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0923E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580A9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3FCEB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8EB91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003B2E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 w:val="continue"/>
            <w:vAlign w:val="center"/>
          </w:tcPr>
          <w:p w14:paraId="7977B1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FD890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2290D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6BF3C2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01709E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586DCE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78749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C244A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75B1E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111</w:t>
            </w:r>
          </w:p>
        </w:tc>
      </w:tr>
      <w:tr w14:paraId="5C910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6FAAD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19DA69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B1ECD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19.57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17C9A1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61.5</w:t>
            </w:r>
          </w:p>
        </w:tc>
        <w:tc>
          <w:tcPr>
            <w:tcW w:w="250" w:type="pct"/>
            <w:vMerge w:val="continue"/>
            <w:vAlign w:val="center"/>
          </w:tcPr>
          <w:p w14:paraId="2D4BC4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4EB124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CDAA0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A3ED4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77B83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2870CB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A4BF1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E7600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2FEFB8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1A96F6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C72DD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19.57</w:t>
            </w:r>
          </w:p>
        </w:tc>
        <w:tc>
          <w:tcPr>
            <w:tcW w:w="290" w:type="pct"/>
            <w:vMerge w:val="continue"/>
            <w:vAlign w:val="center"/>
          </w:tcPr>
          <w:p w14:paraId="4DB6E3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C4801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1797B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101</w:t>
            </w:r>
          </w:p>
        </w:tc>
      </w:tr>
      <w:tr w14:paraId="479FC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319D8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1A653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74D87D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05A82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62.9</w:t>
            </w:r>
          </w:p>
        </w:tc>
        <w:tc>
          <w:tcPr>
            <w:tcW w:w="250" w:type="pct"/>
            <w:vMerge w:val="continue"/>
            <w:vAlign w:val="center"/>
          </w:tcPr>
          <w:p w14:paraId="1B4116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2AFE57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7A7699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32E34E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554D1A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A0F1A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0781B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AB791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0F5685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053AC1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3A15FE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0" w:type="pct"/>
            <w:vMerge w:val="continue"/>
            <w:vAlign w:val="center"/>
          </w:tcPr>
          <w:p w14:paraId="78C7AE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F817D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5BEE6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</w:t>
            </w:r>
          </w:p>
        </w:tc>
      </w:tr>
      <w:tr w14:paraId="5DEE3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70238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0B48E4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0664F5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A2146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99119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E9321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D8827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B5D8D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F1173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 w:val="continue"/>
            <w:vAlign w:val="center"/>
          </w:tcPr>
          <w:p w14:paraId="7B982C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7DDCA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2ADA4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4A8DB2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390D46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4D632F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13522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E7C52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7783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</w:t>
            </w:r>
          </w:p>
        </w:tc>
      </w:tr>
      <w:tr w14:paraId="7F8CE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73F16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6A54E2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5814C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23.06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5C4F27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62.92</w:t>
            </w:r>
          </w:p>
        </w:tc>
        <w:tc>
          <w:tcPr>
            <w:tcW w:w="250" w:type="pct"/>
            <w:vMerge w:val="continue"/>
            <w:vAlign w:val="center"/>
          </w:tcPr>
          <w:p w14:paraId="639DBE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35B0DB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5CDD45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FBC2B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0CF58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D95F7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D437F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17961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189D97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70DB57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9BA12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23.06</w:t>
            </w:r>
          </w:p>
        </w:tc>
        <w:tc>
          <w:tcPr>
            <w:tcW w:w="290" w:type="pct"/>
            <w:vMerge w:val="continue"/>
            <w:vAlign w:val="center"/>
          </w:tcPr>
          <w:p w14:paraId="625899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BF90F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CDDAE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</w:t>
            </w:r>
          </w:p>
        </w:tc>
      </w:tr>
      <w:tr w14:paraId="00440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BC45D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174C4C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6529A4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23.22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09954C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62.99</w:t>
            </w:r>
          </w:p>
        </w:tc>
        <w:tc>
          <w:tcPr>
            <w:tcW w:w="250" w:type="pct"/>
            <w:vMerge w:val="continue"/>
            <w:vAlign w:val="center"/>
          </w:tcPr>
          <w:p w14:paraId="3FA87E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3E08A9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D50AB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AC4A5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751DA2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CE289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9B1DF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7D5D2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11014F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7A5C9A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4DB0D9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23.22</w:t>
            </w:r>
          </w:p>
        </w:tc>
        <w:tc>
          <w:tcPr>
            <w:tcW w:w="290" w:type="pct"/>
            <w:vMerge w:val="continue"/>
            <w:vAlign w:val="center"/>
          </w:tcPr>
          <w:p w14:paraId="14950E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559CF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77E9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</w:t>
            </w:r>
          </w:p>
        </w:tc>
      </w:tr>
      <w:tr w14:paraId="6162A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D72E5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4BE635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5992C9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F4733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62.98</w:t>
            </w:r>
          </w:p>
        </w:tc>
        <w:tc>
          <w:tcPr>
            <w:tcW w:w="250" w:type="pct"/>
            <w:vMerge w:val="continue"/>
            <w:vAlign w:val="center"/>
          </w:tcPr>
          <w:p w14:paraId="1986A6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5DAF2F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24AC23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AD1CD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5DD7ED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3FC6CB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8879C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59DE5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657799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383B78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5C8914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11D2C7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E33F4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A3654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</w:t>
            </w:r>
          </w:p>
        </w:tc>
      </w:tr>
      <w:tr w14:paraId="1F0BD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0D7FD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19206F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0C6E8F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87A5A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8EBC8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87FC2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843BD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9D8BF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7B45CB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 w:val="continue"/>
            <w:vAlign w:val="center"/>
          </w:tcPr>
          <w:p w14:paraId="3F97AA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87759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5A652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68C9D2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21A053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1EAF55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77965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744C0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A153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</w:t>
            </w:r>
          </w:p>
        </w:tc>
      </w:tr>
      <w:tr w14:paraId="32BE1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556B4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0A4D97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DAE4F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23.23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033A2D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62.99</w:t>
            </w:r>
          </w:p>
        </w:tc>
        <w:tc>
          <w:tcPr>
            <w:tcW w:w="250" w:type="pct"/>
            <w:vMerge w:val="continue"/>
            <w:vAlign w:val="center"/>
          </w:tcPr>
          <w:p w14:paraId="69E695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4E04A0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229555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60100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F71CB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4B8EE9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4928E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57193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313374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1DF720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C94DD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23.23</w:t>
            </w:r>
          </w:p>
        </w:tc>
        <w:tc>
          <w:tcPr>
            <w:tcW w:w="290" w:type="pct"/>
            <w:vMerge w:val="continue"/>
            <w:vAlign w:val="center"/>
          </w:tcPr>
          <w:p w14:paraId="661198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C098A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0458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</w:t>
            </w:r>
          </w:p>
        </w:tc>
      </w:tr>
      <w:tr w14:paraId="2A3D8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0B998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B1A7C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321C67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23.25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06C06B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250" w:type="pct"/>
            <w:vMerge w:val="continue"/>
            <w:vAlign w:val="center"/>
          </w:tcPr>
          <w:p w14:paraId="1EF90D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539386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D9068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7F5DC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7E2273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AB73B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260DA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8AF3C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05AA62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748E7F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9AC3F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23.25</w:t>
            </w:r>
          </w:p>
        </w:tc>
        <w:tc>
          <w:tcPr>
            <w:tcW w:w="290" w:type="pct"/>
            <w:vMerge w:val="continue"/>
            <w:vAlign w:val="center"/>
          </w:tcPr>
          <w:p w14:paraId="0017A8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6A671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55D7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</w:t>
            </w:r>
          </w:p>
        </w:tc>
      </w:tr>
      <w:tr w14:paraId="53EB6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5CE5A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8780D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20BC5B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23.52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515D6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50" w:type="pct"/>
            <w:vMerge w:val="continue"/>
            <w:vAlign w:val="center"/>
          </w:tcPr>
          <w:p w14:paraId="61CD71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2185FD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C4D99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380F8F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804B3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 w:val="continue"/>
            <w:vAlign w:val="center"/>
          </w:tcPr>
          <w:p w14:paraId="775F7F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59F5C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D9B7C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0107C8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22A5DA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FC80E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26.53</w:t>
            </w:r>
          </w:p>
        </w:tc>
        <w:tc>
          <w:tcPr>
            <w:tcW w:w="290" w:type="pct"/>
            <w:vMerge w:val="continue"/>
            <w:vAlign w:val="center"/>
          </w:tcPr>
          <w:p w14:paraId="48D82E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8803D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D5B7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92</w:t>
            </w:r>
          </w:p>
        </w:tc>
      </w:tr>
      <w:tr w14:paraId="1B46A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932B2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790896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597C04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5BB45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C5489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5222E0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1F0A7C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0447B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E3619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C6B1D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464F4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00F8C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1F8ED1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4512F5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035EDF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26.48</w:t>
            </w:r>
          </w:p>
        </w:tc>
        <w:tc>
          <w:tcPr>
            <w:tcW w:w="290" w:type="pct"/>
            <w:vMerge w:val="continue"/>
            <w:vAlign w:val="center"/>
          </w:tcPr>
          <w:p w14:paraId="69B87B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574C3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6C78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94</w:t>
            </w:r>
          </w:p>
        </w:tc>
      </w:tr>
      <w:tr w14:paraId="015C4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1965A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00286C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9D5A9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26.48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04DD5F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64.15</w:t>
            </w:r>
          </w:p>
        </w:tc>
        <w:tc>
          <w:tcPr>
            <w:tcW w:w="250" w:type="pct"/>
            <w:vMerge w:val="continue"/>
            <w:vAlign w:val="center"/>
          </w:tcPr>
          <w:p w14:paraId="3BA4DF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3F1A63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257E4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0D6EA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00051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6754EA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FA71B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8C98A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36C88B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469C31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7136D9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045E9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52401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5A54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</w:tr>
      <w:tr w14:paraId="3BD5C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C915F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001B4F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32B829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26.72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E28F5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64.23</w:t>
            </w:r>
          </w:p>
        </w:tc>
        <w:tc>
          <w:tcPr>
            <w:tcW w:w="250" w:type="pct"/>
            <w:vMerge w:val="continue"/>
            <w:vAlign w:val="center"/>
          </w:tcPr>
          <w:p w14:paraId="64619E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FFF2B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B3960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3449E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A8912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78EA1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5D3D3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A75F2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69D99D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5C7034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57A081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26.72</w:t>
            </w:r>
          </w:p>
        </w:tc>
        <w:tc>
          <w:tcPr>
            <w:tcW w:w="290" w:type="pct"/>
            <w:vMerge w:val="continue"/>
            <w:vAlign w:val="center"/>
          </w:tcPr>
          <w:p w14:paraId="439894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F8170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3C8DD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83</w:t>
            </w:r>
          </w:p>
        </w:tc>
      </w:tr>
      <w:tr w14:paraId="217F6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325F5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32578F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641635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431870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BA933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452DCF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984D7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85861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019091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 w:val="continue"/>
            <w:vAlign w:val="center"/>
          </w:tcPr>
          <w:p w14:paraId="222A00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05DB4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5E646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4E3460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4A6FB5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3AA171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E92B3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D074F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897C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93</w:t>
            </w:r>
          </w:p>
        </w:tc>
      </w:tr>
      <w:tr w14:paraId="48E33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FB88E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633D8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1E10F2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26.73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B3919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64.24</w:t>
            </w:r>
          </w:p>
        </w:tc>
        <w:tc>
          <w:tcPr>
            <w:tcW w:w="250" w:type="pct"/>
            <w:vMerge w:val="continue"/>
            <w:vAlign w:val="center"/>
          </w:tcPr>
          <w:p w14:paraId="289800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6A4DEF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4ADA11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ADAAA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21D0D9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642B42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A9A18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4AF77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4A8897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7530E0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6F2768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26.73</w:t>
            </w:r>
          </w:p>
        </w:tc>
        <w:tc>
          <w:tcPr>
            <w:tcW w:w="290" w:type="pct"/>
            <w:vMerge w:val="continue"/>
            <w:vAlign w:val="center"/>
          </w:tcPr>
          <w:p w14:paraId="55D048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28173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2BC2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82</w:t>
            </w:r>
          </w:p>
        </w:tc>
      </w:tr>
      <w:tr w14:paraId="02380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F454B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306F60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3BE040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51868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46E51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7486B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05789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934F3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3F7CFB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 w:val="continue"/>
            <w:vAlign w:val="center"/>
          </w:tcPr>
          <w:p w14:paraId="38D1A9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E53C2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E6B70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0ACB62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378F3F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0D96A5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74B88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7B289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761E9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91</w:t>
            </w:r>
          </w:p>
        </w:tc>
      </w:tr>
      <w:tr w14:paraId="7B568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A65D7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70174D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4904D6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26.76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59A7E2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64.25</w:t>
            </w:r>
          </w:p>
        </w:tc>
        <w:tc>
          <w:tcPr>
            <w:tcW w:w="250" w:type="pct"/>
            <w:vMerge w:val="continue"/>
            <w:vAlign w:val="center"/>
          </w:tcPr>
          <w:p w14:paraId="189AA5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FD056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69408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804DA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D5141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114F4F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AA2DF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563E0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23B7BD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5AE92C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E6394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26.76</w:t>
            </w:r>
          </w:p>
        </w:tc>
        <w:tc>
          <w:tcPr>
            <w:tcW w:w="290" w:type="pct"/>
            <w:vMerge w:val="continue"/>
            <w:vAlign w:val="center"/>
          </w:tcPr>
          <w:p w14:paraId="0D4BBB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D5260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C412C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81</w:t>
            </w:r>
          </w:p>
        </w:tc>
      </w:tr>
      <w:tr w14:paraId="61AE8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10BF9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036B2C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19AB7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13.67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76D8D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57.59</w:t>
            </w:r>
          </w:p>
        </w:tc>
        <w:tc>
          <w:tcPr>
            <w:tcW w:w="250" w:type="pct"/>
            <w:vMerge w:val="continue"/>
            <w:vAlign w:val="center"/>
          </w:tcPr>
          <w:p w14:paraId="70D078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8B3BB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2237E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56A7F0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03BA6E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22824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91C59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FAFF9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2CFB07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3548DF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47AD2A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13.67</w:t>
            </w:r>
          </w:p>
        </w:tc>
        <w:tc>
          <w:tcPr>
            <w:tcW w:w="290" w:type="pct"/>
            <w:vMerge w:val="continue"/>
            <w:vAlign w:val="center"/>
          </w:tcPr>
          <w:p w14:paraId="593DBF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0F867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4A0A3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261</w:t>
            </w:r>
          </w:p>
        </w:tc>
      </w:tr>
      <w:tr w14:paraId="27269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F0DCD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4F9C35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36B63F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8A206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AEC9A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20155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83498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4D0AC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64863E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 w:val="continue"/>
            <w:vAlign w:val="center"/>
          </w:tcPr>
          <w:p w14:paraId="0D1CC9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47C62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2ED88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7DABCF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434C2F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5CB950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C54B8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931EB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B1EC9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297</w:t>
            </w:r>
          </w:p>
        </w:tc>
      </w:tr>
      <w:tr w14:paraId="42988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E9EAB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781C75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76D142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21.26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4E069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61.79</w:t>
            </w:r>
          </w:p>
        </w:tc>
        <w:tc>
          <w:tcPr>
            <w:tcW w:w="250" w:type="pct"/>
            <w:vMerge w:val="continue"/>
            <w:vAlign w:val="center"/>
          </w:tcPr>
          <w:p w14:paraId="40293B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8E366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6EA3D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335592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4DFFC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4FF3FE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E6718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42FAB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23CD29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10B49E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7C21E5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21.26</w:t>
            </w:r>
          </w:p>
        </w:tc>
        <w:tc>
          <w:tcPr>
            <w:tcW w:w="290" w:type="pct"/>
            <w:vMerge w:val="continue"/>
            <w:vAlign w:val="center"/>
          </w:tcPr>
          <w:p w14:paraId="3B77A0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762F5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6011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258</w:t>
            </w:r>
          </w:p>
        </w:tc>
      </w:tr>
      <w:tr w14:paraId="31323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0D8D5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4972FB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5B371A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C0FA9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FEDD7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5279A7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0255E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4B651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160B0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 w:val="continue"/>
            <w:vAlign w:val="center"/>
          </w:tcPr>
          <w:p w14:paraId="256B8F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A6CF2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08E9A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69C2D4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726843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24E52F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76E20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6D710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9F4B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294</w:t>
            </w:r>
          </w:p>
        </w:tc>
      </w:tr>
      <w:tr w14:paraId="59D69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FB782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6E191C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46D88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27.79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92952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64.34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1146DB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 w:val="continue"/>
            <w:vAlign w:val="center"/>
          </w:tcPr>
          <w:p w14:paraId="665884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CE4AB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1B96B1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7F2124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57B3E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41781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4D17B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136B6F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1BB3AF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75228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27.79</w:t>
            </w:r>
          </w:p>
        </w:tc>
        <w:tc>
          <w:tcPr>
            <w:tcW w:w="290" w:type="pct"/>
            <w:vMerge w:val="continue"/>
            <w:vAlign w:val="center"/>
          </w:tcPr>
          <w:p w14:paraId="05E01A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17264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C96A2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279</w:t>
            </w:r>
          </w:p>
        </w:tc>
      </w:tr>
      <w:tr w14:paraId="22019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78B36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2C556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7798AF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27.8</w:t>
            </w:r>
          </w:p>
        </w:tc>
        <w:tc>
          <w:tcPr>
            <w:tcW w:w="257" w:type="pct"/>
            <w:vMerge w:val="continue"/>
            <w:vAlign w:val="center"/>
          </w:tcPr>
          <w:p w14:paraId="3780AD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E7E03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2350C1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C1CAF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3749E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4BF45C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7882C2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B7F13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52CC8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021AD9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5B1709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DC4D8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27.8</w:t>
            </w:r>
          </w:p>
        </w:tc>
        <w:tc>
          <w:tcPr>
            <w:tcW w:w="290" w:type="pct"/>
            <w:vMerge w:val="continue"/>
            <w:vAlign w:val="center"/>
          </w:tcPr>
          <w:p w14:paraId="23BC38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6C9F5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C94F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243</w:t>
            </w:r>
          </w:p>
        </w:tc>
      </w:tr>
      <w:tr w14:paraId="0E120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150F6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0A02E5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C3B09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28.99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FE7E5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64.74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2E5048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 w:val="continue"/>
            <w:vAlign w:val="center"/>
          </w:tcPr>
          <w:p w14:paraId="58E88D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C7C3C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752810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1D1A2A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 w:val="continue"/>
            <w:vAlign w:val="center"/>
          </w:tcPr>
          <w:p w14:paraId="0FE3CE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188BD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5CECF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49F1AA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57366C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DE401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28.99</w:t>
            </w:r>
          </w:p>
        </w:tc>
        <w:tc>
          <w:tcPr>
            <w:tcW w:w="290" w:type="pct"/>
            <w:vMerge w:val="continue"/>
            <w:vAlign w:val="center"/>
          </w:tcPr>
          <w:p w14:paraId="0F2CEA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92D15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8D8A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291</w:t>
            </w:r>
          </w:p>
        </w:tc>
      </w:tr>
      <w:tr w14:paraId="77F6F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57834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4F7B0E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3EE7CB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57" w:type="pct"/>
            <w:vMerge w:val="continue"/>
            <w:vAlign w:val="center"/>
          </w:tcPr>
          <w:p w14:paraId="5D6A10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91477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313B0A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10441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B43D5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545E83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48DFBA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A11DD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A6D35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3AA864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692C24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D8AF8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90" w:type="pct"/>
            <w:vMerge w:val="continue"/>
            <w:vAlign w:val="center"/>
          </w:tcPr>
          <w:p w14:paraId="376742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F7AC1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34D4F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255</w:t>
            </w:r>
          </w:p>
        </w:tc>
      </w:tr>
      <w:tr w14:paraId="643A9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8FD07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7E282F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6BBE2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34.66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0FEE2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66.44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5D5311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 w:val="continue"/>
            <w:vAlign w:val="center"/>
          </w:tcPr>
          <w:p w14:paraId="56CF8E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3A1A9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1BEFF9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0323D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 w:val="continue"/>
            <w:vAlign w:val="center"/>
          </w:tcPr>
          <w:p w14:paraId="025D8A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9A085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E2E37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4E0A62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7F6331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B6A22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34.66</w:t>
            </w:r>
          </w:p>
        </w:tc>
        <w:tc>
          <w:tcPr>
            <w:tcW w:w="290" w:type="pct"/>
            <w:vMerge w:val="continue"/>
            <w:vAlign w:val="center"/>
          </w:tcPr>
          <w:p w14:paraId="51AF79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3C24A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B2AA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276</w:t>
            </w:r>
          </w:p>
        </w:tc>
      </w:tr>
      <w:tr w14:paraId="34AA4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6EC7C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973A3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451D4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34.67</w:t>
            </w:r>
          </w:p>
        </w:tc>
        <w:tc>
          <w:tcPr>
            <w:tcW w:w="257" w:type="pct"/>
            <w:vMerge w:val="continue"/>
            <w:vAlign w:val="center"/>
          </w:tcPr>
          <w:p w14:paraId="62552A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842B6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325045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C94B0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F4BFA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20E540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15D5BA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34ECA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0B2EB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2B1186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5A5A93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FCB8B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34.67</w:t>
            </w:r>
          </w:p>
        </w:tc>
        <w:tc>
          <w:tcPr>
            <w:tcW w:w="290" w:type="pct"/>
            <w:vMerge w:val="continue"/>
            <w:vAlign w:val="center"/>
          </w:tcPr>
          <w:p w14:paraId="1EA108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2CED2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37398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240</w:t>
            </w:r>
          </w:p>
        </w:tc>
      </w:tr>
      <w:tr w14:paraId="3D675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40F50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A82B4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35CCF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37.16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A8923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50" w:type="pct"/>
            <w:vMerge w:val="continue"/>
            <w:vAlign w:val="center"/>
          </w:tcPr>
          <w:p w14:paraId="7A2F21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D2E98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F8DA6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783408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F47C0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 w:val="continue"/>
            <w:vAlign w:val="center"/>
          </w:tcPr>
          <w:p w14:paraId="7EA606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26293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ACDAE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1F9A8B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06F20C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EE843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39.32</w:t>
            </w:r>
          </w:p>
        </w:tc>
        <w:tc>
          <w:tcPr>
            <w:tcW w:w="290" w:type="pct"/>
            <w:vMerge w:val="continue"/>
            <w:vAlign w:val="center"/>
          </w:tcPr>
          <w:p w14:paraId="7F6837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C13E6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7AD5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273</w:t>
            </w:r>
          </w:p>
        </w:tc>
      </w:tr>
      <w:tr w14:paraId="571B1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FF103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1C2ED2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4B5B3E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39.33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067977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67.64</w:t>
            </w:r>
          </w:p>
        </w:tc>
        <w:tc>
          <w:tcPr>
            <w:tcW w:w="250" w:type="pct"/>
            <w:vMerge w:val="continue"/>
            <w:vAlign w:val="center"/>
          </w:tcPr>
          <w:p w14:paraId="7CE6D8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3F19F7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23E1D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3F7F5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A9910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3D0A3F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D39D8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F3145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6053D3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0AF28A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5BA9D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39.33</w:t>
            </w:r>
          </w:p>
        </w:tc>
        <w:tc>
          <w:tcPr>
            <w:tcW w:w="290" w:type="pct"/>
            <w:vMerge w:val="continue"/>
            <w:vAlign w:val="center"/>
          </w:tcPr>
          <w:p w14:paraId="333E62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B57FA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3DE8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237</w:t>
            </w:r>
          </w:p>
        </w:tc>
      </w:tr>
      <w:tr w14:paraId="2ED4E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65918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6307C7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3C8609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12.12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D2D38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56.44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4AE77C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 w:val="continue"/>
            <w:vAlign w:val="center"/>
          </w:tcPr>
          <w:p w14:paraId="2DA647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F21EB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345DB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7" w:type="pct"/>
            <w:vMerge w:val="continue"/>
            <w:vAlign w:val="center"/>
          </w:tcPr>
          <w:p w14:paraId="1A04A1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3EB511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 w:val="continue"/>
            <w:vAlign w:val="center"/>
          </w:tcPr>
          <w:p w14:paraId="435A3B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79E7D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63CC8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34DB53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D2074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12.12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4114DD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 w:val="continue"/>
            <w:vAlign w:val="center"/>
          </w:tcPr>
          <w:p w14:paraId="58880F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BC3F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147</w:t>
            </w:r>
          </w:p>
        </w:tc>
      </w:tr>
      <w:tr w14:paraId="43651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9C7A4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3AEFF5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298F1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21.38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087E0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61.84</w:t>
            </w:r>
          </w:p>
        </w:tc>
        <w:tc>
          <w:tcPr>
            <w:tcW w:w="250" w:type="pct"/>
            <w:vMerge w:val="continue"/>
            <w:vAlign w:val="center"/>
          </w:tcPr>
          <w:p w14:paraId="57AE49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545201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921EE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5CB07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7" w:type="pct"/>
            <w:vMerge w:val="continue"/>
            <w:vAlign w:val="center"/>
          </w:tcPr>
          <w:p w14:paraId="68F8E6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FAAC2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501CD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13E63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16A43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64BB19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8CB73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21.38</w:t>
            </w:r>
          </w:p>
        </w:tc>
        <w:tc>
          <w:tcPr>
            <w:tcW w:w="290" w:type="pct"/>
            <w:vMerge w:val="continue"/>
            <w:vAlign w:val="center"/>
          </w:tcPr>
          <w:p w14:paraId="300C29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D9777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6BF49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141</w:t>
            </w:r>
          </w:p>
        </w:tc>
      </w:tr>
      <w:tr w14:paraId="2B2A1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982BB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475702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70148B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23.38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5F2A64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62.69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785C8C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 w:val="continue"/>
            <w:vAlign w:val="center"/>
          </w:tcPr>
          <w:p w14:paraId="118827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F6BE0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8A2BA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7" w:type="pct"/>
            <w:vMerge w:val="continue"/>
            <w:vAlign w:val="center"/>
          </w:tcPr>
          <w:p w14:paraId="75CD24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A038E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58580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DA55F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C4ECE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0657EC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6167B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23.38</w:t>
            </w:r>
          </w:p>
        </w:tc>
        <w:tc>
          <w:tcPr>
            <w:tcW w:w="290" w:type="pct"/>
            <w:vMerge w:val="continue"/>
            <w:vAlign w:val="center"/>
          </w:tcPr>
          <w:p w14:paraId="5787E0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2CCAF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830A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144</w:t>
            </w:r>
          </w:p>
        </w:tc>
      </w:tr>
      <w:tr w14:paraId="53C17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9558B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31C8C6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7E6AE9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30.09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69777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65.09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5BD5D4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 w:val="continue"/>
            <w:vAlign w:val="center"/>
          </w:tcPr>
          <w:p w14:paraId="354AD6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309D3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AFEF5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57" w:type="pct"/>
            <w:vMerge w:val="continue"/>
            <w:vAlign w:val="center"/>
          </w:tcPr>
          <w:p w14:paraId="221636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93FA6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9F425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656F5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211CE4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6C7C30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36854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30.09</w:t>
            </w:r>
          </w:p>
        </w:tc>
        <w:tc>
          <w:tcPr>
            <w:tcW w:w="290" w:type="pct"/>
            <w:vMerge w:val="continue"/>
            <w:vAlign w:val="center"/>
          </w:tcPr>
          <w:p w14:paraId="047515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AB98D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B7FE0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135</w:t>
            </w:r>
          </w:p>
        </w:tc>
      </w:tr>
      <w:tr w14:paraId="6BBE3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10109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FDA72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A6C2C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32.56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02F43C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65.84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6EC32E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 w:val="continue"/>
            <w:vAlign w:val="center"/>
          </w:tcPr>
          <w:p w14:paraId="50D36A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99D58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45449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7" w:type="pct"/>
            <w:vMerge w:val="continue"/>
            <w:vAlign w:val="center"/>
          </w:tcPr>
          <w:p w14:paraId="309EDD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9B046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A9A44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B355F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79A897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53BAC9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FD4A8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32.56</w:t>
            </w:r>
          </w:p>
        </w:tc>
        <w:tc>
          <w:tcPr>
            <w:tcW w:w="290" w:type="pct"/>
            <w:vMerge w:val="continue"/>
            <w:vAlign w:val="center"/>
          </w:tcPr>
          <w:p w14:paraId="5C5ADA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47BE5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2879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138</w:t>
            </w:r>
          </w:p>
        </w:tc>
      </w:tr>
      <w:tr w14:paraId="2AB45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AC01D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373975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325A7E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11.24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4BAE0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57.1</w:t>
            </w:r>
          </w:p>
        </w:tc>
        <w:tc>
          <w:tcPr>
            <w:tcW w:w="250" w:type="pct"/>
            <w:vMerge w:val="continue"/>
            <w:vAlign w:val="center"/>
          </w:tcPr>
          <w:p w14:paraId="20391D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4A2A27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4E2CCD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7C602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266DC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9" w:type="pct"/>
            <w:vMerge w:val="continue"/>
            <w:vAlign w:val="center"/>
          </w:tcPr>
          <w:p w14:paraId="6F2AB1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3EE31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3DE9F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EA3FC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341D22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149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5CD135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32.21</w:t>
            </w:r>
          </w:p>
        </w:tc>
        <w:tc>
          <w:tcPr>
            <w:tcW w:w="290" w:type="pct"/>
            <w:vMerge w:val="continue"/>
            <w:vAlign w:val="center"/>
          </w:tcPr>
          <w:p w14:paraId="60FDC5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27C04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CBE2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528</w:t>
            </w:r>
          </w:p>
        </w:tc>
      </w:tr>
      <w:tr w14:paraId="42A75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44291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68C789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4A03B7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B9BA2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CC12A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4994BB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9F423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5F907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7" w:type="pct"/>
            <w:vMerge w:val="continue"/>
            <w:vAlign w:val="center"/>
          </w:tcPr>
          <w:p w14:paraId="4DB2A3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9378E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36F95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AB661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1BAD7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67E7A0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BFAC8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29.79</w:t>
            </w:r>
          </w:p>
        </w:tc>
        <w:tc>
          <w:tcPr>
            <w:tcW w:w="290" w:type="pct"/>
            <w:vMerge w:val="continue"/>
            <w:vAlign w:val="center"/>
          </w:tcPr>
          <w:p w14:paraId="1EE24B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A7BE7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E7E69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532</w:t>
            </w:r>
          </w:p>
        </w:tc>
      </w:tr>
      <w:tr w14:paraId="3B18A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9E3BE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0FE45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55BEE3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26.32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725B9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64.1</w:t>
            </w:r>
          </w:p>
        </w:tc>
        <w:tc>
          <w:tcPr>
            <w:tcW w:w="250" w:type="pct"/>
            <w:vMerge w:val="continue"/>
            <w:vAlign w:val="center"/>
          </w:tcPr>
          <w:p w14:paraId="1D523A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76A6D9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79FEC6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E0DF5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894A2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391831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029D8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05652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AA97A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32CAC9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8991B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44.71</w:t>
            </w:r>
          </w:p>
        </w:tc>
        <w:tc>
          <w:tcPr>
            <w:tcW w:w="290" w:type="pct"/>
            <w:vMerge w:val="continue"/>
            <w:vAlign w:val="center"/>
          </w:tcPr>
          <w:p w14:paraId="14BA8A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371B5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C42D6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527</w:t>
            </w:r>
          </w:p>
        </w:tc>
      </w:tr>
      <w:tr w14:paraId="17969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CB080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A3724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108D83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00D04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E6A1E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382737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39477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1B3CD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7" w:type="pct"/>
            <w:vMerge w:val="continue"/>
            <w:vAlign w:val="center"/>
          </w:tcPr>
          <w:p w14:paraId="69E45E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912B2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D6074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8716C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269C4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7E9522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A5EB7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42.48</w:t>
            </w:r>
          </w:p>
        </w:tc>
        <w:tc>
          <w:tcPr>
            <w:tcW w:w="290" w:type="pct"/>
            <w:vMerge w:val="continue"/>
            <w:vAlign w:val="center"/>
          </w:tcPr>
          <w:p w14:paraId="5EB0E1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2BDC3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11D1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531</w:t>
            </w:r>
          </w:p>
        </w:tc>
      </w:tr>
      <w:tr w14:paraId="43A35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7732A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683B16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3DDF2D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27.11</w:t>
            </w:r>
          </w:p>
        </w:tc>
        <w:tc>
          <w:tcPr>
            <w:tcW w:w="257" w:type="pct"/>
            <w:vMerge w:val="continue"/>
            <w:vAlign w:val="center"/>
          </w:tcPr>
          <w:p w14:paraId="35EF9D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47EE6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535431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5FF6B0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15D45D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F1667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697E52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 w:val="continue"/>
            <w:vAlign w:val="center"/>
          </w:tcPr>
          <w:p w14:paraId="2E1F5F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04A049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142272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0896EC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20F17D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38.83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6B780B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 w:val="continue"/>
            <w:vAlign w:val="center"/>
          </w:tcPr>
          <w:p w14:paraId="7759DA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229B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</w:tr>
      <w:tr w14:paraId="30920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BA8D5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471EF0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08FBDA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4102CE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3C0FE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3DEA7B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784DE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F6B88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B50E8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9E2DA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EE20E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514D06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 w:val="continue"/>
            <w:vAlign w:val="center"/>
          </w:tcPr>
          <w:p w14:paraId="130A05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027131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B94EE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65.69</w:t>
            </w:r>
          </w:p>
        </w:tc>
        <w:tc>
          <w:tcPr>
            <w:tcW w:w="290" w:type="pct"/>
            <w:vMerge w:val="continue"/>
            <w:vAlign w:val="center"/>
          </w:tcPr>
          <w:p w14:paraId="2B9E92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D6537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1E18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</w:t>
            </w:r>
          </w:p>
        </w:tc>
      </w:tr>
      <w:tr w14:paraId="5BFF6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DAF8B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027918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7A9B90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38.8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3D013F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67.52</w:t>
            </w:r>
          </w:p>
        </w:tc>
        <w:tc>
          <w:tcPr>
            <w:tcW w:w="250" w:type="pct"/>
            <w:vMerge w:val="continue"/>
            <w:vAlign w:val="center"/>
          </w:tcPr>
          <w:p w14:paraId="73E769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FBCF5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F34F6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DE32F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F9B74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69D1E5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457F7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2DD0DC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vMerge w:val="continue"/>
            <w:vAlign w:val="center"/>
          </w:tcPr>
          <w:p w14:paraId="409D95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788DA4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CF72D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38.83</w:t>
            </w:r>
          </w:p>
        </w:tc>
        <w:tc>
          <w:tcPr>
            <w:tcW w:w="290" w:type="pct"/>
            <w:vMerge w:val="continue"/>
            <w:vAlign w:val="center"/>
          </w:tcPr>
          <w:p w14:paraId="619B4A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D794C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7DA3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</w:t>
            </w:r>
          </w:p>
        </w:tc>
      </w:tr>
      <w:tr w14:paraId="2063A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153A3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30AADF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64E6C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39.7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9A178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67.73</w:t>
            </w:r>
          </w:p>
        </w:tc>
        <w:tc>
          <w:tcPr>
            <w:tcW w:w="250" w:type="pct"/>
            <w:vMerge w:val="continue"/>
            <w:vAlign w:val="center"/>
          </w:tcPr>
          <w:p w14:paraId="32A7BB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67E3A7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23A6B4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D64D7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0B3AB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7C8D2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E3505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32126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29C9AB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38C184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30B03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39.69</w:t>
            </w:r>
          </w:p>
        </w:tc>
        <w:tc>
          <w:tcPr>
            <w:tcW w:w="290" w:type="pct"/>
            <w:vMerge w:val="continue"/>
            <w:vAlign w:val="center"/>
          </w:tcPr>
          <w:p w14:paraId="08975F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2398E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12E1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</w:tr>
      <w:tr w14:paraId="57E8A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B5CDD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4B261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A51DD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65.7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1AF79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72.52</w:t>
            </w:r>
          </w:p>
        </w:tc>
        <w:tc>
          <w:tcPr>
            <w:tcW w:w="250" w:type="pct"/>
            <w:vMerge w:val="continue"/>
            <w:vAlign w:val="center"/>
          </w:tcPr>
          <w:p w14:paraId="23C85C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588270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1F2EE9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5B448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056D8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EB0BA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CF82C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7DA21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 w:val="continue"/>
            <w:vAlign w:val="center"/>
          </w:tcPr>
          <w:p w14:paraId="364C1A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208F99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00908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65.69</w:t>
            </w:r>
          </w:p>
        </w:tc>
        <w:tc>
          <w:tcPr>
            <w:tcW w:w="290" w:type="pct"/>
            <w:vMerge w:val="continue"/>
            <w:vAlign w:val="center"/>
          </w:tcPr>
          <w:p w14:paraId="3597FC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2BDB6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3087E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</w:t>
            </w:r>
          </w:p>
        </w:tc>
      </w:tr>
      <w:tr w14:paraId="0A519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33AD0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25DB0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F44C9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3CFD2B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72.73</w:t>
            </w:r>
          </w:p>
        </w:tc>
        <w:tc>
          <w:tcPr>
            <w:tcW w:w="250" w:type="pct"/>
            <w:vMerge w:val="continue"/>
            <w:vAlign w:val="center"/>
          </w:tcPr>
          <w:p w14:paraId="576ABE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351C7B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20CA9A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78E2A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440A08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FF8A6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10744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ECB50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38D5DF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7FE6D0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4E300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67.14</w:t>
            </w:r>
          </w:p>
        </w:tc>
        <w:tc>
          <w:tcPr>
            <w:tcW w:w="290" w:type="pct"/>
            <w:vMerge w:val="continue"/>
            <w:vAlign w:val="center"/>
          </w:tcPr>
          <w:p w14:paraId="239E16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2D455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EA6C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</w:t>
            </w:r>
          </w:p>
        </w:tc>
      </w:tr>
      <w:tr w14:paraId="42ADD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6D53A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6D3B38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13F390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21.84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01FEE8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62.04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2B19AD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 w:val="continue"/>
            <w:vAlign w:val="center"/>
          </w:tcPr>
          <w:p w14:paraId="132741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41327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4DE1A8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 w:val="continue"/>
            <w:vAlign w:val="center"/>
          </w:tcPr>
          <w:p w14:paraId="651BC3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7529DE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 w:val="continue"/>
            <w:vAlign w:val="center"/>
          </w:tcPr>
          <w:p w14:paraId="6246CC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51128B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vMerge w:val="continue"/>
            <w:vAlign w:val="center"/>
          </w:tcPr>
          <w:p w14:paraId="4F7D67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18EE77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F6C9D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21.84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54E63C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 w:val="continue"/>
            <w:vAlign w:val="center"/>
          </w:tcPr>
          <w:p w14:paraId="1FB20F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1A3D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554</w:t>
            </w:r>
          </w:p>
        </w:tc>
      </w:tr>
      <w:tr w14:paraId="52661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324E7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9C6D5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3BF8F2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26.81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58708D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63.99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7100CF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 w:val="continue"/>
            <w:vAlign w:val="center"/>
          </w:tcPr>
          <w:p w14:paraId="47131F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3BBAB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1A291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4A35F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AA447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B4CD8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E13F6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6ED3C5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4D419D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93306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26.81</w:t>
            </w:r>
          </w:p>
        </w:tc>
        <w:tc>
          <w:tcPr>
            <w:tcW w:w="290" w:type="pct"/>
            <w:vMerge w:val="continue"/>
            <w:vAlign w:val="center"/>
          </w:tcPr>
          <w:p w14:paraId="6589F2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82F3B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7102B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553</w:t>
            </w:r>
          </w:p>
        </w:tc>
      </w:tr>
      <w:tr w14:paraId="1406A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293D2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6BF848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2EEF8C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23.85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36DDD8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63.22</w:t>
            </w:r>
          </w:p>
        </w:tc>
        <w:tc>
          <w:tcPr>
            <w:tcW w:w="250" w:type="pct"/>
            <w:vMerge w:val="continue"/>
            <w:vAlign w:val="center"/>
          </w:tcPr>
          <w:p w14:paraId="77BAE1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577B42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 w:val="continue"/>
            <w:vAlign w:val="center"/>
          </w:tcPr>
          <w:p w14:paraId="2EC27C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761F9F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continue"/>
            <w:vAlign w:val="center"/>
          </w:tcPr>
          <w:p w14:paraId="362F2D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AE240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4CF34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C2C38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4783A9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21126F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B3C22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23.85</w:t>
            </w:r>
          </w:p>
        </w:tc>
        <w:tc>
          <w:tcPr>
            <w:tcW w:w="290" w:type="pct"/>
            <w:vMerge w:val="continue"/>
            <w:vAlign w:val="center"/>
          </w:tcPr>
          <w:p w14:paraId="2D020A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24CC1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59BC5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518</w:t>
            </w:r>
          </w:p>
        </w:tc>
      </w:tr>
      <w:tr w14:paraId="5F811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E46E7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611B72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7515FD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23.88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7AC7D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63.23</w:t>
            </w:r>
          </w:p>
        </w:tc>
        <w:tc>
          <w:tcPr>
            <w:tcW w:w="250" w:type="pct"/>
            <w:vMerge w:val="continue"/>
            <w:vAlign w:val="center"/>
          </w:tcPr>
          <w:p w14:paraId="5F56DC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225CE8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continue"/>
            <w:vAlign w:val="center"/>
          </w:tcPr>
          <w:p w14:paraId="615E1E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2B5D8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452CBB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02740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CD877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76094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4F40D5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05497C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F32D3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23.88</w:t>
            </w:r>
          </w:p>
        </w:tc>
        <w:tc>
          <w:tcPr>
            <w:tcW w:w="290" w:type="pct"/>
            <w:vMerge w:val="continue"/>
            <w:vAlign w:val="center"/>
          </w:tcPr>
          <w:p w14:paraId="0BDEC4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C29CC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8A87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517</w:t>
            </w:r>
          </w:p>
        </w:tc>
      </w:tr>
      <w:tr w14:paraId="12659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restart"/>
            <w:shd w:val="clear" w:color="auto" w:fill="auto"/>
            <w:vAlign w:val="center"/>
          </w:tcPr>
          <w:p w14:paraId="75EB59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D1T1-B</w:t>
            </w: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60D9D7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203C29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56.59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F0D63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71.1</w:t>
            </w:r>
          </w:p>
        </w:tc>
        <w:tc>
          <w:tcPr>
            <w:tcW w:w="250" w:type="pct"/>
            <w:vMerge w:val="continue"/>
            <w:vAlign w:val="center"/>
          </w:tcPr>
          <w:p w14:paraId="7FC16E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3AC92C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40" w:type="pct"/>
            <w:vMerge w:val="continue"/>
            <w:vAlign w:val="center"/>
          </w:tcPr>
          <w:p w14:paraId="52B554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117493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 w:val="continue"/>
            <w:vAlign w:val="center"/>
          </w:tcPr>
          <w:p w14:paraId="405A77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9B2FB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27457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44AAE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10204C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42138D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031B14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0" w:type="pct"/>
            <w:vMerge w:val="continue"/>
            <w:vAlign w:val="center"/>
          </w:tcPr>
          <w:p w14:paraId="410034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FFD2E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EE2EB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509</w:t>
            </w:r>
          </w:p>
        </w:tc>
      </w:tr>
      <w:tr w14:paraId="164C0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D5C56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3A5DDF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3E6471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E65CC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255AD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BDC2D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8C2C6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347F8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B1501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FF48F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441D2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C3C52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1404F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3B386A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7E5F61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2C3AC1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52B2B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43091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507</w:t>
            </w:r>
          </w:p>
        </w:tc>
      </w:tr>
      <w:tr w14:paraId="0C4BD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E71CC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6ED24D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14EC1D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413196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66FEC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2ED2EA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C685A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A665E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443458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74225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FAA30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F250B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B479D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455EE6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64B55D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1CDD69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52B0B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F56B4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511</w:t>
            </w:r>
          </w:p>
        </w:tc>
      </w:tr>
      <w:tr w14:paraId="17001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5D646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18509E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67D970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95.51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BBF54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76.1</w:t>
            </w:r>
          </w:p>
        </w:tc>
        <w:tc>
          <w:tcPr>
            <w:tcW w:w="250" w:type="pct"/>
            <w:vMerge w:val="continue"/>
            <w:vAlign w:val="center"/>
          </w:tcPr>
          <w:p w14:paraId="1628AB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313CFE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BEFC9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091AEC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57" w:type="pct"/>
            <w:vMerge w:val="continue"/>
            <w:vAlign w:val="center"/>
          </w:tcPr>
          <w:p w14:paraId="68EC84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54A08B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 w:val="continue"/>
            <w:vAlign w:val="center"/>
          </w:tcPr>
          <w:p w14:paraId="2E0858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112A8D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2895D0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1676CF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66FCF1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10D544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 w:val="continue"/>
            <w:vAlign w:val="center"/>
          </w:tcPr>
          <w:p w14:paraId="60AB11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D888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</w:t>
            </w:r>
          </w:p>
        </w:tc>
      </w:tr>
      <w:tr w14:paraId="47B12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A4BA7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435DCD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00AEE3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0551E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C9265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475ABD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F139F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EECDD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00549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5D05A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52064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56AD78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vMerge w:val="continue"/>
            <w:vAlign w:val="center"/>
          </w:tcPr>
          <w:p w14:paraId="57F23A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02BEFE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743995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03328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5A356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3203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</w:t>
            </w:r>
          </w:p>
        </w:tc>
      </w:tr>
      <w:tr w14:paraId="44319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2F27E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5BF1A7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60B019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43.4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5ECC19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68.59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56FB38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 w:val="continue"/>
            <w:vAlign w:val="center"/>
          </w:tcPr>
          <w:p w14:paraId="7EB1F5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C228D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249F2F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 w:val="continue"/>
            <w:vAlign w:val="center"/>
          </w:tcPr>
          <w:p w14:paraId="09F8AF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246508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 w:val="continue"/>
            <w:vAlign w:val="center"/>
          </w:tcPr>
          <w:p w14:paraId="53069D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FE2CC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7ABBD5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130834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3CCF71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43.4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7D4B58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 w:val="continue"/>
            <w:vAlign w:val="center"/>
          </w:tcPr>
          <w:p w14:paraId="4E8CDF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7107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</w:t>
            </w:r>
          </w:p>
        </w:tc>
      </w:tr>
      <w:tr w14:paraId="7B9EF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EA29D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7F8071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7D7E7C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44.56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88AA1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68.84</w:t>
            </w:r>
          </w:p>
        </w:tc>
        <w:tc>
          <w:tcPr>
            <w:tcW w:w="250" w:type="pct"/>
            <w:vMerge w:val="continue"/>
            <w:vAlign w:val="center"/>
          </w:tcPr>
          <w:p w14:paraId="795448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316F3F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3DB77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58C50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3006C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24B2D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9127E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58FE2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3BE447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3F9D25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AA1B4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44.56</w:t>
            </w:r>
          </w:p>
        </w:tc>
        <w:tc>
          <w:tcPr>
            <w:tcW w:w="290" w:type="pct"/>
            <w:vMerge w:val="continue"/>
            <w:vAlign w:val="center"/>
          </w:tcPr>
          <w:p w14:paraId="7884B6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64EC9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8886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</w:tr>
      <w:tr w14:paraId="24F77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BE37C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012F30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0A5FC1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23.52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68836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50" w:type="pct"/>
            <w:vMerge w:val="continue"/>
            <w:vAlign w:val="center"/>
          </w:tcPr>
          <w:p w14:paraId="02A30E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4482F7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F4DC9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6434B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EBF2C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770E58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 w:val="continue"/>
            <w:vAlign w:val="center"/>
          </w:tcPr>
          <w:p w14:paraId="7C704D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B6053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396A0F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34E8C0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601EBE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1682D7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 w:val="continue"/>
            <w:vAlign w:val="center"/>
          </w:tcPr>
          <w:p w14:paraId="34A1E7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2467B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</w:tr>
      <w:tr w14:paraId="51E2E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53A3F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66A408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3DF5ED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1EA1EC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4FAC1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2CC94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D7BBC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F0E40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10C896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A421D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57BBD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72DD2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40337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0A8761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06AFFE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28C5AD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2AB98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C0E0B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</w:t>
            </w:r>
          </w:p>
        </w:tc>
      </w:tr>
      <w:tr w14:paraId="069B0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8D168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64A46C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12F543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61B40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E7591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3F6C5B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B09FF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994A3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264AFD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5DB8B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28E55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96900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C3EFB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0734B5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0C1900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641BC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2F8B5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52D3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116</w:t>
            </w:r>
          </w:p>
        </w:tc>
      </w:tr>
      <w:tr w14:paraId="70F39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5A277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44CDA7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209579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36.59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165A8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50" w:type="pct"/>
            <w:vMerge w:val="continue"/>
            <w:vAlign w:val="center"/>
          </w:tcPr>
          <w:p w14:paraId="53FF69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86F38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DCDBF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929FA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continue"/>
            <w:vAlign w:val="center"/>
          </w:tcPr>
          <w:p w14:paraId="6A7167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B9B76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60DD7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C0D40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37986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583AEE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67DD40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2E0AF1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4E65C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475A9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95</w:t>
            </w:r>
          </w:p>
        </w:tc>
      </w:tr>
      <w:tr w14:paraId="2A48F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C01E5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7FD349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67BB52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1869B1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9D705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390A2F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6BEF8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74B70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242B12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3600B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69426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C8FE2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6E3A0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457EE6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305666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DABE0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5D4D4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0F1E0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</w:t>
            </w:r>
          </w:p>
        </w:tc>
      </w:tr>
      <w:tr w14:paraId="66BFF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CA305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51ED6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2B1246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772AC7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F2320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419EF1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9AF0B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B6893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15E511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FCA33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B2C2A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86501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5EFAF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371B7B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346C78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0483F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EBD06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9E44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115</w:t>
            </w:r>
          </w:p>
        </w:tc>
      </w:tr>
      <w:tr w14:paraId="7BD87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D9817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7ED1C9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511EAD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62.53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0FB29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72.1</w:t>
            </w:r>
          </w:p>
        </w:tc>
        <w:tc>
          <w:tcPr>
            <w:tcW w:w="250" w:type="pct"/>
            <w:vMerge w:val="continue"/>
            <w:vAlign w:val="center"/>
          </w:tcPr>
          <w:p w14:paraId="5E744C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2EB5EF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4AD83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FA548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2E7B7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6E6BCC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887EA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142BB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81FF0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4C5542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7DDD83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604E5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4E300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9666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86</w:t>
            </w:r>
          </w:p>
        </w:tc>
      </w:tr>
      <w:tr w14:paraId="72686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B038E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1283EA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69BE1C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D6B3F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674A0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53407A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B97E2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CD919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6FBF84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13B76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13E92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876C0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ED1AF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2D49CF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03AA62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A9866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39C87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711D6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</w:t>
            </w:r>
          </w:p>
        </w:tc>
      </w:tr>
      <w:tr w14:paraId="438F6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B61FE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696A94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38DF65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D342B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5849B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4B5F96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D0EB2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7DEC1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27A113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96E22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13FA4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184CC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EA085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0F3982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2C44ED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B5204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47F25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C9C4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106</w:t>
            </w:r>
          </w:p>
        </w:tc>
      </w:tr>
      <w:tr w14:paraId="3370C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0AE72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6F7A16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39C2DF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95.51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40EAA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76.1</w:t>
            </w:r>
          </w:p>
        </w:tc>
        <w:tc>
          <w:tcPr>
            <w:tcW w:w="250" w:type="pct"/>
            <w:vMerge w:val="continue"/>
            <w:vAlign w:val="center"/>
          </w:tcPr>
          <w:p w14:paraId="41B6BE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1AB95C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42336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5ECA8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continue"/>
            <w:vAlign w:val="center"/>
          </w:tcPr>
          <w:p w14:paraId="431598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E8FA9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86D10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B1E5F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744A3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6F4ADC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25FD26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BAE9B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49D34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F462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85</w:t>
            </w:r>
          </w:p>
        </w:tc>
      </w:tr>
      <w:tr w14:paraId="71B5D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93D1B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085DFA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186970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00C61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60403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32F6B8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E112D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40916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5BA58D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938F5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94025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CE878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D5AFF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770F7F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2897F1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8096C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C8EA6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7A360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</w:t>
            </w:r>
          </w:p>
        </w:tc>
      </w:tr>
      <w:tr w14:paraId="1F0CA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82507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6F930C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7757ED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3397B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F4497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158152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D5312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16FDE0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248A77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F1DC6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454B4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0A80A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69A543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0428E1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2F6E4C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58738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F8BFF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8D92F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105</w:t>
            </w:r>
          </w:p>
        </w:tc>
      </w:tr>
      <w:tr w14:paraId="76CB4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39761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2177B1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07D3C2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26.52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1D26A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63.89</w:t>
            </w:r>
          </w:p>
        </w:tc>
        <w:tc>
          <w:tcPr>
            <w:tcW w:w="250" w:type="pct"/>
            <w:vMerge w:val="continue"/>
            <w:vAlign w:val="center"/>
          </w:tcPr>
          <w:p w14:paraId="603F34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3BB02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857DC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DB0CF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31D72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BB2FC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C970C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9CCE6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64C46C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5E86A9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6F2D32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26.52</w:t>
            </w:r>
          </w:p>
        </w:tc>
        <w:tc>
          <w:tcPr>
            <w:tcW w:w="290" w:type="pct"/>
            <w:vMerge w:val="continue"/>
            <w:vAlign w:val="center"/>
          </w:tcPr>
          <w:p w14:paraId="33FA43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2F9FA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B0340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262</w:t>
            </w:r>
          </w:p>
        </w:tc>
      </w:tr>
      <w:tr w14:paraId="58C89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F40B5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079A0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751101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34.62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88231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66.43</w:t>
            </w:r>
          </w:p>
        </w:tc>
        <w:tc>
          <w:tcPr>
            <w:tcW w:w="250" w:type="pct"/>
            <w:vMerge w:val="continue"/>
            <w:vAlign w:val="center"/>
          </w:tcPr>
          <w:p w14:paraId="25C2A1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36B3BE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8A0FE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35292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1D127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 w:val="continue"/>
            <w:vAlign w:val="center"/>
          </w:tcPr>
          <w:p w14:paraId="5FEAE5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16E2D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ADD05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5C2C8D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344DCB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7720C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34.62</w:t>
            </w:r>
          </w:p>
        </w:tc>
        <w:tc>
          <w:tcPr>
            <w:tcW w:w="290" w:type="pct"/>
            <w:vMerge w:val="continue"/>
            <w:vAlign w:val="center"/>
          </w:tcPr>
          <w:p w14:paraId="5D68B9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59A6B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0FCA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298</w:t>
            </w:r>
          </w:p>
        </w:tc>
      </w:tr>
      <w:tr w14:paraId="6C087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20F71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457014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77D50E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37.16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3A7A6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50" w:type="pct"/>
            <w:vMerge w:val="continue"/>
            <w:vAlign w:val="center"/>
          </w:tcPr>
          <w:p w14:paraId="11A2A6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27DED7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AFAB3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EB501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continue"/>
            <w:vAlign w:val="center"/>
          </w:tcPr>
          <w:p w14:paraId="310B23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36456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B4E9E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22899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A9865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537637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93418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73.42</w:t>
            </w:r>
          </w:p>
        </w:tc>
        <w:tc>
          <w:tcPr>
            <w:tcW w:w="290" w:type="pct"/>
            <w:vMerge w:val="continue"/>
            <w:vAlign w:val="center"/>
          </w:tcPr>
          <w:p w14:paraId="5E8F7D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1C27F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9D06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292</w:t>
            </w:r>
          </w:p>
        </w:tc>
      </w:tr>
      <w:tr w14:paraId="6FF2D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C7457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363A50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76266C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B2C2A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85598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6D887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BC0E3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1E826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220C30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8BC26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52FBB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34875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DD138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6E77F1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A7E85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53.84</w:t>
            </w:r>
          </w:p>
        </w:tc>
        <w:tc>
          <w:tcPr>
            <w:tcW w:w="290" w:type="pct"/>
            <w:vMerge w:val="continue"/>
            <w:vAlign w:val="center"/>
          </w:tcPr>
          <w:p w14:paraId="32CDFC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369EB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16AF9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295</w:t>
            </w:r>
          </w:p>
        </w:tc>
      </w:tr>
      <w:tr w14:paraId="40CB1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2D6C1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13DC4E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05AAB4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00E0DD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4DA632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 w:val="continue"/>
            <w:vAlign w:val="center"/>
          </w:tcPr>
          <w:p w14:paraId="7BE5CE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A4157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7C318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continue"/>
            <w:vAlign w:val="center"/>
          </w:tcPr>
          <w:p w14:paraId="129D6E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CB2DD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4F92F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695CB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BB136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6881DF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95974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99.6</w:t>
            </w:r>
          </w:p>
        </w:tc>
        <w:tc>
          <w:tcPr>
            <w:tcW w:w="290" w:type="pct"/>
            <w:vMerge w:val="continue"/>
            <w:vAlign w:val="center"/>
          </w:tcPr>
          <w:p w14:paraId="57E428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6DFAE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E3BA2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274</w:t>
            </w:r>
          </w:p>
        </w:tc>
      </w:tr>
      <w:tr w14:paraId="74775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9BC3C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56F01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1E9750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2DEAA4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DB7EB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33C7CB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2D375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560E0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008A52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55909D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8003E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C75BC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BD125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618669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C8ABC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87.79</w:t>
            </w:r>
          </w:p>
        </w:tc>
        <w:tc>
          <w:tcPr>
            <w:tcW w:w="290" w:type="pct"/>
            <w:vMerge w:val="continue"/>
            <w:vAlign w:val="center"/>
          </w:tcPr>
          <w:p w14:paraId="71809C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DFB51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788A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277</w:t>
            </w:r>
          </w:p>
        </w:tc>
      </w:tr>
      <w:tr w14:paraId="63D45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20E70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1EF19F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367ECE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9BF28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58C9B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2E45FA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DB778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28B98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107824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C197A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86E2C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5BBBF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EB51B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74F94E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B46B2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70.4</w:t>
            </w:r>
          </w:p>
        </w:tc>
        <w:tc>
          <w:tcPr>
            <w:tcW w:w="290" w:type="pct"/>
            <w:vMerge w:val="continue"/>
            <w:vAlign w:val="center"/>
          </w:tcPr>
          <w:p w14:paraId="023296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9C584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6A73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280</w:t>
            </w:r>
          </w:p>
        </w:tc>
      </w:tr>
      <w:tr w14:paraId="7001E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3C86A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1AA567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69199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41.24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ACA68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68.09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320B22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 w:val="continue"/>
            <w:vAlign w:val="center"/>
          </w:tcPr>
          <w:p w14:paraId="70326D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9AB42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A2D25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0FB16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4B99A3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0272D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A099B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DAA33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4582D7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7A178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41.24</w:t>
            </w:r>
          </w:p>
        </w:tc>
        <w:tc>
          <w:tcPr>
            <w:tcW w:w="290" w:type="pct"/>
            <w:vMerge w:val="continue"/>
            <w:vAlign w:val="center"/>
          </w:tcPr>
          <w:p w14:paraId="1896FB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33CD1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40B2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259</w:t>
            </w:r>
          </w:p>
        </w:tc>
      </w:tr>
      <w:tr w14:paraId="19FC1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3606E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7577D0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109297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53.92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2C23E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70.64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50F23D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 w:val="continue"/>
            <w:vAlign w:val="center"/>
          </w:tcPr>
          <w:p w14:paraId="781B73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031C1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FC672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 w:val="continue"/>
            <w:vAlign w:val="center"/>
          </w:tcPr>
          <w:p w14:paraId="1B1113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9191A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32B13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68A67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6BF08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continue"/>
            <w:vAlign w:val="center"/>
          </w:tcPr>
          <w:p w14:paraId="19ABD1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F8443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53.92</w:t>
            </w:r>
          </w:p>
        </w:tc>
        <w:tc>
          <w:tcPr>
            <w:tcW w:w="290" w:type="pct"/>
            <w:vMerge w:val="continue"/>
            <w:vAlign w:val="center"/>
          </w:tcPr>
          <w:p w14:paraId="402605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DA00B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FD784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244</w:t>
            </w:r>
          </w:p>
        </w:tc>
      </w:tr>
      <w:tr w14:paraId="0B832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65A16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791302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9648B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56.23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514D5C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71.04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1FD90F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 w:val="continue"/>
            <w:vAlign w:val="center"/>
          </w:tcPr>
          <w:p w14:paraId="652F56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40CAB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551EBD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continue"/>
            <w:vAlign w:val="center"/>
          </w:tcPr>
          <w:p w14:paraId="174990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C28E5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7F9F7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B8AA8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71768A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6BA1E3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CB119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56.23</w:t>
            </w:r>
          </w:p>
        </w:tc>
        <w:tc>
          <w:tcPr>
            <w:tcW w:w="290" w:type="pct"/>
            <w:vMerge w:val="continue"/>
            <w:vAlign w:val="center"/>
          </w:tcPr>
          <w:p w14:paraId="712AD0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28DE2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4072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256</w:t>
            </w:r>
          </w:p>
        </w:tc>
      </w:tr>
      <w:tr w14:paraId="58AB8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0AD46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27C14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7D1D67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62.86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C1DF2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72.1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53DE46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 w:val="continue"/>
            <w:vAlign w:val="center"/>
          </w:tcPr>
          <w:p w14:paraId="113D18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FD636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804A4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53787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E68CC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582D0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69576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2EF2CF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341DA2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FEF4E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76.28</w:t>
            </w:r>
          </w:p>
        </w:tc>
        <w:tc>
          <w:tcPr>
            <w:tcW w:w="290" w:type="pct"/>
            <w:vMerge w:val="continue"/>
            <w:vAlign w:val="center"/>
          </w:tcPr>
          <w:p w14:paraId="4A9AF4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5AF26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B604E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238</w:t>
            </w:r>
          </w:p>
        </w:tc>
      </w:tr>
      <w:tr w14:paraId="3E24B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80E94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727050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59C45D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D3C45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C334F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77750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7621D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A1007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continue"/>
            <w:vAlign w:val="center"/>
          </w:tcPr>
          <w:p w14:paraId="340D49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CBBEA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02BBC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8FB8C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255220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5AADD8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A68DE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67.24</w:t>
            </w:r>
          </w:p>
        </w:tc>
        <w:tc>
          <w:tcPr>
            <w:tcW w:w="290" w:type="pct"/>
            <w:vMerge w:val="continue"/>
            <w:vAlign w:val="center"/>
          </w:tcPr>
          <w:p w14:paraId="042181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47A9A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8CE4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241</w:t>
            </w:r>
          </w:p>
        </w:tc>
      </w:tr>
      <w:tr w14:paraId="621DE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29D0F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7E5D4D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5C7135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17.25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E2CD1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59.8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18694B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 w:val="continue"/>
            <w:vAlign w:val="center"/>
          </w:tcPr>
          <w:p w14:paraId="1A8288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CCDB4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AA523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7" w:type="pct"/>
            <w:vMerge w:val="continue"/>
            <w:vAlign w:val="center"/>
          </w:tcPr>
          <w:p w14:paraId="4C4C09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1C2584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 w:val="continue"/>
            <w:vAlign w:val="center"/>
          </w:tcPr>
          <w:p w14:paraId="666AD6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BB737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2EC799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3A4C61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1F3382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17.25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1626B3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 w:val="continue"/>
            <w:vAlign w:val="center"/>
          </w:tcPr>
          <w:p w14:paraId="65D069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79AE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148</w:t>
            </w:r>
          </w:p>
        </w:tc>
      </w:tr>
      <w:tr w14:paraId="12C69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001DC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528121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3EE0DB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30.44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53599E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65.2</w:t>
            </w:r>
          </w:p>
        </w:tc>
        <w:tc>
          <w:tcPr>
            <w:tcW w:w="250" w:type="pct"/>
            <w:vMerge w:val="continue"/>
            <w:vAlign w:val="center"/>
          </w:tcPr>
          <w:p w14:paraId="3012FB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6351BA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17990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FB36D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7" w:type="pct"/>
            <w:vMerge w:val="continue"/>
            <w:vAlign w:val="center"/>
          </w:tcPr>
          <w:p w14:paraId="61840B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1C84B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C0226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9978B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5E283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3DD561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E1B43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30.44</w:t>
            </w:r>
          </w:p>
        </w:tc>
        <w:tc>
          <w:tcPr>
            <w:tcW w:w="290" w:type="pct"/>
            <w:vMerge w:val="continue"/>
            <w:vAlign w:val="center"/>
          </w:tcPr>
          <w:p w14:paraId="36F498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07D3D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AE0A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142</w:t>
            </w:r>
          </w:p>
        </w:tc>
      </w:tr>
      <w:tr w14:paraId="624F9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6E12A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673684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31956E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33.29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CB29E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66.05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7B8608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 w:val="continue"/>
            <w:vAlign w:val="center"/>
          </w:tcPr>
          <w:p w14:paraId="60043D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DA819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4E0AF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7" w:type="pct"/>
            <w:vMerge w:val="continue"/>
            <w:vAlign w:val="center"/>
          </w:tcPr>
          <w:p w14:paraId="4AB55D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AC47C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EFBB0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8A0C1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A18DC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continue"/>
            <w:vAlign w:val="center"/>
          </w:tcPr>
          <w:p w14:paraId="66DA14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75C24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33.29</w:t>
            </w:r>
          </w:p>
        </w:tc>
        <w:tc>
          <w:tcPr>
            <w:tcW w:w="290" w:type="pct"/>
            <w:vMerge w:val="continue"/>
            <w:vAlign w:val="center"/>
          </w:tcPr>
          <w:p w14:paraId="04F9FF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5C190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DD6A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145</w:t>
            </w:r>
          </w:p>
        </w:tc>
      </w:tr>
      <w:tr w14:paraId="1536B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359B4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437CE7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29D7F8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41.28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D55F0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68.1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44E852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 w:val="continue"/>
            <w:vAlign w:val="center"/>
          </w:tcPr>
          <w:p w14:paraId="1FAD64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9E22B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49DE7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57" w:type="pct"/>
            <w:vMerge w:val="continue"/>
            <w:vAlign w:val="center"/>
          </w:tcPr>
          <w:p w14:paraId="48C461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0E1D1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22EF2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E2AE0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0DF02C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continue"/>
            <w:vAlign w:val="center"/>
          </w:tcPr>
          <w:p w14:paraId="51EEF7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7A5AF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42.84</w:t>
            </w:r>
          </w:p>
        </w:tc>
        <w:tc>
          <w:tcPr>
            <w:tcW w:w="290" w:type="pct"/>
            <w:vMerge w:val="continue"/>
            <w:vAlign w:val="center"/>
          </w:tcPr>
          <w:p w14:paraId="0A5A9D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15AA8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E0A89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136</w:t>
            </w:r>
          </w:p>
        </w:tc>
      </w:tr>
      <w:tr w14:paraId="339CF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03B38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2B0460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61F023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549C11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025A20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 w:val="continue"/>
            <w:vAlign w:val="center"/>
          </w:tcPr>
          <w:p w14:paraId="5694CC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586CC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F6C05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7" w:type="pct"/>
            <w:vMerge w:val="continue"/>
            <w:vAlign w:val="center"/>
          </w:tcPr>
          <w:p w14:paraId="2E286D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00499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B940F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A366C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continue"/>
            <w:vAlign w:val="center"/>
          </w:tcPr>
          <w:p w14:paraId="450057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3934C2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81520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46.35</w:t>
            </w:r>
          </w:p>
        </w:tc>
        <w:tc>
          <w:tcPr>
            <w:tcW w:w="290" w:type="pct"/>
            <w:vMerge w:val="continue"/>
            <w:vAlign w:val="center"/>
          </w:tcPr>
          <w:p w14:paraId="1D7F58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976DD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09D0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139</w:t>
            </w:r>
          </w:p>
        </w:tc>
      </w:tr>
      <w:tr w14:paraId="09F42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7CF18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4EF758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020FB8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27.11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013F6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64.1</w:t>
            </w:r>
          </w:p>
        </w:tc>
        <w:tc>
          <w:tcPr>
            <w:tcW w:w="250" w:type="pct"/>
            <w:vMerge w:val="continue"/>
            <w:vAlign w:val="center"/>
          </w:tcPr>
          <w:p w14:paraId="08F005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7B1EF0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CFCE4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3CD6A3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15E28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64489A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 w:val="continue"/>
            <w:vAlign w:val="center"/>
          </w:tcPr>
          <w:p w14:paraId="505352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2798DD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2E7423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387A0B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3D17E3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588064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 w:val="continue"/>
            <w:vAlign w:val="center"/>
          </w:tcPr>
          <w:p w14:paraId="508CD3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59897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</w:t>
            </w:r>
          </w:p>
        </w:tc>
      </w:tr>
      <w:tr w14:paraId="77B4B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72FB7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7C96A5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3A67BF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392596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21410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6D06B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4BFB9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A4C3F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A3442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1E98E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81789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29F029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 w:val="continue"/>
            <w:vAlign w:val="center"/>
          </w:tcPr>
          <w:p w14:paraId="7D7EC0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0298DF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3DD525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5181B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8D8F3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01A2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</w:t>
            </w:r>
          </w:p>
        </w:tc>
      </w:tr>
      <w:tr w14:paraId="1574F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B379F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4FFBD5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0B3C18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77.58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B8997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74.1</w:t>
            </w:r>
          </w:p>
        </w:tc>
        <w:tc>
          <w:tcPr>
            <w:tcW w:w="250" w:type="pct"/>
            <w:vMerge w:val="continue"/>
            <w:vAlign w:val="center"/>
          </w:tcPr>
          <w:p w14:paraId="08945F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3F2D91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230BF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335B8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EE17A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continue"/>
            <w:vAlign w:val="center"/>
          </w:tcPr>
          <w:p w14:paraId="1B30BB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7A648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0135EC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vMerge w:val="continue"/>
            <w:vAlign w:val="center"/>
          </w:tcPr>
          <w:p w14:paraId="0CC353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3C7570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005B40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7B2FC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8A070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0B60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</w:tr>
      <w:tr w14:paraId="32690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43D6E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continue"/>
            <w:vAlign w:val="center"/>
          </w:tcPr>
          <w:p w14:paraId="03BB2C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3EB533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488613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AB5C9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0B000B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BD036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DDA91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650BE2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3EB88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DF2B5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732A42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 w:val="continue"/>
            <w:vAlign w:val="center"/>
          </w:tcPr>
          <w:p w14:paraId="3745EF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10F4B6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17089A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00A75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C422A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163F2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</w:t>
            </w:r>
          </w:p>
        </w:tc>
      </w:tr>
      <w:tr w14:paraId="7F63F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351EB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14:paraId="78BAEF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368ADD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56.22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085E8E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71.1</w:t>
            </w:r>
          </w:p>
        </w:tc>
        <w:tc>
          <w:tcPr>
            <w:tcW w:w="250" w:type="pct"/>
            <w:vMerge w:val="continue"/>
            <w:vAlign w:val="center"/>
          </w:tcPr>
          <w:p w14:paraId="2E9BD1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continue"/>
            <w:vAlign w:val="center"/>
          </w:tcPr>
          <w:p w14:paraId="2ACBDE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A2447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CCEE9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continue"/>
            <w:vAlign w:val="center"/>
          </w:tcPr>
          <w:p w14:paraId="78D9E5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14:paraId="5A3409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 w:val="continue"/>
            <w:vAlign w:val="center"/>
          </w:tcPr>
          <w:p w14:paraId="194FB4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21DC8B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vMerge w:val="continue"/>
            <w:vAlign w:val="center"/>
          </w:tcPr>
          <w:p w14:paraId="24DF23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continue"/>
            <w:vAlign w:val="center"/>
          </w:tcPr>
          <w:p w14:paraId="1F704B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3218C1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14:paraId="7AD296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 w:val="continue"/>
            <w:vAlign w:val="center"/>
          </w:tcPr>
          <w:p w14:paraId="7BDFBF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B748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519</w:t>
            </w:r>
          </w:p>
        </w:tc>
      </w:tr>
    </w:tbl>
    <w:p w14:paraId="29C53BD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E9622C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0C17E3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A14E8B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F30864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39D1F4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DC692F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6008D8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E41792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0D1F7E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2213DB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049E18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D5D295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A08DFA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177ED4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0D72CF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9E3D31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4262CB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78F338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BB8152A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7.1.1.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1.1-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9074785" cy="5012055"/>
            <wp:effectExtent l="0" t="0" r="0" b="0"/>
            <wp:docPr id="143636859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636859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10A74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9EF13E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3DB8A72"/>
    <w:p w14:paraId="185AEC69"/>
    <w:p w14:paraId="732C33E1"/>
    <w:p w14:paraId="01CF2E2E">
      <w:pPr>
        <w:pStyle w:val="8"/>
      </w:pPr>
      <w:r>
        <w:rPr>
          <w:rFonts w:hint="eastAsia"/>
        </w:rPr>
        <w:t>7.1.1.2.1.2</w:t>
      </w:r>
      <w:r>
        <w:tab/>
      </w:r>
      <w:r>
        <w:rPr>
          <w:rFonts w:hint="eastAsia"/>
        </w:rPr>
        <w:t>[5-7kbps]</w:t>
      </w:r>
    </w:p>
    <w:p w14:paraId="1321B4E5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 xml:space="preserve">Table </w:t>
      </w:r>
      <w:r>
        <w:rPr>
          <w:rFonts w:ascii="Times New Roman" w:hAnsi="Times New Roman" w:cs="Times New Roman"/>
          <w:sz w:val="20"/>
          <w:szCs w:val="20"/>
        </w:rPr>
        <w:t>7.1.1.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1.2-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98"/>
        <w:gridCol w:w="1175"/>
        <w:gridCol w:w="1121"/>
        <w:gridCol w:w="718"/>
        <w:gridCol w:w="698"/>
        <w:gridCol w:w="629"/>
        <w:gridCol w:w="669"/>
        <w:gridCol w:w="672"/>
        <w:gridCol w:w="718"/>
        <w:gridCol w:w="909"/>
        <w:gridCol w:w="667"/>
        <w:gridCol w:w="667"/>
        <w:gridCol w:w="1033"/>
        <w:gridCol w:w="607"/>
        <w:gridCol w:w="867"/>
        <w:gridCol w:w="813"/>
        <w:gridCol w:w="701"/>
        <w:gridCol w:w="839"/>
      </w:tblGrid>
      <w:tr w14:paraId="2D1E4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0F2576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~5-7kbps, device 2a, D1T1, InF-DH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2B3862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</w:tr>
      <w:tr w14:paraId="311FA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0" w:hRule="atLeast"/>
        </w:trPr>
        <w:tc>
          <w:tcPr>
            <w:tcW w:w="2534" w:type="pct"/>
            <w:gridSpan w:val="9"/>
            <w:shd w:val="clear" w:color="auto" w:fill="auto"/>
          </w:tcPr>
          <w:p w14:paraId="7CDFE3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168" w:type="pct"/>
            <w:gridSpan w:val="8"/>
            <w:shd w:val="clear" w:color="auto" w:fill="auto"/>
          </w:tcPr>
          <w:p w14:paraId="3434AC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Carrier frequency (MHz)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(15) Row indices in the table.</w:t>
            </w:r>
          </w:p>
        </w:tc>
        <w:tc>
          <w:tcPr>
            <w:tcW w:w="297" w:type="pct"/>
            <w:shd w:val="clear" w:color="auto" w:fill="auto"/>
          </w:tcPr>
          <w:p w14:paraId="63C900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</w:tr>
      <w:tr w14:paraId="0428A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shd w:val="clear" w:color="D9E1F2" w:fill="D9E1F2"/>
            <w:noWrap/>
            <w:vAlign w:val="center"/>
          </w:tcPr>
          <w:p w14:paraId="2739E25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413" w:type="pct"/>
            <w:shd w:val="clear" w:color="D9E1F2" w:fill="D9E1F2"/>
            <w:noWrap/>
            <w:vAlign w:val="center"/>
          </w:tcPr>
          <w:p w14:paraId="72AC8F5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94" w:type="pct"/>
            <w:shd w:val="clear" w:color="D9E1F2" w:fill="D9E1F2"/>
            <w:noWrap/>
            <w:vAlign w:val="center"/>
          </w:tcPr>
          <w:p w14:paraId="61052E1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3" w:type="pct"/>
            <w:shd w:val="clear" w:color="D9E1F2" w:fill="D9E1F2"/>
            <w:noWrap/>
            <w:vAlign w:val="center"/>
          </w:tcPr>
          <w:p w14:paraId="1EC5141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46" w:type="pct"/>
            <w:shd w:val="clear" w:color="D9E1F2" w:fill="D9E1F2"/>
            <w:noWrap/>
            <w:vAlign w:val="center"/>
          </w:tcPr>
          <w:p w14:paraId="099FE4D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2" w:type="pct"/>
            <w:shd w:val="clear" w:color="D9E1F2" w:fill="D9E1F2"/>
            <w:noWrap/>
            <w:vAlign w:val="center"/>
          </w:tcPr>
          <w:p w14:paraId="561AA79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36" w:type="pct"/>
            <w:shd w:val="clear" w:color="D9E1F2" w:fill="D9E1F2"/>
            <w:noWrap/>
            <w:vAlign w:val="center"/>
          </w:tcPr>
          <w:p w14:paraId="579CB22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37" w:type="pct"/>
            <w:shd w:val="clear" w:color="D9E1F2" w:fill="D9E1F2"/>
            <w:noWrap/>
            <w:vAlign w:val="center"/>
          </w:tcPr>
          <w:p w14:paraId="316C9CD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3" w:type="pct"/>
            <w:shd w:val="clear" w:color="D9E1F2" w:fill="D9E1F2"/>
            <w:noWrap/>
            <w:vAlign w:val="center"/>
          </w:tcPr>
          <w:p w14:paraId="2ECA20A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285" w:type="pct"/>
            <w:shd w:val="clear" w:color="D9E1F2" w:fill="D9E1F2"/>
            <w:noWrap/>
            <w:vAlign w:val="center"/>
          </w:tcPr>
          <w:p w14:paraId="1B52744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5" w:type="pct"/>
            <w:shd w:val="clear" w:color="D9E1F2" w:fill="D9E1F2"/>
            <w:noWrap/>
            <w:vAlign w:val="center"/>
          </w:tcPr>
          <w:p w14:paraId="45431BE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5" w:type="pct"/>
            <w:shd w:val="clear" w:color="D9E1F2" w:fill="D9E1F2"/>
            <w:noWrap/>
            <w:vAlign w:val="center"/>
          </w:tcPr>
          <w:p w14:paraId="3A919C5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63" w:type="pct"/>
            <w:shd w:val="clear" w:color="D9E1F2" w:fill="D9E1F2"/>
            <w:noWrap/>
            <w:vAlign w:val="center"/>
          </w:tcPr>
          <w:p w14:paraId="7F28B83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4" w:type="pct"/>
            <w:shd w:val="clear" w:color="D9E1F2" w:fill="D9E1F2"/>
            <w:noWrap/>
            <w:vAlign w:val="center"/>
          </w:tcPr>
          <w:p w14:paraId="5830B9D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05" w:type="pct"/>
            <w:shd w:val="clear" w:color="D9E1F2" w:fill="D9E1F2"/>
            <w:noWrap/>
            <w:vAlign w:val="center"/>
          </w:tcPr>
          <w:p w14:paraId="6055C05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86" w:type="pct"/>
            <w:shd w:val="clear" w:color="D9E1F2" w:fill="D9E1F2"/>
            <w:noWrap/>
            <w:vAlign w:val="center"/>
          </w:tcPr>
          <w:p w14:paraId="54C1EBD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7" w:type="pct"/>
            <w:shd w:val="clear" w:color="D9E1F2" w:fill="D9E1F2"/>
            <w:noWrap/>
            <w:vAlign w:val="center"/>
          </w:tcPr>
          <w:p w14:paraId="2E82074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4D5D022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14:paraId="76DF7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restart"/>
            <w:shd w:val="clear" w:color="auto" w:fill="auto"/>
            <w:vAlign w:val="center"/>
          </w:tcPr>
          <w:p w14:paraId="2663F7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D1T1-A1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40A80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1EF83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56.59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C8F65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43E23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ED1C2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300EE4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66CC2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57BDD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0BDAC8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6350A5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27ED02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4A8E32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4C3504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29067A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122.95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788335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5C9738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306D94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489</w:t>
            </w:r>
          </w:p>
        </w:tc>
      </w:tr>
      <w:tr w14:paraId="29044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5FC7E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28DE4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8900A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8F1C1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D9281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88DE1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6116F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5DE27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6989B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793A9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6DCEE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4B681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78981B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7E672D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74474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136.79</w:t>
            </w:r>
          </w:p>
        </w:tc>
        <w:tc>
          <w:tcPr>
            <w:tcW w:w="286" w:type="pct"/>
            <w:vMerge w:val="continue"/>
            <w:vAlign w:val="center"/>
          </w:tcPr>
          <w:p w14:paraId="782E58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51599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A2CF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485</w:t>
            </w:r>
          </w:p>
        </w:tc>
      </w:tr>
      <w:tr w14:paraId="7DE05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3A73A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17CD5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D096A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D55A7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A0BC0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FF023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A93C9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29E8B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76628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53993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CCE16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93C71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5EE7CB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7D648C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56C3D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118.27</w:t>
            </w:r>
          </w:p>
        </w:tc>
        <w:tc>
          <w:tcPr>
            <w:tcW w:w="286" w:type="pct"/>
            <w:vMerge w:val="continue"/>
            <w:vAlign w:val="center"/>
          </w:tcPr>
          <w:p w14:paraId="747A03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7DD92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5805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493</w:t>
            </w:r>
          </w:p>
        </w:tc>
      </w:tr>
      <w:tr w14:paraId="204DE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193B2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A3D50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D342C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59862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1F594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5617D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782073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00575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C70E7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26486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59706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DD505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3040E3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44711E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29F55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72.68</w:t>
            </w:r>
          </w:p>
        </w:tc>
        <w:tc>
          <w:tcPr>
            <w:tcW w:w="286" w:type="pct"/>
            <w:vMerge w:val="continue"/>
            <w:vAlign w:val="center"/>
          </w:tcPr>
          <w:p w14:paraId="75AE4E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B0D87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0FA5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490</w:t>
            </w:r>
          </w:p>
        </w:tc>
      </w:tr>
      <w:tr w14:paraId="7F0DB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7ACD5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C8DD8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8A5C6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AACF4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8275A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8C2A6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E6871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7DADB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227F8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274C7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509D5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543F2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1AB304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60AD95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E51C6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80.86</w:t>
            </w:r>
          </w:p>
        </w:tc>
        <w:tc>
          <w:tcPr>
            <w:tcW w:w="286" w:type="pct"/>
            <w:vMerge w:val="continue"/>
            <w:vAlign w:val="center"/>
          </w:tcPr>
          <w:p w14:paraId="2247A8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228DB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46B2F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486</w:t>
            </w:r>
          </w:p>
        </w:tc>
      </w:tr>
      <w:tr w14:paraId="4857A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BA4B6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8F6DC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17F55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D0DEE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A7A0D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77157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23D0E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B659E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46C77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02A4A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16F3B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34434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0A8CA5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50B98E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993F1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69.91</w:t>
            </w:r>
          </w:p>
        </w:tc>
        <w:tc>
          <w:tcPr>
            <w:tcW w:w="286" w:type="pct"/>
            <w:vMerge w:val="continue"/>
            <w:vAlign w:val="center"/>
          </w:tcPr>
          <w:p w14:paraId="3BAA6A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3B68B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20A4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494</w:t>
            </w:r>
          </w:p>
        </w:tc>
      </w:tr>
      <w:tr w14:paraId="0D279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619C8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632BA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632218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73.89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E1E61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73.67</w:t>
            </w:r>
          </w:p>
        </w:tc>
        <w:tc>
          <w:tcPr>
            <w:tcW w:w="246" w:type="pct"/>
            <w:vMerge w:val="continue"/>
            <w:vAlign w:val="center"/>
          </w:tcPr>
          <w:p w14:paraId="5E9C48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C87D7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25D8E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0A3D53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 w:val="continue"/>
            <w:vAlign w:val="center"/>
          </w:tcPr>
          <w:p w14:paraId="6DC791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1C2FDA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 w:val="continue"/>
            <w:vAlign w:val="center"/>
          </w:tcPr>
          <w:p w14:paraId="72DB79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8D92D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6EB1C2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3480E4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FC052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73.89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202E77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 w:val="continue"/>
            <w:vAlign w:val="center"/>
          </w:tcPr>
          <w:p w14:paraId="31AC40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3CBC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</w:t>
            </w:r>
          </w:p>
        </w:tc>
      </w:tr>
      <w:tr w14:paraId="1A6BB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20212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47B83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17716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95.51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098D6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76.1</w:t>
            </w:r>
          </w:p>
        </w:tc>
        <w:tc>
          <w:tcPr>
            <w:tcW w:w="246" w:type="pct"/>
            <w:vMerge w:val="continue"/>
            <w:vAlign w:val="center"/>
          </w:tcPr>
          <w:p w14:paraId="025B06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9173E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0BBCA3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ED4CE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509A8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E84A9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273CC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6F72BA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 w:val="continue"/>
            <w:vAlign w:val="center"/>
          </w:tcPr>
          <w:p w14:paraId="1F5E81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79E14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6878D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171.89</w:t>
            </w:r>
          </w:p>
        </w:tc>
        <w:tc>
          <w:tcPr>
            <w:tcW w:w="286" w:type="pct"/>
            <w:vMerge w:val="continue"/>
            <w:vAlign w:val="center"/>
          </w:tcPr>
          <w:p w14:paraId="294133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5654C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30BA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</w:t>
            </w:r>
          </w:p>
        </w:tc>
      </w:tr>
      <w:tr w14:paraId="5C1AC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063AE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B2011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85BD0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55B2C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5CE93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0F263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DE77E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4F76D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32A5C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B23CA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71EF9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3A4E52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 w:val="continue"/>
            <w:vAlign w:val="center"/>
          </w:tcPr>
          <w:p w14:paraId="69CCDC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332C3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D89CD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125.31</w:t>
            </w:r>
          </w:p>
        </w:tc>
        <w:tc>
          <w:tcPr>
            <w:tcW w:w="286" w:type="pct"/>
            <w:vMerge w:val="continue"/>
            <w:vAlign w:val="center"/>
          </w:tcPr>
          <w:p w14:paraId="2A8EC8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2B820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D400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</w:t>
            </w:r>
          </w:p>
        </w:tc>
      </w:tr>
      <w:tr w14:paraId="196DB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B57F0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7C267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80C44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99C66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00D19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19702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494FCC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55595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F5EC9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259C3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8B3CF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7539FD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 w:val="continue"/>
            <w:vAlign w:val="center"/>
          </w:tcPr>
          <w:p w14:paraId="4CCD0A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11533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55998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101.48</w:t>
            </w:r>
          </w:p>
        </w:tc>
        <w:tc>
          <w:tcPr>
            <w:tcW w:w="286" w:type="pct"/>
            <w:vMerge w:val="continue"/>
            <w:vAlign w:val="center"/>
          </w:tcPr>
          <w:p w14:paraId="693C14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0F9E6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E0463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</w:t>
            </w:r>
          </w:p>
        </w:tc>
      </w:tr>
      <w:tr w14:paraId="30C91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25FE4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3D5D3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D2BA7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35.87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EB886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66.77</w:t>
            </w:r>
          </w:p>
        </w:tc>
        <w:tc>
          <w:tcPr>
            <w:tcW w:w="246" w:type="pct"/>
            <w:vMerge w:val="continue"/>
            <w:vAlign w:val="center"/>
          </w:tcPr>
          <w:p w14:paraId="27FF00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CBF23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BBE9B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A71E8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F03E3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43363C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continue"/>
            <w:vAlign w:val="center"/>
          </w:tcPr>
          <w:p w14:paraId="12AD93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280299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 w:val="continue"/>
            <w:vAlign w:val="center"/>
          </w:tcPr>
          <w:p w14:paraId="06B6B2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29ECF7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02D39A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35.87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0AE44E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 w:val="continue"/>
            <w:vAlign w:val="center"/>
          </w:tcPr>
          <w:p w14:paraId="73A853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B8AA4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</w:t>
            </w:r>
          </w:p>
        </w:tc>
      </w:tr>
      <w:tr w14:paraId="75DF5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CDFAB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BB30B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ED613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35.97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5BAA8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66.8</w:t>
            </w:r>
          </w:p>
        </w:tc>
        <w:tc>
          <w:tcPr>
            <w:tcW w:w="246" w:type="pct"/>
            <w:vMerge w:val="continue"/>
            <w:vAlign w:val="center"/>
          </w:tcPr>
          <w:p w14:paraId="54DC41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20C024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0641F3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B26DB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CB9D6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065C4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B2DC6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621C6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8C9B9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DDC68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BA24D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35.97</w:t>
            </w:r>
          </w:p>
        </w:tc>
        <w:tc>
          <w:tcPr>
            <w:tcW w:w="286" w:type="pct"/>
            <w:vMerge w:val="continue"/>
            <w:vAlign w:val="center"/>
          </w:tcPr>
          <w:p w14:paraId="0C82D3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1F121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A277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</w:t>
            </w:r>
          </w:p>
        </w:tc>
      </w:tr>
      <w:tr w14:paraId="3C9BE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4642F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27792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0432B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40.48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BDA45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67.92</w:t>
            </w:r>
          </w:p>
        </w:tc>
        <w:tc>
          <w:tcPr>
            <w:tcW w:w="246" w:type="pct"/>
            <w:vMerge w:val="continue"/>
            <w:vAlign w:val="center"/>
          </w:tcPr>
          <w:p w14:paraId="0FA999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862F3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072EEC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E3DDC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63423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946BD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9EC99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4C97B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0871F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AC6B3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3CF69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40.48</w:t>
            </w:r>
          </w:p>
        </w:tc>
        <w:tc>
          <w:tcPr>
            <w:tcW w:w="286" w:type="pct"/>
            <w:vMerge w:val="continue"/>
            <w:vAlign w:val="center"/>
          </w:tcPr>
          <w:p w14:paraId="371C23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D8955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96CF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</w:tr>
      <w:tr w14:paraId="61803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45DCC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D7497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CDFDD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40.59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349BD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67.95</w:t>
            </w:r>
          </w:p>
        </w:tc>
        <w:tc>
          <w:tcPr>
            <w:tcW w:w="246" w:type="pct"/>
            <w:vMerge w:val="continue"/>
            <w:vAlign w:val="center"/>
          </w:tcPr>
          <w:p w14:paraId="0EEE1F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02F2D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0CE724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A7003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65011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8BEC5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9BC4E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82F59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B789F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D7E0A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75B77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40.59</w:t>
            </w:r>
          </w:p>
        </w:tc>
        <w:tc>
          <w:tcPr>
            <w:tcW w:w="286" w:type="pct"/>
            <w:vMerge w:val="continue"/>
            <w:vAlign w:val="center"/>
          </w:tcPr>
          <w:p w14:paraId="6B0B77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1EAA3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96CE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</w:t>
            </w:r>
          </w:p>
        </w:tc>
      </w:tr>
      <w:tr w14:paraId="21C77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E0CE3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F7625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283BC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37.16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2D5B8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C047D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133E8A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15274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34A91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EABBD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2D8426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 w:val="continue"/>
            <w:vAlign w:val="center"/>
          </w:tcPr>
          <w:p w14:paraId="41BF68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711B2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CF254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6790FC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4043F2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57.32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09BFDE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 w:val="continue"/>
            <w:vAlign w:val="center"/>
          </w:tcPr>
          <w:p w14:paraId="20D565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A8A4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299</w:t>
            </w:r>
          </w:p>
        </w:tc>
      </w:tr>
      <w:tr w14:paraId="5EEC7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B7E19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F9EF2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FCDC9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4AE64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15D1F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C9DB3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8F023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2F83AD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 w:val="continue"/>
            <w:vAlign w:val="center"/>
          </w:tcPr>
          <w:p w14:paraId="69B158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3ADD9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F86E6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540CB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1DE7D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6F92D9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FB67C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55.25</w:t>
            </w:r>
          </w:p>
        </w:tc>
        <w:tc>
          <w:tcPr>
            <w:tcW w:w="286" w:type="pct"/>
            <w:vMerge w:val="continue"/>
            <w:vAlign w:val="center"/>
          </w:tcPr>
          <w:p w14:paraId="46D7BC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D6555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39890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302</w:t>
            </w:r>
          </w:p>
        </w:tc>
      </w:tr>
      <w:tr w14:paraId="2D634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18C13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5DAA6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02E11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25158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5B437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DC2A4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F369B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D005F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3" w:type="pct"/>
            <w:vMerge w:val="continue"/>
            <w:vAlign w:val="center"/>
          </w:tcPr>
          <w:p w14:paraId="326319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EC80A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B444E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69428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7CE820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702B11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F4DD6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52.98</w:t>
            </w:r>
          </w:p>
        </w:tc>
        <w:tc>
          <w:tcPr>
            <w:tcW w:w="286" w:type="pct"/>
            <w:vMerge w:val="continue"/>
            <w:vAlign w:val="center"/>
          </w:tcPr>
          <w:p w14:paraId="282A92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442A2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6B45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305</w:t>
            </w:r>
          </w:p>
        </w:tc>
      </w:tr>
      <w:tr w14:paraId="36A18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4A711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8529C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442AB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CC7DC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A6CBD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689D1C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E4EA1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98DB3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3" w:type="pct"/>
            <w:vMerge w:val="continue"/>
            <w:vAlign w:val="center"/>
          </w:tcPr>
          <w:p w14:paraId="2C2745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9A292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CC9BF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2D50B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121848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48B198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04512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76.54</w:t>
            </w:r>
          </w:p>
        </w:tc>
        <w:tc>
          <w:tcPr>
            <w:tcW w:w="286" w:type="pct"/>
            <w:vMerge w:val="continue"/>
            <w:vAlign w:val="center"/>
          </w:tcPr>
          <w:p w14:paraId="54F392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F3A67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EB23B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281</w:t>
            </w:r>
          </w:p>
        </w:tc>
      </w:tr>
      <w:tr w14:paraId="09307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E62F4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53CAE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3F83D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56BB7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058BD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773D8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24DFB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4BA77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 w:val="continue"/>
            <w:vAlign w:val="center"/>
          </w:tcPr>
          <w:p w14:paraId="3090BF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C16B2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DDC29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237FF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095B7F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163763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5EC99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74.56</w:t>
            </w:r>
          </w:p>
        </w:tc>
        <w:tc>
          <w:tcPr>
            <w:tcW w:w="286" w:type="pct"/>
            <w:vMerge w:val="continue"/>
            <w:vAlign w:val="center"/>
          </w:tcPr>
          <w:p w14:paraId="40CB35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ECC63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223F9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284</w:t>
            </w:r>
          </w:p>
        </w:tc>
      </w:tr>
      <w:tr w14:paraId="75B49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34167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F23D7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CFCDE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C0099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E17B7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ED8B5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AADDF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5B75FB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3" w:type="pct"/>
            <w:vMerge w:val="continue"/>
            <w:vAlign w:val="center"/>
          </w:tcPr>
          <w:p w14:paraId="584B63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F3A39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7C4B8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0DD9E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410B36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6627CE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03287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286" w:type="pct"/>
            <w:vMerge w:val="continue"/>
            <w:vAlign w:val="center"/>
          </w:tcPr>
          <w:p w14:paraId="4D80EE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65069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D98A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287</w:t>
            </w:r>
          </w:p>
        </w:tc>
      </w:tr>
      <w:tr w14:paraId="0DCA2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D1BDE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12909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E4CF1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55.35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8CAEA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70.89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BA58C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69036B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3444E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E83CC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155BC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212A92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943A1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2988E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191A3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B3322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3C564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55.35</w:t>
            </w:r>
          </w:p>
        </w:tc>
        <w:tc>
          <w:tcPr>
            <w:tcW w:w="286" w:type="pct"/>
            <w:vMerge w:val="continue"/>
            <w:vAlign w:val="center"/>
          </w:tcPr>
          <w:p w14:paraId="66B796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C03A1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4A0C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269</w:t>
            </w:r>
          </w:p>
        </w:tc>
      </w:tr>
      <w:tr w14:paraId="7155D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032D5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946F8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2C9D0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57.73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35E33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71.29</w:t>
            </w:r>
          </w:p>
        </w:tc>
        <w:tc>
          <w:tcPr>
            <w:tcW w:w="246" w:type="pct"/>
            <w:vMerge w:val="continue"/>
            <w:vAlign w:val="center"/>
          </w:tcPr>
          <w:p w14:paraId="2FDA78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B3D94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4674E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A2B75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 w:val="continue"/>
            <w:vAlign w:val="center"/>
          </w:tcPr>
          <w:p w14:paraId="7037B7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48ECD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57FDC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53E43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0A6E9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3E58F2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5561D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57.73</w:t>
            </w:r>
          </w:p>
        </w:tc>
        <w:tc>
          <w:tcPr>
            <w:tcW w:w="286" w:type="pct"/>
            <w:vMerge w:val="continue"/>
            <w:vAlign w:val="center"/>
          </w:tcPr>
          <w:p w14:paraId="03A9D6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59621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8466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266</w:t>
            </w:r>
          </w:p>
        </w:tc>
      </w:tr>
      <w:tr w14:paraId="4FB93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5C594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7DB0B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95371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13FC2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71.64</w:t>
            </w:r>
          </w:p>
        </w:tc>
        <w:tc>
          <w:tcPr>
            <w:tcW w:w="246" w:type="pct"/>
            <w:vMerge w:val="continue"/>
            <w:vAlign w:val="center"/>
          </w:tcPr>
          <w:p w14:paraId="560E89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6AE5E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A6FD7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5FA140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3" w:type="pct"/>
            <w:vMerge w:val="continue"/>
            <w:vAlign w:val="center"/>
          </w:tcPr>
          <w:p w14:paraId="482843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BA082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7C292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E80B5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1AC6CA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57430A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1E481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59.9</w:t>
            </w:r>
          </w:p>
        </w:tc>
        <w:tc>
          <w:tcPr>
            <w:tcW w:w="286" w:type="pct"/>
            <w:vMerge w:val="continue"/>
            <w:vAlign w:val="center"/>
          </w:tcPr>
          <w:p w14:paraId="763CF5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BAA46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E5862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263</w:t>
            </w:r>
          </w:p>
        </w:tc>
      </w:tr>
      <w:tr w14:paraId="68C46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E9F82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8623B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B859A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62.86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F7950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C0D2F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70D28D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88616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B27A2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AA34A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57B49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5BA49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6954B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87436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D5DC5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179DF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79.98</w:t>
            </w:r>
          </w:p>
        </w:tc>
        <w:tc>
          <w:tcPr>
            <w:tcW w:w="286" w:type="pct"/>
            <w:vMerge w:val="continue"/>
            <w:vAlign w:val="center"/>
          </w:tcPr>
          <w:p w14:paraId="1B777B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1BCC1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69F4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245</w:t>
            </w:r>
          </w:p>
        </w:tc>
      </w:tr>
      <w:tr w14:paraId="3DAFB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30817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867EE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6416C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6F769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C8FD3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4A105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04C71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FBAC0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 w:val="continue"/>
            <w:vAlign w:val="center"/>
          </w:tcPr>
          <w:p w14:paraId="1A76D1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B3FAE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50514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F0340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5AC1A1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514BDA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6024B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77.9</w:t>
            </w:r>
          </w:p>
        </w:tc>
        <w:tc>
          <w:tcPr>
            <w:tcW w:w="286" w:type="pct"/>
            <w:vMerge w:val="continue"/>
            <w:vAlign w:val="center"/>
          </w:tcPr>
          <w:p w14:paraId="01055F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625EE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33FE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248</w:t>
            </w:r>
          </w:p>
        </w:tc>
      </w:tr>
      <w:tr w14:paraId="0ACA0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A345E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60CD8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5E175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55B59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C83D5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8A108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4D5C1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75A81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3" w:type="pct"/>
            <w:vMerge w:val="continue"/>
            <w:vAlign w:val="center"/>
          </w:tcPr>
          <w:p w14:paraId="263397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45661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0F52D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8EFEA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70C2D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193A31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896AA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73.14</w:t>
            </w:r>
          </w:p>
        </w:tc>
        <w:tc>
          <w:tcPr>
            <w:tcW w:w="286" w:type="pct"/>
            <w:vMerge w:val="continue"/>
            <w:vAlign w:val="center"/>
          </w:tcPr>
          <w:p w14:paraId="770EF6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41379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3267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251</w:t>
            </w:r>
          </w:p>
        </w:tc>
      </w:tr>
      <w:tr w14:paraId="1C6D6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2F92B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C0A61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2552F7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21.15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ADCBB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61.26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11457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04635D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2F5CE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AF1D0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3" w:type="pct"/>
            <w:vMerge w:val="continue"/>
            <w:vAlign w:val="center"/>
          </w:tcPr>
          <w:p w14:paraId="09E5A4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49EA0D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continue"/>
            <w:vAlign w:val="center"/>
          </w:tcPr>
          <w:p w14:paraId="332541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75FBC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ED42C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5CBE02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00797E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21.15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4FFA35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 w:val="continue"/>
            <w:vAlign w:val="center"/>
          </w:tcPr>
          <w:p w14:paraId="4CD8F2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9CD84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158</w:t>
            </w:r>
          </w:p>
        </w:tc>
      </w:tr>
      <w:tr w14:paraId="26B39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CDF4F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E0684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B07D9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28.84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72E0D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64.21</w:t>
            </w:r>
          </w:p>
        </w:tc>
        <w:tc>
          <w:tcPr>
            <w:tcW w:w="246" w:type="pct"/>
            <w:vMerge w:val="continue"/>
            <w:vAlign w:val="center"/>
          </w:tcPr>
          <w:p w14:paraId="6CC724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EE0C0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F35EF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3235E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3" w:type="pct"/>
            <w:vMerge w:val="continue"/>
            <w:vAlign w:val="center"/>
          </w:tcPr>
          <w:p w14:paraId="0EDA8C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154B9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A62CA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AF130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31CE2B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4D7375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15E26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28.84</w:t>
            </w:r>
          </w:p>
        </w:tc>
        <w:tc>
          <w:tcPr>
            <w:tcW w:w="286" w:type="pct"/>
            <w:vMerge w:val="continue"/>
            <w:vAlign w:val="center"/>
          </w:tcPr>
          <w:p w14:paraId="740441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25EE9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E2F46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152</w:t>
            </w:r>
          </w:p>
        </w:tc>
      </w:tr>
      <w:tr w14:paraId="12EEB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3FA64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7FB4B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E8094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36.16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5D796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66.36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AC570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338A90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5DAA0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0F47EF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3" w:type="pct"/>
            <w:vMerge w:val="continue"/>
            <w:vAlign w:val="center"/>
          </w:tcPr>
          <w:p w14:paraId="55BBCC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0ACC3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ECFC0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314B4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C6F2C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7FFD34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FDB85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36.16</w:t>
            </w:r>
          </w:p>
        </w:tc>
        <w:tc>
          <w:tcPr>
            <w:tcW w:w="286" w:type="pct"/>
            <w:vMerge w:val="continue"/>
            <w:vAlign w:val="center"/>
          </w:tcPr>
          <w:p w14:paraId="13A7F9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E1CD9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C68B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155</w:t>
            </w:r>
          </w:p>
        </w:tc>
      </w:tr>
      <w:tr w14:paraId="37086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A6A43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9B5B9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BAC59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38.92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DE502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67.06</w:t>
            </w:r>
          </w:p>
        </w:tc>
        <w:tc>
          <w:tcPr>
            <w:tcW w:w="246" w:type="pct"/>
            <w:vMerge w:val="continue"/>
            <w:vAlign w:val="center"/>
          </w:tcPr>
          <w:p w14:paraId="15AC90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830C7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260B3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2D290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3" w:type="pct"/>
            <w:vMerge w:val="continue"/>
            <w:vAlign w:val="center"/>
          </w:tcPr>
          <w:p w14:paraId="12EC8A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7770F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D8817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900E7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32C552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5702C8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0D9E7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38.92</w:t>
            </w:r>
          </w:p>
        </w:tc>
        <w:tc>
          <w:tcPr>
            <w:tcW w:w="286" w:type="pct"/>
            <w:vMerge w:val="continue"/>
            <w:vAlign w:val="center"/>
          </w:tcPr>
          <w:p w14:paraId="628377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8971B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8015A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149</w:t>
            </w:r>
          </w:p>
        </w:tc>
      </w:tr>
      <w:tr w14:paraId="203DA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97EAC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BB00F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C5511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11.24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68466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57.1</w:t>
            </w:r>
          </w:p>
        </w:tc>
        <w:tc>
          <w:tcPr>
            <w:tcW w:w="246" w:type="pct"/>
            <w:vMerge w:val="continue"/>
            <w:vAlign w:val="center"/>
          </w:tcPr>
          <w:p w14:paraId="605550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3FCE3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57BB67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B8B8A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34A8A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5" w:type="pct"/>
            <w:vMerge w:val="continue"/>
            <w:vAlign w:val="center"/>
          </w:tcPr>
          <w:p w14:paraId="1DA8C5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EA220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CD21C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03A364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2E4AD7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083C1B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23.83</w:t>
            </w:r>
          </w:p>
        </w:tc>
        <w:tc>
          <w:tcPr>
            <w:tcW w:w="286" w:type="pct"/>
            <w:vMerge w:val="continue"/>
            <w:vAlign w:val="center"/>
          </w:tcPr>
          <w:p w14:paraId="04F06C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67CA3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A418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538</w:t>
            </w:r>
          </w:p>
        </w:tc>
      </w:tr>
      <w:tr w14:paraId="6B362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8066D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99ABA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FF635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36BDA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B9EED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B102E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6C2C7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96263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3" w:type="pct"/>
            <w:vMerge w:val="continue"/>
            <w:vAlign w:val="center"/>
          </w:tcPr>
          <w:p w14:paraId="4E8849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D700D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EC57F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9BE9C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507796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16D076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66B85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23.11</w:t>
            </w:r>
          </w:p>
        </w:tc>
        <w:tc>
          <w:tcPr>
            <w:tcW w:w="286" w:type="pct"/>
            <w:vMerge w:val="continue"/>
            <w:vAlign w:val="center"/>
          </w:tcPr>
          <w:p w14:paraId="75E680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6E101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1022A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534</w:t>
            </w:r>
          </w:p>
        </w:tc>
      </w:tr>
      <w:tr w14:paraId="3C12B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819BB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E4C9B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4BF8E3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26.32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63471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64.1</w:t>
            </w:r>
          </w:p>
        </w:tc>
        <w:tc>
          <w:tcPr>
            <w:tcW w:w="246" w:type="pct"/>
            <w:vMerge w:val="continue"/>
            <w:vAlign w:val="center"/>
          </w:tcPr>
          <w:p w14:paraId="44E065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FAFDC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48ADA3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860BD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2523F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68618C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15689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FD466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4274DC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184D99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3F40B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36.66</w:t>
            </w:r>
          </w:p>
        </w:tc>
        <w:tc>
          <w:tcPr>
            <w:tcW w:w="286" w:type="pct"/>
            <w:vMerge w:val="continue"/>
            <w:vAlign w:val="center"/>
          </w:tcPr>
          <w:p w14:paraId="746A91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75738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1155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537</w:t>
            </w:r>
          </w:p>
        </w:tc>
      </w:tr>
      <w:tr w14:paraId="7FB36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518AD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EC535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EAD26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3ABDF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3BBAE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22E68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96F02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2B0A7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3" w:type="pct"/>
            <w:vMerge w:val="continue"/>
            <w:vAlign w:val="center"/>
          </w:tcPr>
          <w:p w14:paraId="5E22C6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7348A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5AA2F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CFE22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1C7F06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5023BA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5AA70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35.61</w:t>
            </w:r>
          </w:p>
        </w:tc>
        <w:tc>
          <w:tcPr>
            <w:tcW w:w="286" w:type="pct"/>
            <w:vMerge w:val="continue"/>
            <w:vAlign w:val="center"/>
          </w:tcPr>
          <w:p w14:paraId="76B7EB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8C52B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F20FD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533</w:t>
            </w:r>
          </w:p>
        </w:tc>
      </w:tr>
      <w:tr w14:paraId="35706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030B8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817F8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1AAB4D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44.23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8D0B1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68.76</w:t>
            </w:r>
          </w:p>
        </w:tc>
        <w:tc>
          <w:tcPr>
            <w:tcW w:w="246" w:type="pct"/>
            <w:vMerge w:val="continue"/>
            <w:vAlign w:val="center"/>
          </w:tcPr>
          <w:p w14:paraId="3943F2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EBFDC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218209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14AEA5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continue"/>
            <w:vAlign w:val="center"/>
          </w:tcPr>
          <w:p w14:paraId="0B225C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4045B3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 w:val="continue"/>
            <w:vAlign w:val="center"/>
          </w:tcPr>
          <w:p w14:paraId="4D095E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B7404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CE4EE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6590AE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7A70F8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44.23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5B0B0A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 w:val="continue"/>
            <w:vAlign w:val="center"/>
          </w:tcPr>
          <w:p w14:paraId="519C89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5809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119</w:t>
            </w:r>
          </w:p>
        </w:tc>
      </w:tr>
      <w:tr w14:paraId="617E4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3E1E5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C251B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6AFEB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47.83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5EEC8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69.5</w:t>
            </w:r>
          </w:p>
        </w:tc>
        <w:tc>
          <w:tcPr>
            <w:tcW w:w="246" w:type="pct"/>
            <w:vMerge w:val="continue"/>
            <w:vAlign w:val="center"/>
          </w:tcPr>
          <w:p w14:paraId="047FF7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C5313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5A2871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C8E9F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67CD7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E5456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47858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7E12E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4B0E1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0C1DC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8309F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47.83</w:t>
            </w:r>
          </w:p>
        </w:tc>
        <w:tc>
          <w:tcPr>
            <w:tcW w:w="286" w:type="pct"/>
            <w:vMerge w:val="continue"/>
            <w:vAlign w:val="center"/>
          </w:tcPr>
          <w:p w14:paraId="4C6898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3BF10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3D730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117</w:t>
            </w:r>
          </w:p>
        </w:tc>
      </w:tr>
      <w:tr w14:paraId="60E2D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52ACE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651E7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F20FA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44.06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F3258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68.72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98074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00277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29B4B5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149C4C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53" w:type="pct"/>
            <w:vMerge w:val="continue"/>
            <w:vAlign w:val="center"/>
          </w:tcPr>
          <w:p w14:paraId="4B2ACC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4056A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ED1DE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745A3F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 w:val="continue"/>
            <w:vAlign w:val="center"/>
          </w:tcPr>
          <w:p w14:paraId="453CC8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47D7F2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4275C9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86" w:type="pct"/>
            <w:vMerge w:val="continue"/>
            <w:vAlign w:val="center"/>
          </w:tcPr>
          <w:p w14:paraId="3BC434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11629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4916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227</w:t>
            </w:r>
          </w:p>
        </w:tc>
      </w:tr>
      <w:tr w14:paraId="4D1B3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8BE8C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1170B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C10CF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BE665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0BD86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1D1F3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5E82A5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 w:val="continue"/>
            <w:vAlign w:val="center"/>
          </w:tcPr>
          <w:p w14:paraId="55127D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15B00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5B292D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-67.45</w:t>
            </w:r>
          </w:p>
        </w:tc>
        <w:tc>
          <w:tcPr>
            <w:tcW w:w="235" w:type="pct"/>
            <w:vMerge w:val="continue"/>
            <w:vAlign w:val="center"/>
          </w:tcPr>
          <w:p w14:paraId="55D0BD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40908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9A3D6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D5C42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763C3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95537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548C4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A35C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232</w:t>
            </w:r>
          </w:p>
        </w:tc>
      </w:tr>
      <w:tr w14:paraId="447F0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82A09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FC2B4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BA1CC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45.86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932A7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69.1</w:t>
            </w:r>
          </w:p>
        </w:tc>
        <w:tc>
          <w:tcPr>
            <w:tcW w:w="246" w:type="pct"/>
            <w:vMerge w:val="continue"/>
            <w:vAlign w:val="center"/>
          </w:tcPr>
          <w:p w14:paraId="17445F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51F48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0C3029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continue"/>
            <w:vAlign w:val="center"/>
          </w:tcPr>
          <w:p w14:paraId="2EBC09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EB9AF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348381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 w:val="continue"/>
            <w:vAlign w:val="center"/>
          </w:tcPr>
          <w:p w14:paraId="341013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7BC15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59BBC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28ADD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45C6A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864C4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CDB3B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765A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226</w:t>
            </w:r>
          </w:p>
        </w:tc>
      </w:tr>
      <w:tr w14:paraId="69F05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80444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6B41E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6F7D5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74.54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CD517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73.72</w:t>
            </w:r>
          </w:p>
        </w:tc>
        <w:tc>
          <w:tcPr>
            <w:tcW w:w="246" w:type="pct"/>
            <w:vMerge w:val="continue"/>
            <w:vAlign w:val="center"/>
          </w:tcPr>
          <w:p w14:paraId="760269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58444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4E499D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 w:val="continue"/>
            <w:vAlign w:val="center"/>
          </w:tcPr>
          <w:p w14:paraId="792DBB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A71C9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2A4515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-67.45</w:t>
            </w:r>
          </w:p>
        </w:tc>
        <w:tc>
          <w:tcPr>
            <w:tcW w:w="235" w:type="pct"/>
            <w:vMerge w:val="continue"/>
            <w:vAlign w:val="center"/>
          </w:tcPr>
          <w:p w14:paraId="3765DA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97BE7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1717C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9B0EE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3C977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2F834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711FE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86D73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231</w:t>
            </w:r>
          </w:p>
        </w:tc>
      </w:tr>
      <w:tr w14:paraId="3F7E4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3C94B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C5055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50F7DE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8.61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02876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53.19</w:t>
            </w:r>
          </w:p>
        </w:tc>
        <w:tc>
          <w:tcPr>
            <w:tcW w:w="246" w:type="pct"/>
            <w:vMerge w:val="continue"/>
            <w:vAlign w:val="center"/>
          </w:tcPr>
          <w:p w14:paraId="3B4AE9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43ECBA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6BAB5E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284D32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 w:val="continue"/>
            <w:vAlign w:val="center"/>
          </w:tcPr>
          <w:p w14:paraId="349AD8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337DB8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continue"/>
            <w:vAlign w:val="center"/>
          </w:tcPr>
          <w:p w14:paraId="79152A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C0D90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F61EA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1A7B0C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7DA229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8.61</w:t>
            </w:r>
          </w:p>
        </w:tc>
        <w:tc>
          <w:tcPr>
            <w:tcW w:w="286" w:type="pct"/>
            <w:vMerge w:val="continue"/>
            <w:vAlign w:val="center"/>
          </w:tcPr>
          <w:p w14:paraId="511680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7421F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EC2BA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711</w:t>
            </w:r>
          </w:p>
        </w:tc>
      </w:tr>
      <w:tr w14:paraId="076BE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B4EF2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EAE07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567B6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8.62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6DBE3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53.2</w:t>
            </w:r>
          </w:p>
        </w:tc>
        <w:tc>
          <w:tcPr>
            <w:tcW w:w="246" w:type="pct"/>
            <w:vMerge w:val="continue"/>
            <w:vAlign w:val="center"/>
          </w:tcPr>
          <w:p w14:paraId="6CC03F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26573C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7BAB13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D21DB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6F96D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9EA02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162EA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ADCE5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759EB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FB123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9BE19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8.62</w:t>
            </w:r>
          </w:p>
        </w:tc>
        <w:tc>
          <w:tcPr>
            <w:tcW w:w="286" w:type="pct"/>
            <w:vMerge w:val="continue"/>
            <w:vAlign w:val="center"/>
          </w:tcPr>
          <w:p w14:paraId="1CDC31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67049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C4DD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710</w:t>
            </w:r>
          </w:p>
        </w:tc>
      </w:tr>
      <w:tr w14:paraId="13060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0E842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94101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DF132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14.92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92B7A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58.42</w:t>
            </w:r>
          </w:p>
        </w:tc>
        <w:tc>
          <w:tcPr>
            <w:tcW w:w="246" w:type="pct"/>
            <w:vMerge w:val="continue"/>
            <w:vAlign w:val="center"/>
          </w:tcPr>
          <w:p w14:paraId="53F8C9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A5291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1CA251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A1F5C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021D3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CCBB6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5E2D43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5" w:type="pct"/>
            <w:vMerge w:val="continue"/>
            <w:vAlign w:val="center"/>
          </w:tcPr>
          <w:p w14:paraId="0991C7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8A380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737F6D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7A8C8D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14.92</w:t>
            </w:r>
          </w:p>
        </w:tc>
        <w:tc>
          <w:tcPr>
            <w:tcW w:w="286" w:type="pct"/>
            <w:vMerge w:val="continue"/>
            <w:vAlign w:val="center"/>
          </w:tcPr>
          <w:p w14:paraId="7D1491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911F7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479A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716</w:t>
            </w:r>
          </w:p>
        </w:tc>
      </w:tr>
      <w:tr w14:paraId="5B240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866AC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5F67B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BE64B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15.03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CDC6C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58.49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F2FEA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4C42E6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D9FB4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2D6DB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7AFB2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A6127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6C2EC1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 w:val="continue"/>
            <w:vAlign w:val="center"/>
          </w:tcPr>
          <w:p w14:paraId="58C4C1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F4AAA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3E7E23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082FCF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15.03</w:t>
            </w:r>
          </w:p>
        </w:tc>
        <w:tc>
          <w:tcPr>
            <w:tcW w:w="286" w:type="pct"/>
            <w:vMerge w:val="continue"/>
            <w:vAlign w:val="center"/>
          </w:tcPr>
          <w:p w14:paraId="2D2BE6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837F2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6E7F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751</w:t>
            </w:r>
          </w:p>
        </w:tc>
      </w:tr>
      <w:tr w14:paraId="07691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12892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C8BB5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6B6D8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15.04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F9535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58.5</w:t>
            </w:r>
          </w:p>
        </w:tc>
        <w:tc>
          <w:tcPr>
            <w:tcW w:w="246" w:type="pct"/>
            <w:vMerge w:val="continue"/>
            <w:vAlign w:val="center"/>
          </w:tcPr>
          <w:p w14:paraId="7A29B1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C9A74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3C7482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CC542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68D1A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E33FA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B2CAB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BC7F9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1C5BE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A3690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A59FA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15.04</w:t>
            </w:r>
          </w:p>
        </w:tc>
        <w:tc>
          <w:tcPr>
            <w:tcW w:w="286" w:type="pct"/>
            <w:vMerge w:val="continue"/>
            <w:vAlign w:val="center"/>
          </w:tcPr>
          <w:p w14:paraId="18D967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75A45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22B4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750</w:t>
            </w:r>
          </w:p>
        </w:tc>
      </w:tr>
      <w:tr w14:paraId="0B7BF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61428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E5294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106C2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16.03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B61FF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99C43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6AC385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9EB67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6E9DC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4CCCD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4FEE04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93FEA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4062C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BD62D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028BE6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4C1C69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22.64</w:t>
            </w:r>
          </w:p>
        </w:tc>
        <w:tc>
          <w:tcPr>
            <w:tcW w:w="286" w:type="pct"/>
            <w:vMerge w:val="continue"/>
            <w:vAlign w:val="center"/>
          </w:tcPr>
          <w:p w14:paraId="79104B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120E8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955F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725</w:t>
            </w:r>
          </w:p>
        </w:tc>
      </w:tr>
      <w:tr w14:paraId="7B569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E253B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5577B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82BA6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DA0DF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FAD72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4C1154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4FE4CB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752B1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A5CFC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C6100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04C8D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3E8D4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62B3E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3F795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C2456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22.25</w:t>
            </w:r>
          </w:p>
        </w:tc>
        <w:tc>
          <w:tcPr>
            <w:tcW w:w="286" w:type="pct"/>
            <w:vMerge w:val="continue"/>
            <w:vAlign w:val="center"/>
          </w:tcPr>
          <w:p w14:paraId="79226E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8EBA8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99B8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726</w:t>
            </w:r>
          </w:p>
        </w:tc>
      </w:tr>
      <w:tr w14:paraId="10D56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369BB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A59C2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0938D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7996C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3E151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760C65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54A221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AE0AF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8BA3C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BBBB3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AEAE1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FD235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E49BA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D7D8E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4D6F6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39.53</w:t>
            </w:r>
          </w:p>
        </w:tc>
        <w:tc>
          <w:tcPr>
            <w:tcW w:w="286" w:type="pct"/>
            <w:vMerge w:val="continue"/>
            <w:vAlign w:val="center"/>
          </w:tcPr>
          <w:p w14:paraId="05B7EE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C37A6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F3E6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765</w:t>
            </w:r>
          </w:p>
        </w:tc>
      </w:tr>
      <w:tr w14:paraId="1124D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72E24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03ECC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432C9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B786C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5EFCB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0B6B36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2B1A30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6B30D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E2C68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8B286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3D891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64514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33441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6CDE2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3648D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38.84</w:t>
            </w:r>
          </w:p>
        </w:tc>
        <w:tc>
          <w:tcPr>
            <w:tcW w:w="286" w:type="pct"/>
            <w:vMerge w:val="continue"/>
            <w:vAlign w:val="center"/>
          </w:tcPr>
          <w:p w14:paraId="238D47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E0CDB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E5796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766</w:t>
            </w:r>
          </w:p>
        </w:tc>
      </w:tr>
      <w:tr w14:paraId="0032F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D2FD7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F68C4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149E9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16.33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B91E8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59.28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794DA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14876F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2AD6DF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0599C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8DE81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6B20EE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6959A2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5" w:type="pct"/>
            <w:vMerge w:val="continue"/>
            <w:vAlign w:val="center"/>
          </w:tcPr>
          <w:p w14:paraId="2EAC5B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53542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73C4E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FA4DA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16.33</w:t>
            </w:r>
          </w:p>
        </w:tc>
        <w:tc>
          <w:tcPr>
            <w:tcW w:w="286" w:type="pct"/>
            <w:vMerge w:val="continue"/>
            <w:vAlign w:val="center"/>
          </w:tcPr>
          <w:p w14:paraId="62513C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19513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08D0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715</w:t>
            </w:r>
          </w:p>
        </w:tc>
      </w:tr>
      <w:tr w14:paraId="31004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ED682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6622B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F32A2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22.25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480BA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62.22</w:t>
            </w:r>
          </w:p>
        </w:tc>
        <w:tc>
          <w:tcPr>
            <w:tcW w:w="246" w:type="pct"/>
            <w:vMerge w:val="continue"/>
            <w:vAlign w:val="center"/>
          </w:tcPr>
          <w:p w14:paraId="297AB7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3EF3B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6BC936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147FF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222F2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1CE44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1134B9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 w:val="continue"/>
            <w:vAlign w:val="center"/>
          </w:tcPr>
          <w:p w14:paraId="2EB042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B022A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D3285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763467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22.25</w:t>
            </w:r>
          </w:p>
        </w:tc>
        <w:tc>
          <w:tcPr>
            <w:tcW w:w="286" w:type="pct"/>
            <w:vMerge w:val="continue"/>
            <w:vAlign w:val="center"/>
          </w:tcPr>
          <w:p w14:paraId="53691F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2F2B5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1F54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696</w:t>
            </w:r>
          </w:p>
        </w:tc>
      </w:tr>
      <w:tr w14:paraId="676F0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377A8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075DF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4FF71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6B31A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FF9DA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F3A92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51E8F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07C90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5BEDA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75C5E6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 w:val="continue"/>
            <w:vAlign w:val="center"/>
          </w:tcPr>
          <w:p w14:paraId="443599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75A23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807C0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C7924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E7D95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2D229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37EFD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9C436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721</w:t>
            </w:r>
          </w:p>
        </w:tc>
      </w:tr>
      <w:tr w14:paraId="54660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96CD4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F2EBC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EFFD7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23.29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7F08A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62.65</w:t>
            </w:r>
          </w:p>
        </w:tc>
        <w:tc>
          <w:tcPr>
            <w:tcW w:w="246" w:type="pct"/>
            <w:vMerge w:val="continue"/>
            <w:vAlign w:val="center"/>
          </w:tcPr>
          <w:p w14:paraId="720EDB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F15ED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738B8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60083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CD2FD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054BA4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continue"/>
            <w:vAlign w:val="center"/>
          </w:tcPr>
          <w:p w14:paraId="41F65B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323CF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FE1E4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80605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9FF14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23.29</w:t>
            </w:r>
          </w:p>
        </w:tc>
        <w:tc>
          <w:tcPr>
            <w:tcW w:w="286" w:type="pct"/>
            <w:vMerge w:val="continue"/>
            <w:vAlign w:val="center"/>
          </w:tcPr>
          <w:p w14:paraId="79C66D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C6F36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7B5B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731</w:t>
            </w:r>
          </w:p>
        </w:tc>
      </w:tr>
      <w:tr w14:paraId="4767B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A531B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14950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449C47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24.35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A819C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63.08</w:t>
            </w:r>
          </w:p>
        </w:tc>
        <w:tc>
          <w:tcPr>
            <w:tcW w:w="246" w:type="pct"/>
            <w:vMerge w:val="continue"/>
            <w:vAlign w:val="center"/>
          </w:tcPr>
          <w:p w14:paraId="195270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AA171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6E8DE4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496DC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A831C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52F304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00A6E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B4B7C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9E138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0382C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7610BD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24.35</w:t>
            </w:r>
          </w:p>
        </w:tc>
        <w:tc>
          <w:tcPr>
            <w:tcW w:w="286" w:type="pct"/>
            <w:vMerge w:val="continue"/>
            <w:vAlign w:val="center"/>
          </w:tcPr>
          <w:p w14:paraId="7B3F4F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6E6DE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1E41E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695</w:t>
            </w:r>
          </w:p>
        </w:tc>
      </w:tr>
      <w:tr w14:paraId="030C5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071D2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99F72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4F6A8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5BD5A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C4CB9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67819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87B74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32C66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96A33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5A5744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 w:val="continue"/>
            <w:vAlign w:val="center"/>
          </w:tcPr>
          <w:p w14:paraId="60FBEE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BEDD3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DD984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CBBA4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5A538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E7A25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F09BF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F181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720</w:t>
            </w:r>
          </w:p>
        </w:tc>
      </w:tr>
      <w:tr w14:paraId="3D952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C9D98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4E09E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8278D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24.56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073BA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63.16</w:t>
            </w:r>
          </w:p>
        </w:tc>
        <w:tc>
          <w:tcPr>
            <w:tcW w:w="246" w:type="pct"/>
            <w:vMerge w:val="continue"/>
            <w:vAlign w:val="center"/>
          </w:tcPr>
          <w:p w14:paraId="22BEC2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B3966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42C4A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23FB4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10449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1C8DA4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continue"/>
            <w:vAlign w:val="center"/>
          </w:tcPr>
          <w:p w14:paraId="00DFA4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EAAD5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AC72B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5CF82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4C416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24.56</w:t>
            </w:r>
          </w:p>
        </w:tc>
        <w:tc>
          <w:tcPr>
            <w:tcW w:w="286" w:type="pct"/>
            <w:vMerge w:val="continue"/>
            <w:vAlign w:val="center"/>
          </w:tcPr>
          <w:p w14:paraId="519D63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E0335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C35F8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730</w:t>
            </w:r>
          </w:p>
        </w:tc>
      </w:tr>
      <w:tr w14:paraId="79BA0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D2EB6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42F1A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E2891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26.05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56C27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63.72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128AF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60D0C2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43D55D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B6BC9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12B56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16A1A5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5269DE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5" w:type="pct"/>
            <w:vMerge w:val="continue"/>
            <w:vAlign w:val="center"/>
          </w:tcPr>
          <w:p w14:paraId="4277D4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A1321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AF463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C89AB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26.05</w:t>
            </w:r>
          </w:p>
        </w:tc>
        <w:tc>
          <w:tcPr>
            <w:tcW w:w="286" w:type="pct"/>
            <w:vMerge w:val="continue"/>
            <w:vAlign w:val="center"/>
          </w:tcPr>
          <w:p w14:paraId="388F4C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C6B44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2071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756</w:t>
            </w:r>
          </w:p>
        </w:tc>
      </w:tr>
      <w:tr w14:paraId="4FB79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16590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05BAA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79608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27.68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1E19C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64.3</w:t>
            </w:r>
          </w:p>
        </w:tc>
        <w:tc>
          <w:tcPr>
            <w:tcW w:w="246" w:type="pct"/>
            <w:vMerge w:val="continue"/>
            <w:vAlign w:val="center"/>
          </w:tcPr>
          <w:p w14:paraId="173CE4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161666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7454F3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A0DA6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8C5D1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7FA8E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248DC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02CF3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773EC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55009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A9309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28.51</w:t>
            </w:r>
          </w:p>
        </w:tc>
        <w:tc>
          <w:tcPr>
            <w:tcW w:w="286" w:type="pct"/>
            <w:vMerge w:val="continue"/>
            <w:vAlign w:val="center"/>
          </w:tcPr>
          <w:p w14:paraId="35DE86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4EA04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0C0CE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755</w:t>
            </w:r>
          </w:p>
        </w:tc>
      </w:tr>
      <w:tr w14:paraId="0B6D1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1630E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03A56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927DC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28.02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95493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64.41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CBB94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33570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4434EA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D0C40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A1AA8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BB1E8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43411F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 w:val="continue"/>
            <w:vAlign w:val="center"/>
          </w:tcPr>
          <w:p w14:paraId="346002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2398C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54D29D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2EEA3C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28.02</w:t>
            </w:r>
          </w:p>
        </w:tc>
        <w:tc>
          <w:tcPr>
            <w:tcW w:w="286" w:type="pct"/>
            <w:vMerge w:val="continue"/>
            <w:vAlign w:val="center"/>
          </w:tcPr>
          <w:p w14:paraId="6B17B3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73FE7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99E5D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706</w:t>
            </w:r>
          </w:p>
        </w:tc>
      </w:tr>
      <w:tr w14:paraId="61A72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364F5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322B4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57961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28.03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C95CF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64.42</w:t>
            </w:r>
          </w:p>
        </w:tc>
        <w:tc>
          <w:tcPr>
            <w:tcW w:w="246" w:type="pct"/>
            <w:vMerge w:val="continue"/>
            <w:vAlign w:val="center"/>
          </w:tcPr>
          <w:p w14:paraId="1A3C3D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421E8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3D994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D3463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DE0DA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62F68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3D2F5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F29C8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0F208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202A8A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1B048C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28.03</w:t>
            </w:r>
          </w:p>
        </w:tc>
        <w:tc>
          <w:tcPr>
            <w:tcW w:w="286" w:type="pct"/>
            <w:vMerge w:val="continue"/>
            <w:vAlign w:val="center"/>
          </w:tcPr>
          <w:p w14:paraId="18A089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1C0BA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9D2A8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701</w:t>
            </w:r>
          </w:p>
        </w:tc>
      </w:tr>
      <w:tr w14:paraId="711F2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4D7C3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46AA9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4AF264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38.84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FF471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67.52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FC293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169F3E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63915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70A8A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A7E77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0B4EE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82B3F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E427A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76111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51F6C4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02D355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38.84</w:t>
            </w:r>
          </w:p>
        </w:tc>
        <w:tc>
          <w:tcPr>
            <w:tcW w:w="286" w:type="pct"/>
            <w:vMerge w:val="continue"/>
            <w:vAlign w:val="center"/>
          </w:tcPr>
          <w:p w14:paraId="00847E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5F0DF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A9CC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736</w:t>
            </w:r>
          </w:p>
        </w:tc>
      </w:tr>
      <w:tr w14:paraId="7FDD9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2C560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90B9F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DF56F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BCBAB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F6C11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FF916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1DF3A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BC303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372CB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0605A5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 w:val="continue"/>
            <w:vAlign w:val="center"/>
          </w:tcPr>
          <w:p w14:paraId="21ADE2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6E589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ED839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81A53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50EA9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E7F25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ED392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AB83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761</w:t>
            </w:r>
          </w:p>
        </w:tc>
      </w:tr>
      <w:tr w14:paraId="64895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2981E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0D68F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250F4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40.65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6CCF4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67.95</w:t>
            </w:r>
          </w:p>
        </w:tc>
        <w:tc>
          <w:tcPr>
            <w:tcW w:w="246" w:type="pct"/>
            <w:vMerge w:val="continue"/>
            <w:vAlign w:val="center"/>
          </w:tcPr>
          <w:p w14:paraId="7FC344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136D2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F36FD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B9B7E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74D90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05A959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continue"/>
            <w:vAlign w:val="center"/>
          </w:tcPr>
          <w:p w14:paraId="4CE978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3AFAC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56DBE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E2C41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2D634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40.65</w:t>
            </w:r>
          </w:p>
        </w:tc>
        <w:tc>
          <w:tcPr>
            <w:tcW w:w="286" w:type="pct"/>
            <w:vMerge w:val="continue"/>
            <w:vAlign w:val="center"/>
          </w:tcPr>
          <w:p w14:paraId="7EA27C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A9E12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42BE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771</w:t>
            </w:r>
          </w:p>
        </w:tc>
      </w:tr>
      <w:tr w14:paraId="2D641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3D956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3D895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66F920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41.28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E4FE0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957FA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F2F57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763523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F9264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E26CB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114F87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31F56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43C17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0561D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22A4FA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2E28E4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47.42</w:t>
            </w:r>
          </w:p>
        </w:tc>
        <w:tc>
          <w:tcPr>
            <w:tcW w:w="286" w:type="pct"/>
            <w:vMerge w:val="continue"/>
            <w:vAlign w:val="center"/>
          </w:tcPr>
          <w:p w14:paraId="71C90F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97370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BD18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700</w:t>
            </w:r>
          </w:p>
        </w:tc>
      </w:tr>
      <w:tr w14:paraId="5B750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4BCA7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477FF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A905D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F69BA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612CD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A73C5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66FCA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9C9ED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298C4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9A7D6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6EB9A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787B1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BB647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0AD573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39BD9D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47.23</w:t>
            </w:r>
          </w:p>
        </w:tc>
        <w:tc>
          <w:tcPr>
            <w:tcW w:w="286" w:type="pct"/>
            <w:vMerge w:val="continue"/>
            <w:vAlign w:val="center"/>
          </w:tcPr>
          <w:p w14:paraId="3A6009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161F7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69FF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705</w:t>
            </w:r>
          </w:p>
        </w:tc>
      </w:tr>
      <w:tr w14:paraId="5927E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2DC59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A6661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4BA55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B7062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18954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3C8978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0DECF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ED61D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72722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352F7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0F7CA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D32E2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4299C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7B62E8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1C85F2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42.51</w:t>
            </w:r>
          </w:p>
        </w:tc>
        <w:tc>
          <w:tcPr>
            <w:tcW w:w="286" w:type="pct"/>
            <w:vMerge w:val="continue"/>
            <w:vAlign w:val="center"/>
          </w:tcPr>
          <w:p w14:paraId="59B3BE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FA158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CED7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735</w:t>
            </w:r>
          </w:p>
        </w:tc>
      </w:tr>
      <w:tr w14:paraId="5FB29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BEF28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1008F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D9CE8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78BC7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864DF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0DCC0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FD4AF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D4B81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4B008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04636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0B384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1E13A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887C6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0BCCF9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518ED6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82.79</w:t>
            </w:r>
          </w:p>
        </w:tc>
        <w:tc>
          <w:tcPr>
            <w:tcW w:w="286" w:type="pct"/>
            <w:vMerge w:val="continue"/>
            <w:vAlign w:val="center"/>
          </w:tcPr>
          <w:p w14:paraId="6FBEB7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2828C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4D40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740</w:t>
            </w:r>
          </w:p>
        </w:tc>
      </w:tr>
      <w:tr w14:paraId="0D8AF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28871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76794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BCB7D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89F93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CF90B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93696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E4ACF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70F39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E173E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CD519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6451D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47AC3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4A6B5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0A9B8D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0C883D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82.46</w:t>
            </w:r>
          </w:p>
        </w:tc>
        <w:tc>
          <w:tcPr>
            <w:tcW w:w="286" w:type="pct"/>
            <w:vMerge w:val="continue"/>
            <w:vAlign w:val="center"/>
          </w:tcPr>
          <w:p w14:paraId="61BD8C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FD592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662A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745</w:t>
            </w:r>
          </w:p>
        </w:tc>
      </w:tr>
      <w:tr w14:paraId="7B8A3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6A702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007F4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C4A7B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078C7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488EB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3C66F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7E9EC3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BD207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3642E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55A81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C2BF6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D968D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3C4E0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62E7C4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705E31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48.94</w:t>
            </w:r>
          </w:p>
        </w:tc>
        <w:tc>
          <w:tcPr>
            <w:tcW w:w="286" w:type="pct"/>
            <w:vMerge w:val="continue"/>
            <w:vAlign w:val="center"/>
          </w:tcPr>
          <w:p w14:paraId="6891F0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1CEE3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F3C9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741</w:t>
            </w:r>
          </w:p>
        </w:tc>
      </w:tr>
      <w:tr w14:paraId="29D86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FD62B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65877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AFBCF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95716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CFDFC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6D462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CD786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3477E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8C448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D2CA6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4FB35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43D0C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50377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01123F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34141E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48.92</w:t>
            </w:r>
          </w:p>
        </w:tc>
        <w:tc>
          <w:tcPr>
            <w:tcW w:w="286" w:type="pct"/>
            <w:vMerge w:val="continue"/>
            <w:vAlign w:val="center"/>
          </w:tcPr>
          <w:p w14:paraId="02D2D7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DA921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7970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746</w:t>
            </w:r>
          </w:p>
        </w:tc>
      </w:tr>
      <w:tr w14:paraId="13497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DF021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033C2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CC649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42.51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DEF87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68.38</w:t>
            </w:r>
          </w:p>
        </w:tc>
        <w:tc>
          <w:tcPr>
            <w:tcW w:w="246" w:type="pct"/>
            <w:vMerge w:val="continue"/>
            <w:vAlign w:val="center"/>
          </w:tcPr>
          <w:p w14:paraId="193F21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5F192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3F8F5F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A6285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0A419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226BA6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 w:val="continue"/>
            <w:vAlign w:val="center"/>
          </w:tcPr>
          <w:p w14:paraId="16DA46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ED375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15792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37AD20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07D274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42.51</w:t>
            </w:r>
          </w:p>
        </w:tc>
        <w:tc>
          <w:tcPr>
            <w:tcW w:w="286" w:type="pct"/>
            <w:vMerge w:val="continue"/>
            <w:vAlign w:val="center"/>
          </w:tcPr>
          <w:p w14:paraId="2FD332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443F7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E8304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760</w:t>
            </w:r>
          </w:p>
        </w:tc>
      </w:tr>
      <w:tr w14:paraId="2DE5C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3D8AB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A46DA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B3207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42.88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952DA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68.46</w:t>
            </w:r>
          </w:p>
        </w:tc>
        <w:tc>
          <w:tcPr>
            <w:tcW w:w="246" w:type="pct"/>
            <w:vMerge w:val="continue"/>
            <w:vAlign w:val="center"/>
          </w:tcPr>
          <w:p w14:paraId="0A88CF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D905B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61E84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BD53D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E9742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0BDD34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continue"/>
            <w:vAlign w:val="center"/>
          </w:tcPr>
          <w:p w14:paraId="403BD2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1FBF5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A07E1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B6FB0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6DC7F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42.88</w:t>
            </w:r>
          </w:p>
        </w:tc>
        <w:tc>
          <w:tcPr>
            <w:tcW w:w="286" w:type="pct"/>
            <w:vMerge w:val="continue"/>
            <w:vAlign w:val="center"/>
          </w:tcPr>
          <w:p w14:paraId="041C00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15D14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F256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770</w:t>
            </w:r>
          </w:p>
        </w:tc>
      </w:tr>
      <w:tr w14:paraId="1DA52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28B00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98D4B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CA8DF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19.78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5A2AD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CE91E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66429B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4439A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5098F9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79F45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542D8D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 w:val="continue"/>
            <w:vAlign w:val="center"/>
          </w:tcPr>
          <w:p w14:paraId="72AA17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24843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94CFF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09FE64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7F6035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104.88</w:t>
            </w:r>
          </w:p>
        </w:tc>
        <w:tc>
          <w:tcPr>
            <w:tcW w:w="286" w:type="pct"/>
            <w:vMerge w:val="continue"/>
            <w:vAlign w:val="center"/>
          </w:tcPr>
          <w:p w14:paraId="28ED1E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BACD2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093E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404</w:t>
            </w:r>
          </w:p>
        </w:tc>
      </w:tr>
      <w:tr w14:paraId="53B17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371EA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44564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5290C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2DF97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6D1AC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4CF27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A1E17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F7962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EC09A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DE2CB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09296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2A525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4A776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76979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46782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91</w:t>
            </w:r>
          </w:p>
        </w:tc>
        <w:tc>
          <w:tcPr>
            <w:tcW w:w="286" w:type="pct"/>
            <w:vMerge w:val="continue"/>
            <w:vAlign w:val="center"/>
          </w:tcPr>
          <w:p w14:paraId="62113D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A8260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BB1F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406</w:t>
            </w:r>
          </w:p>
        </w:tc>
      </w:tr>
      <w:tr w14:paraId="0DBD4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A51DA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14848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D1ED6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31B36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5F63A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23D00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9476F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49FC4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03304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02FEC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9861D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092E31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 w:val="continue"/>
            <w:vAlign w:val="center"/>
          </w:tcPr>
          <w:p w14:paraId="4C2BBE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54956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98D3C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54.94</w:t>
            </w:r>
          </w:p>
        </w:tc>
        <w:tc>
          <w:tcPr>
            <w:tcW w:w="286" w:type="pct"/>
            <w:vMerge w:val="continue"/>
            <w:vAlign w:val="center"/>
          </w:tcPr>
          <w:p w14:paraId="2A68F8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80570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A861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408</w:t>
            </w:r>
          </w:p>
        </w:tc>
      </w:tr>
      <w:tr w14:paraId="41D01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052FE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B0C52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2B399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F15B8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F61FA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CE383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4F36C5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34630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6AC78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1985E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D630A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7B994B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 w:val="continue"/>
            <w:vAlign w:val="center"/>
          </w:tcPr>
          <w:p w14:paraId="42EF33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D9936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9BCB4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40.71</w:t>
            </w:r>
          </w:p>
        </w:tc>
        <w:tc>
          <w:tcPr>
            <w:tcW w:w="286" w:type="pct"/>
            <w:vMerge w:val="continue"/>
            <w:vAlign w:val="center"/>
          </w:tcPr>
          <w:p w14:paraId="476A0E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AB398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E6DD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405</w:t>
            </w:r>
          </w:p>
        </w:tc>
      </w:tr>
      <w:tr w14:paraId="1A801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79C9F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E93D8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8ECD9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1606C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B2F27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AF9A1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5C2C0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B6195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9C346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3747C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6DB4E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66107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35A84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28BC0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65F18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35.32</w:t>
            </w:r>
          </w:p>
        </w:tc>
        <w:tc>
          <w:tcPr>
            <w:tcW w:w="286" w:type="pct"/>
            <w:vMerge w:val="continue"/>
            <w:vAlign w:val="center"/>
          </w:tcPr>
          <w:p w14:paraId="194693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397CC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1801A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407</w:t>
            </w:r>
          </w:p>
        </w:tc>
      </w:tr>
      <w:tr w14:paraId="68E46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E0A45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B0710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90791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25F76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352A3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46402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BB5B7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55404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333B8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23FE1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7C31D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7359E4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 w:val="continue"/>
            <w:vAlign w:val="center"/>
          </w:tcPr>
          <w:p w14:paraId="5AABB5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864F3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3EEBB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21.33</w:t>
            </w:r>
          </w:p>
        </w:tc>
        <w:tc>
          <w:tcPr>
            <w:tcW w:w="286" w:type="pct"/>
            <w:vMerge w:val="continue"/>
            <w:vAlign w:val="center"/>
          </w:tcPr>
          <w:p w14:paraId="18A155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06092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3D4E1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409</w:t>
            </w:r>
          </w:p>
        </w:tc>
      </w:tr>
      <w:tr w14:paraId="20884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E9426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48AC1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A35F9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21.33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3A9A9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61.82</w:t>
            </w:r>
          </w:p>
        </w:tc>
        <w:tc>
          <w:tcPr>
            <w:tcW w:w="246" w:type="pct"/>
            <w:vMerge w:val="continue"/>
            <w:vAlign w:val="center"/>
          </w:tcPr>
          <w:p w14:paraId="6ED6C6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09BED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8EAF7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9292F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C03AA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23B423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0B516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E2A91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22CA5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5E699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A8FBE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793A0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592BF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9BF07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403</w:t>
            </w:r>
          </w:p>
        </w:tc>
      </w:tr>
      <w:tr w14:paraId="7A0CF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77796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1DF1D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78A7B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35.32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69DEA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66.62</w:t>
            </w:r>
          </w:p>
        </w:tc>
        <w:tc>
          <w:tcPr>
            <w:tcW w:w="246" w:type="pct"/>
            <w:vMerge w:val="continue"/>
            <w:vAlign w:val="center"/>
          </w:tcPr>
          <w:p w14:paraId="234D08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D4695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7E049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26D9C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21DE7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0493F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516EB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2B47C0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 w:val="continue"/>
            <w:vAlign w:val="center"/>
          </w:tcPr>
          <w:p w14:paraId="7ABAC4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A088F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58020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35.32</w:t>
            </w:r>
          </w:p>
        </w:tc>
        <w:tc>
          <w:tcPr>
            <w:tcW w:w="286" w:type="pct"/>
            <w:vMerge w:val="continue"/>
            <w:vAlign w:val="center"/>
          </w:tcPr>
          <w:p w14:paraId="7F5A88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F2E12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758F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401</w:t>
            </w:r>
          </w:p>
        </w:tc>
      </w:tr>
      <w:tr w14:paraId="3A0C6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E3368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52B7C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062D2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40.71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A3FCC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67.97</w:t>
            </w:r>
          </w:p>
        </w:tc>
        <w:tc>
          <w:tcPr>
            <w:tcW w:w="246" w:type="pct"/>
            <w:vMerge w:val="continue"/>
            <w:vAlign w:val="center"/>
          </w:tcPr>
          <w:p w14:paraId="4C9A62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9B183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A0C48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43E08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ACEDF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D5A8B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59A52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C5FD7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3DD34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84480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6F71A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40.71</w:t>
            </w:r>
          </w:p>
        </w:tc>
        <w:tc>
          <w:tcPr>
            <w:tcW w:w="286" w:type="pct"/>
            <w:vMerge w:val="continue"/>
            <w:vAlign w:val="center"/>
          </w:tcPr>
          <w:p w14:paraId="20BC3D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08E5D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B0CF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399</w:t>
            </w:r>
          </w:p>
        </w:tc>
      </w:tr>
      <w:tr w14:paraId="329FC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A21F8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451CC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1314E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54.94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BA774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70.82</w:t>
            </w:r>
          </w:p>
        </w:tc>
        <w:tc>
          <w:tcPr>
            <w:tcW w:w="246" w:type="pct"/>
            <w:vMerge w:val="continue"/>
            <w:vAlign w:val="center"/>
          </w:tcPr>
          <w:p w14:paraId="223398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06262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495657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06561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C6577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B97B9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6C589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633409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 w:val="continue"/>
            <w:vAlign w:val="center"/>
          </w:tcPr>
          <w:p w14:paraId="5E5D8D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61205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C5DD1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54.94</w:t>
            </w:r>
          </w:p>
        </w:tc>
        <w:tc>
          <w:tcPr>
            <w:tcW w:w="286" w:type="pct"/>
            <w:vMerge w:val="continue"/>
            <w:vAlign w:val="center"/>
          </w:tcPr>
          <w:p w14:paraId="7631D4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0B11D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CCF3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402</w:t>
            </w:r>
          </w:p>
        </w:tc>
      </w:tr>
      <w:tr w14:paraId="6A83B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71E4F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0CEEE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DAADB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77.58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EB29D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74.1</w:t>
            </w:r>
          </w:p>
        </w:tc>
        <w:tc>
          <w:tcPr>
            <w:tcW w:w="246" w:type="pct"/>
            <w:vMerge w:val="continue"/>
            <w:vAlign w:val="center"/>
          </w:tcPr>
          <w:p w14:paraId="056364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11A07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E8D85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64711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F7F2B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CC75D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75DDA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768E4B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 w:val="continue"/>
            <w:vAlign w:val="center"/>
          </w:tcPr>
          <w:p w14:paraId="4BE68B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67D21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96A38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104.88</w:t>
            </w:r>
          </w:p>
        </w:tc>
        <w:tc>
          <w:tcPr>
            <w:tcW w:w="286" w:type="pct"/>
            <w:vMerge w:val="continue"/>
            <w:vAlign w:val="center"/>
          </w:tcPr>
          <w:p w14:paraId="2AF64C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5D73B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18C6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398</w:t>
            </w:r>
          </w:p>
        </w:tc>
      </w:tr>
      <w:tr w14:paraId="39E99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964CE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B519A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4AF4F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48CB0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4500F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E8100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6076C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5D813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D8236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771DB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60E6C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27122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93554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DEA0B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6C605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91</w:t>
            </w:r>
          </w:p>
        </w:tc>
        <w:tc>
          <w:tcPr>
            <w:tcW w:w="286" w:type="pct"/>
            <w:vMerge w:val="continue"/>
            <w:vAlign w:val="center"/>
          </w:tcPr>
          <w:p w14:paraId="35DB7C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04BA6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1342E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</w:tr>
      <w:tr w14:paraId="2F294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1D545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DD613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8A60E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5938F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8F687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4BE3E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3167D6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7AEFC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F1D7A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78E724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682EB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77A0EF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7415F7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09B9B9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4FCC0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56.2</w:t>
            </w:r>
          </w:p>
        </w:tc>
        <w:tc>
          <w:tcPr>
            <w:tcW w:w="286" w:type="pct"/>
            <w:vMerge w:val="continue"/>
            <w:vAlign w:val="center"/>
          </w:tcPr>
          <w:p w14:paraId="5F72B3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E530D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346D3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429</w:t>
            </w:r>
          </w:p>
        </w:tc>
      </w:tr>
      <w:tr w14:paraId="0659B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DE14C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741A9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D066C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A8F17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E844B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44AD5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5F005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41D3E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53" w:type="pct"/>
            <w:vMerge w:val="continue"/>
            <w:vAlign w:val="center"/>
          </w:tcPr>
          <w:p w14:paraId="00F0F1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67473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C7B41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F9C35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76B4B0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0CD197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FB72B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53.5</w:t>
            </w:r>
          </w:p>
        </w:tc>
        <w:tc>
          <w:tcPr>
            <w:tcW w:w="286" w:type="pct"/>
            <w:vMerge w:val="continue"/>
            <w:vAlign w:val="center"/>
          </w:tcPr>
          <w:p w14:paraId="110B4D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9997B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032C2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434</w:t>
            </w:r>
          </w:p>
        </w:tc>
      </w:tr>
      <w:tr w14:paraId="5633D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C0D59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7330D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CA885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8295A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59062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F1AC1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075E1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554AF0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253" w:type="pct"/>
            <w:vMerge w:val="continue"/>
            <w:vAlign w:val="center"/>
          </w:tcPr>
          <w:p w14:paraId="3705CB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4509F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40661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3CB03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6E6313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69EC7B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04464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50.2</w:t>
            </w:r>
          </w:p>
        </w:tc>
        <w:tc>
          <w:tcPr>
            <w:tcW w:w="286" w:type="pct"/>
            <w:vMerge w:val="continue"/>
            <w:vAlign w:val="center"/>
          </w:tcPr>
          <w:p w14:paraId="4AC281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2DC11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A98A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439</w:t>
            </w:r>
          </w:p>
        </w:tc>
      </w:tr>
      <w:tr w14:paraId="15F2A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D01BC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6A6F5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E3056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84.3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F669F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74.93</w:t>
            </w:r>
          </w:p>
        </w:tc>
        <w:tc>
          <w:tcPr>
            <w:tcW w:w="246" w:type="pct"/>
            <w:vMerge w:val="continue"/>
            <w:vAlign w:val="center"/>
          </w:tcPr>
          <w:p w14:paraId="6EF8BF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7E6F6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529345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6EDD2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CADED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576AC1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5994E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56868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18541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03BB2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D3785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84.3</w:t>
            </w:r>
          </w:p>
        </w:tc>
        <w:tc>
          <w:tcPr>
            <w:tcW w:w="286" w:type="pct"/>
            <w:vMerge w:val="continue"/>
            <w:vAlign w:val="center"/>
          </w:tcPr>
          <w:p w14:paraId="360E99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9311F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C9833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438</w:t>
            </w:r>
          </w:p>
        </w:tc>
      </w:tr>
      <w:tr w14:paraId="785F0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94044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1A347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00345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89.9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8872E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75.53</w:t>
            </w:r>
          </w:p>
        </w:tc>
        <w:tc>
          <w:tcPr>
            <w:tcW w:w="246" w:type="pct"/>
            <w:vMerge w:val="continue"/>
            <w:vAlign w:val="center"/>
          </w:tcPr>
          <w:p w14:paraId="1517C0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B3C1C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C27A2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79FE7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53" w:type="pct"/>
            <w:vMerge w:val="continue"/>
            <w:vAlign w:val="center"/>
          </w:tcPr>
          <w:p w14:paraId="4C8BA1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3CFB2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1FEC0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53346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B1ED4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58D931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F432D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89.9</w:t>
            </w:r>
          </w:p>
        </w:tc>
        <w:tc>
          <w:tcPr>
            <w:tcW w:w="286" w:type="pct"/>
            <w:vMerge w:val="continue"/>
            <w:vAlign w:val="center"/>
          </w:tcPr>
          <w:p w14:paraId="6F3966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81D47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5F7D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433</w:t>
            </w:r>
          </w:p>
        </w:tc>
      </w:tr>
      <w:tr w14:paraId="644E3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13C3E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F40F6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A487A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94.2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9914A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75.98</w:t>
            </w:r>
          </w:p>
        </w:tc>
        <w:tc>
          <w:tcPr>
            <w:tcW w:w="246" w:type="pct"/>
            <w:vMerge w:val="continue"/>
            <w:vAlign w:val="center"/>
          </w:tcPr>
          <w:p w14:paraId="55D20F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6ABEE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CE90F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410C0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53" w:type="pct"/>
            <w:vMerge w:val="continue"/>
            <w:vAlign w:val="center"/>
          </w:tcPr>
          <w:p w14:paraId="21A3DD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67390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A708F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B3C50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3EAEA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06430D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57B99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94.2</w:t>
            </w:r>
          </w:p>
        </w:tc>
        <w:tc>
          <w:tcPr>
            <w:tcW w:w="286" w:type="pct"/>
            <w:vMerge w:val="continue"/>
            <w:vAlign w:val="center"/>
          </w:tcPr>
          <w:p w14:paraId="01B68B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322DD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96D3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428</w:t>
            </w:r>
          </w:p>
        </w:tc>
      </w:tr>
      <w:tr w14:paraId="055F4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6CFB6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988FE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67992B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15.08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A2D73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58.52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CAB2B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0DA532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15894C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 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F4CD3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149F7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1D9DA9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continue"/>
            <w:vAlign w:val="center"/>
          </w:tcPr>
          <w:p w14:paraId="44865A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15771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42B0BA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10F2E3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511F20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15.08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3235EA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 w:val="continue"/>
            <w:vAlign w:val="center"/>
          </w:tcPr>
          <w:p w14:paraId="59631C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53A1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479</w:t>
            </w:r>
          </w:p>
        </w:tc>
      </w:tr>
      <w:tr w14:paraId="24E6F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24191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87BAF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C159E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468B4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58.54</w:t>
            </w:r>
          </w:p>
        </w:tc>
        <w:tc>
          <w:tcPr>
            <w:tcW w:w="246" w:type="pct"/>
            <w:vMerge w:val="continue"/>
            <w:vAlign w:val="center"/>
          </w:tcPr>
          <w:p w14:paraId="7FF352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4B0F2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03534D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DDC61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A8CB6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33A09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4792A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76B21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3E9BE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9459B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E5F69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15.1</w:t>
            </w:r>
          </w:p>
        </w:tc>
        <w:tc>
          <w:tcPr>
            <w:tcW w:w="286" w:type="pct"/>
            <w:vMerge w:val="continue"/>
            <w:vAlign w:val="center"/>
          </w:tcPr>
          <w:p w14:paraId="6D532D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B0E29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68CF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478</w:t>
            </w:r>
          </w:p>
        </w:tc>
      </w:tr>
      <w:tr w14:paraId="14139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CAEAF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480E7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04DE9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15.12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81414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58.55</w:t>
            </w:r>
          </w:p>
        </w:tc>
        <w:tc>
          <w:tcPr>
            <w:tcW w:w="246" w:type="pct"/>
            <w:vMerge w:val="continue"/>
            <w:vAlign w:val="center"/>
          </w:tcPr>
          <w:p w14:paraId="057083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4882E7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60EBAA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C0255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0A363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6739B6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C1EEB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945A7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02629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31267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422BA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15.12</w:t>
            </w:r>
          </w:p>
        </w:tc>
        <w:tc>
          <w:tcPr>
            <w:tcW w:w="286" w:type="pct"/>
            <w:vMerge w:val="continue"/>
            <w:vAlign w:val="center"/>
          </w:tcPr>
          <w:p w14:paraId="03679E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92A3C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6A10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474</w:t>
            </w:r>
          </w:p>
        </w:tc>
      </w:tr>
      <w:tr w14:paraId="2FD9F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E2F92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20E1C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26DEE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E67BC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58.59</w:t>
            </w:r>
          </w:p>
        </w:tc>
        <w:tc>
          <w:tcPr>
            <w:tcW w:w="246" w:type="pct"/>
            <w:vMerge w:val="continue"/>
            <w:vAlign w:val="center"/>
          </w:tcPr>
          <w:p w14:paraId="3CB74E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F4E09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4FC526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966B9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4EE63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864CD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E3628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EC9EE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3CE18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496AA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31F71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15.2</w:t>
            </w:r>
          </w:p>
        </w:tc>
        <w:tc>
          <w:tcPr>
            <w:tcW w:w="286" w:type="pct"/>
            <w:vMerge w:val="continue"/>
            <w:vAlign w:val="center"/>
          </w:tcPr>
          <w:p w14:paraId="285D27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8B8A0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020D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473</w:t>
            </w:r>
          </w:p>
        </w:tc>
      </w:tr>
      <w:tr w14:paraId="54234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758D2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57E41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7AAF3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16.03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44870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246" w:type="pct"/>
            <w:vMerge w:val="continue"/>
            <w:vAlign w:val="center"/>
          </w:tcPr>
          <w:p w14:paraId="7A131C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A3392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79917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71E85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8EA40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0DB7DD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1C355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DA3FF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78498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4CC64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02B21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18.64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71A89D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 w:val="continue"/>
            <w:vAlign w:val="center"/>
          </w:tcPr>
          <w:p w14:paraId="6CAB2E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245D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458</w:t>
            </w:r>
          </w:p>
        </w:tc>
      </w:tr>
      <w:tr w14:paraId="2718F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98DA9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ABBA3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B8552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4BD54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E5E90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4CEBC9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0C9139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A44D9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E465F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CD3EE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96F26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8292C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E9C1D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6187E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4B01F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18.6</w:t>
            </w:r>
          </w:p>
        </w:tc>
        <w:tc>
          <w:tcPr>
            <w:tcW w:w="286" w:type="pct"/>
            <w:vMerge w:val="continue"/>
            <w:vAlign w:val="center"/>
          </w:tcPr>
          <w:p w14:paraId="23B4C7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9607D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B977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459</w:t>
            </w:r>
          </w:p>
        </w:tc>
      </w:tr>
      <w:tr w14:paraId="2202A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30DD5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4D680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40147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01DE6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6296E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E7C15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39571A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D99FB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764A2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ABAEB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FF9E4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0CB50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2CB23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61018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27BAE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28.38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2DF329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 w:val="continue"/>
            <w:vAlign w:val="center"/>
          </w:tcPr>
          <w:p w14:paraId="6488CD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4E18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468</w:t>
            </w:r>
          </w:p>
        </w:tc>
      </w:tr>
      <w:tr w14:paraId="696E9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A5302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DA170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56258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8F245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16FF4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EFFCC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64A27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5E125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97844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5E78D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F3CB1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66839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7772E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24679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4A603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37.11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0FE35C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 w:val="continue"/>
            <w:vAlign w:val="center"/>
          </w:tcPr>
          <w:p w14:paraId="2050C1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2437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448</w:t>
            </w:r>
          </w:p>
        </w:tc>
      </w:tr>
      <w:tr w14:paraId="4D646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3B9AE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561A5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E1264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2A2F8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12D80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9B0CC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5E967C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E31ED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C6E1C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740AE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7747B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AAA7E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9B967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8CBA5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788B7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28.33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72F55F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 w:val="continue"/>
            <w:vAlign w:val="center"/>
          </w:tcPr>
          <w:p w14:paraId="4A5F96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01193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469</w:t>
            </w:r>
          </w:p>
        </w:tc>
      </w:tr>
      <w:tr w14:paraId="2DDCC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FFA7D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79DDE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E7869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C634C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878B6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9EF44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B1C79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E68EF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AC93C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52D64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97284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94030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E8D9E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A1238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806B8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37.04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24D8D2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 w:val="continue"/>
            <w:vAlign w:val="center"/>
          </w:tcPr>
          <w:p w14:paraId="2D0922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276AD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449</w:t>
            </w:r>
          </w:p>
        </w:tc>
      </w:tr>
      <w:tr w14:paraId="04814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A1E4B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75518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69206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18.66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B0031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60.55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180FE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2CBF6B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699BA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294A9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C3F12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4ABFC1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97971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2F187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6D923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3264A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F10EE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18.66</w:t>
            </w:r>
          </w:p>
        </w:tc>
        <w:tc>
          <w:tcPr>
            <w:tcW w:w="286" w:type="pct"/>
            <w:vMerge w:val="continue"/>
            <w:vAlign w:val="center"/>
          </w:tcPr>
          <w:p w14:paraId="479AE3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C21B2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3BFEA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454</w:t>
            </w:r>
          </w:p>
        </w:tc>
      </w:tr>
      <w:tr w14:paraId="0BD51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EA9DE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5CB86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BE9A2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18.75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D199D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60.59</w:t>
            </w:r>
          </w:p>
        </w:tc>
        <w:tc>
          <w:tcPr>
            <w:tcW w:w="246" w:type="pct"/>
            <w:vMerge w:val="continue"/>
            <w:vAlign w:val="center"/>
          </w:tcPr>
          <w:p w14:paraId="5ABA22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1BF5E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15A9F7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48AB8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8CD91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157B8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D40AF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5AC9E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A5619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40D34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99CBA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18.75</w:t>
            </w:r>
          </w:p>
        </w:tc>
        <w:tc>
          <w:tcPr>
            <w:tcW w:w="286" w:type="pct"/>
            <w:vMerge w:val="continue"/>
            <w:vAlign w:val="center"/>
          </w:tcPr>
          <w:p w14:paraId="1CA402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B0588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43D8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453</w:t>
            </w:r>
          </w:p>
        </w:tc>
      </w:tr>
      <w:tr w14:paraId="7FCF8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98689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95CD7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9C1CD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28.42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B0359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64.55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A8E33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7C48B3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0C18C1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CBE88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48DBB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C710D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823DE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319FE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74EFA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BE11F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6940B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28.42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6884D7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 w:val="continue"/>
            <w:vAlign w:val="center"/>
          </w:tcPr>
          <w:p w14:paraId="4B44DA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7D45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464</w:t>
            </w:r>
          </w:p>
        </w:tc>
      </w:tr>
      <w:tr w14:paraId="68227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8995D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EAA6A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AD29E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28.56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D04D1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64.59</w:t>
            </w:r>
          </w:p>
        </w:tc>
        <w:tc>
          <w:tcPr>
            <w:tcW w:w="246" w:type="pct"/>
            <w:vMerge w:val="continue"/>
            <w:vAlign w:val="center"/>
          </w:tcPr>
          <w:p w14:paraId="7CE031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FDCAF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103FDC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D0094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A54E9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684F0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50A42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5B73A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1585C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5DB25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32B83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28.56</w:t>
            </w:r>
          </w:p>
        </w:tc>
        <w:tc>
          <w:tcPr>
            <w:tcW w:w="286" w:type="pct"/>
            <w:vMerge w:val="continue"/>
            <w:vAlign w:val="center"/>
          </w:tcPr>
          <w:p w14:paraId="27536E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6C7A2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3B0FE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463</w:t>
            </w:r>
          </w:p>
        </w:tc>
      </w:tr>
      <w:tr w14:paraId="648E9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E590A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8FCF6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B8E6A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37.16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1A280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46" w:type="pct"/>
            <w:vMerge w:val="continue"/>
            <w:vAlign w:val="center"/>
          </w:tcPr>
          <w:p w14:paraId="6223AB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0D87A7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28232C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85DB5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E128E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8EF83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79003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AE992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DA19C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C0697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3F8E7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37.16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7EE5A7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 w:val="continue"/>
            <w:vAlign w:val="center"/>
          </w:tcPr>
          <w:p w14:paraId="4B64C6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2FB0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444</w:t>
            </w:r>
          </w:p>
        </w:tc>
      </w:tr>
      <w:tr w14:paraId="469E7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CDDA7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E6D92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C8A2F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37.34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C4890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67.14</w:t>
            </w:r>
          </w:p>
        </w:tc>
        <w:tc>
          <w:tcPr>
            <w:tcW w:w="246" w:type="pct"/>
            <w:vMerge w:val="continue"/>
            <w:vAlign w:val="center"/>
          </w:tcPr>
          <w:p w14:paraId="66EBC0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D4CFB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0D51BC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3B83F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E653D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CEC34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C9EEB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7CBC6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F9AF7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71299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FA3A7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37.34</w:t>
            </w:r>
          </w:p>
        </w:tc>
        <w:tc>
          <w:tcPr>
            <w:tcW w:w="286" w:type="pct"/>
            <w:vMerge w:val="continue"/>
            <w:vAlign w:val="center"/>
          </w:tcPr>
          <w:p w14:paraId="445E3C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E4235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126A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443</w:t>
            </w:r>
          </w:p>
        </w:tc>
      </w:tr>
      <w:tr w14:paraId="635E8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76B97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596DE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7E583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AE6EE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57.6</w:t>
            </w:r>
          </w:p>
        </w:tc>
        <w:tc>
          <w:tcPr>
            <w:tcW w:w="246" w:type="pct"/>
            <w:vMerge w:val="continue"/>
            <w:vAlign w:val="center"/>
          </w:tcPr>
          <w:p w14:paraId="584C2C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D5264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5CF43C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20BD94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continue"/>
            <w:vAlign w:val="center"/>
          </w:tcPr>
          <w:p w14:paraId="23F7F4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7A7857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 w:val="continue"/>
            <w:vAlign w:val="center"/>
          </w:tcPr>
          <w:p w14:paraId="75C2F9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3EBE3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1B8ED9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5240E5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1EC3DA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5A97A9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 w:val="continue"/>
            <w:vAlign w:val="center"/>
          </w:tcPr>
          <w:p w14:paraId="07430A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1F01B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327</w:t>
            </w:r>
          </w:p>
        </w:tc>
      </w:tr>
      <w:tr w14:paraId="12C58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D9A05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8E038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CDD62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413EC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B6E16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953D9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0C880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70191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23AF6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2B1F69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F0D16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436B3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18937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819D8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28865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5A746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D3B64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90DE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337</w:t>
            </w:r>
          </w:p>
        </w:tc>
      </w:tr>
      <w:tr w14:paraId="57091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E7C61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4C10A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CBFBB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28692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46" w:type="pct"/>
            <w:vMerge w:val="continue"/>
            <w:vAlign w:val="center"/>
          </w:tcPr>
          <w:p w14:paraId="1FA398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622033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08735D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CC601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32A2D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412AF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BEFDA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BA946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802BB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BEE41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E4D6C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B4BA9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0ACF3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00C8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336</w:t>
            </w:r>
          </w:p>
        </w:tc>
      </w:tr>
      <w:tr w14:paraId="338B2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31334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2C6B4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C0134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16.11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541B3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59.15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47F55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3F9AC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0C6E63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1EE7C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52F12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69E03B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A4ED3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D215F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245308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2070B7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F4235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A177C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22150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32AFF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352</w:t>
            </w:r>
          </w:p>
        </w:tc>
      </w:tr>
      <w:tr w14:paraId="3C788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C6CC5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3DE82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A4305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82D8B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63D00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D384D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3FFA3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131ED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37F97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60D742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D2F9D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6B60B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0F638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0F3DF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6C888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633C4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AFFD7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04F0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362</w:t>
            </w:r>
          </w:p>
        </w:tc>
      </w:tr>
      <w:tr w14:paraId="062FC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71274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A0B39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B9B3B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D38CE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76889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05D03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2B4F62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 w:val="continue"/>
            <w:vAlign w:val="center"/>
          </w:tcPr>
          <w:p w14:paraId="1F86DA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370CD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6980F8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-66.45</w:t>
            </w:r>
          </w:p>
        </w:tc>
        <w:tc>
          <w:tcPr>
            <w:tcW w:w="235" w:type="pct"/>
            <w:vMerge w:val="continue"/>
            <w:vAlign w:val="center"/>
          </w:tcPr>
          <w:p w14:paraId="13C2D9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5294A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C0B06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DF504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BCB0C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7A111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91F61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3E293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382</w:t>
            </w:r>
          </w:p>
        </w:tc>
      </w:tr>
      <w:tr w14:paraId="5FCED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233E5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BF480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DFFFC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0808A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E5F2A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3F8C4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9AA47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47389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F7272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34B088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382C6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B0E3E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C86AD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5C220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356D7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583B6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8FE3F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D5C4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392</w:t>
            </w:r>
          </w:p>
        </w:tc>
      </w:tr>
      <w:tr w14:paraId="6B858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D3F6C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524FD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70D5A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16.98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6520A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59.65</w:t>
            </w:r>
          </w:p>
        </w:tc>
        <w:tc>
          <w:tcPr>
            <w:tcW w:w="246" w:type="pct"/>
            <w:vMerge w:val="continue"/>
            <w:vAlign w:val="center"/>
          </w:tcPr>
          <w:p w14:paraId="44686A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4C685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7EFF2C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continue"/>
            <w:vAlign w:val="center"/>
          </w:tcPr>
          <w:p w14:paraId="1E6B2F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10567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175C48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 w:val="continue"/>
            <w:vAlign w:val="center"/>
          </w:tcPr>
          <w:p w14:paraId="4A4DF4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B96C2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1A6DC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96DBB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1CCB1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4D2A4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FEEF6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784F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361</w:t>
            </w:r>
          </w:p>
        </w:tc>
      </w:tr>
      <w:tr w14:paraId="2F930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DEBDE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CB2AC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D986B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B68AA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9737F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EF4EC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25304A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 w:val="continue"/>
            <w:vAlign w:val="center"/>
          </w:tcPr>
          <w:p w14:paraId="48B85C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3D33F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3A4768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-66.45</w:t>
            </w:r>
          </w:p>
        </w:tc>
        <w:tc>
          <w:tcPr>
            <w:tcW w:w="235" w:type="pct"/>
            <w:vMerge w:val="continue"/>
            <w:vAlign w:val="center"/>
          </w:tcPr>
          <w:p w14:paraId="607CBE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CA951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6A096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9B292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2A103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61601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537D7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4837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391</w:t>
            </w:r>
          </w:p>
        </w:tc>
      </w:tr>
      <w:tr w14:paraId="715C2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72534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95947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6110A7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19.67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704BC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61.05</w:t>
            </w:r>
          </w:p>
        </w:tc>
        <w:tc>
          <w:tcPr>
            <w:tcW w:w="246" w:type="pct"/>
            <w:vMerge w:val="continue"/>
            <w:vAlign w:val="center"/>
          </w:tcPr>
          <w:p w14:paraId="6BB2E9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9A568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69A60F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continue"/>
            <w:vAlign w:val="center"/>
          </w:tcPr>
          <w:p w14:paraId="229B38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7E42E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47CFFA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 w:val="continue"/>
            <w:vAlign w:val="center"/>
          </w:tcPr>
          <w:p w14:paraId="10BCE2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9526E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2A7682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1F6F5F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EC044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119FC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CFC4F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896E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332</w:t>
            </w:r>
          </w:p>
        </w:tc>
      </w:tr>
      <w:tr w14:paraId="524B7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71B5E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01016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4463D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5B767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80529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91FE2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74304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10AD5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7A6A8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5FA747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F7C15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646C0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35254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88AE4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370DC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BC37F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609EF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4724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342</w:t>
            </w:r>
          </w:p>
        </w:tc>
      </w:tr>
      <w:tr w14:paraId="451DD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3C810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D1D93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2A028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53EA6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F7B85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70BDE4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3FEA80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 w:val="continue"/>
            <w:vAlign w:val="center"/>
          </w:tcPr>
          <w:p w14:paraId="2253AE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F5713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4AA6B7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-64.45</w:t>
            </w:r>
          </w:p>
        </w:tc>
        <w:tc>
          <w:tcPr>
            <w:tcW w:w="235" w:type="pct"/>
            <w:vMerge w:val="continue"/>
            <w:vAlign w:val="center"/>
          </w:tcPr>
          <w:p w14:paraId="78EB42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46C0A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FD21F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AFF16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70B93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221FD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D005A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19BE7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367</w:t>
            </w:r>
          </w:p>
        </w:tc>
      </w:tr>
      <w:tr w14:paraId="66727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50499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C761D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A671C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0C07A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31F39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FDB8F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51BD0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715CE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A97B7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196513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5A0C7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40FBB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AA65B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B0F79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BAFA0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BB8C5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A74B8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C444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372</w:t>
            </w:r>
          </w:p>
        </w:tc>
      </w:tr>
      <w:tr w14:paraId="2CFB4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0D0EA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9BBE8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8CF59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20.73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59B63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61.55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354B43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362CD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207DF4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continue"/>
            <w:vAlign w:val="center"/>
          </w:tcPr>
          <w:p w14:paraId="1B1DD4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27E29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1D1706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 w:val="continue"/>
            <w:vAlign w:val="center"/>
          </w:tcPr>
          <w:p w14:paraId="1769D2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1B1FD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453B4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A371F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FB764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9AA56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6CC85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3846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341</w:t>
            </w:r>
          </w:p>
        </w:tc>
      </w:tr>
      <w:tr w14:paraId="14499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ECEF0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3F432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A3E88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C08D7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A503E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738005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1161C2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 w:val="continue"/>
            <w:vAlign w:val="center"/>
          </w:tcPr>
          <w:p w14:paraId="6E68A4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F76AF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473867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-64.45</w:t>
            </w:r>
          </w:p>
        </w:tc>
        <w:tc>
          <w:tcPr>
            <w:tcW w:w="235" w:type="pct"/>
            <w:vMerge w:val="continue"/>
            <w:vAlign w:val="center"/>
          </w:tcPr>
          <w:p w14:paraId="59E549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C547D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059A4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A0DCA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E2C95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F7788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7BBC7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9D10F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371</w:t>
            </w:r>
          </w:p>
        </w:tc>
      </w:tr>
      <w:tr w14:paraId="39499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5ECAB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37290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D1173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22.08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19813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62.15</w:t>
            </w:r>
          </w:p>
        </w:tc>
        <w:tc>
          <w:tcPr>
            <w:tcW w:w="246" w:type="pct"/>
            <w:vMerge w:val="continue"/>
            <w:vAlign w:val="center"/>
          </w:tcPr>
          <w:p w14:paraId="023D54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5D609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7F4481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continue"/>
            <w:vAlign w:val="center"/>
          </w:tcPr>
          <w:p w14:paraId="021DA1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5CEE1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2CB0AB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 w:val="continue"/>
            <w:vAlign w:val="center"/>
          </w:tcPr>
          <w:p w14:paraId="10BBE1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2D1E8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19C073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072CE5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06790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028F4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E39FC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AB72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347</w:t>
            </w:r>
          </w:p>
        </w:tc>
      </w:tr>
      <w:tr w14:paraId="29FDE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82517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20352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485CF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C6789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B1547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A5A8E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F0D5C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E96A9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4F939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181CFF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B73C0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2A8B9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DEB23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0CBAD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0D392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FB1D1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3B193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6A95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357</w:t>
            </w:r>
          </w:p>
        </w:tc>
      </w:tr>
      <w:tr w14:paraId="750F6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DB7B6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BECD8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83699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1AD57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1F6C9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3A286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3D0BC2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 w:val="continue"/>
            <w:vAlign w:val="center"/>
          </w:tcPr>
          <w:p w14:paraId="071EE9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7F82E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170E61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-78.95</w:t>
            </w:r>
          </w:p>
        </w:tc>
        <w:tc>
          <w:tcPr>
            <w:tcW w:w="235" w:type="pct"/>
            <w:vMerge w:val="continue"/>
            <w:vAlign w:val="center"/>
          </w:tcPr>
          <w:p w14:paraId="1DAC6C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AC4D4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C0E2B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6B81D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0491D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FECE6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E414D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4C88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377</w:t>
            </w:r>
          </w:p>
        </w:tc>
      </w:tr>
      <w:tr w14:paraId="75D6C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C0918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404CF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7866D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B123F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62378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9CAB8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10781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7ED4F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61FBF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1B04E5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5DDD4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A1CD4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F010F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6CC0E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D6087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B4C0E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FDBF2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3FE17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387</w:t>
            </w:r>
          </w:p>
        </w:tc>
      </w:tr>
      <w:tr w14:paraId="502A9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BE276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9F678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F727D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63A6C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62.6</w:t>
            </w:r>
          </w:p>
        </w:tc>
        <w:tc>
          <w:tcPr>
            <w:tcW w:w="246" w:type="pct"/>
            <w:vMerge w:val="continue"/>
            <w:vAlign w:val="center"/>
          </w:tcPr>
          <w:p w14:paraId="7A702C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C62B4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31C079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continue"/>
            <w:vAlign w:val="center"/>
          </w:tcPr>
          <w:p w14:paraId="400F0F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CE054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650AE3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 w:val="continue"/>
            <w:vAlign w:val="center"/>
          </w:tcPr>
          <w:p w14:paraId="6DD4B6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46875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066435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4D5468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A26A2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743C4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DE824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BFBF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326</w:t>
            </w:r>
          </w:p>
        </w:tc>
      </w:tr>
      <w:tr w14:paraId="460E5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CFC9F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27FC2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A5569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23.28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9BEA0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62.65</w:t>
            </w:r>
          </w:p>
        </w:tc>
        <w:tc>
          <w:tcPr>
            <w:tcW w:w="246" w:type="pct"/>
            <w:vMerge w:val="continue"/>
            <w:vAlign w:val="center"/>
          </w:tcPr>
          <w:p w14:paraId="711034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5B60C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3FE41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C29E1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DB869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26B472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38DDD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47A42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0153D4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080ED7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C8084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95825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59FEE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37B8E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356</w:t>
            </w:r>
          </w:p>
        </w:tc>
      </w:tr>
      <w:tr w14:paraId="0E6F7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F31EB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91140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5E674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50E83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8D494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E58DE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625263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 w:val="continue"/>
            <w:vAlign w:val="center"/>
          </w:tcPr>
          <w:p w14:paraId="0DBC95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6B5A2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513ACA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-78.95</w:t>
            </w:r>
          </w:p>
        </w:tc>
        <w:tc>
          <w:tcPr>
            <w:tcW w:w="235" w:type="pct"/>
            <w:vMerge w:val="continue"/>
            <w:vAlign w:val="center"/>
          </w:tcPr>
          <w:p w14:paraId="577F52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A9957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7AC4A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7A01D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4A5CF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81DAC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57111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C8E1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386</w:t>
            </w:r>
          </w:p>
        </w:tc>
      </w:tr>
      <w:tr w14:paraId="004BD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42A1D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EAE36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C721B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27.25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08758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64.15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352FB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018852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65CEB9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continue"/>
            <w:vAlign w:val="center"/>
          </w:tcPr>
          <w:p w14:paraId="46A1BE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60F3B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515A99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 w:val="continue"/>
            <w:vAlign w:val="center"/>
          </w:tcPr>
          <w:p w14:paraId="1BAD79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926D2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17917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D78A0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7A8CC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1CBA9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D3FB1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822E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351</w:t>
            </w:r>
          </w:p>
        </w:tc>
      </w:tr>
      <w:tr w14:paraId="29AA2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8088C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AF58E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96CC1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C549C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50BC8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005A8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5416AA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 w:val="continue"/>
            <w:vAlign w:val="center"/>
          </w:tcPr>
          <w:p w14:paraId="049BAF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3B663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671660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-66.45</w:t>
            </w:r>
          </w:p>
        </w:tc>
        <w:tc>
          <w:tcPr>
            <w:tcW w:w="235" w:type="pct"/>
            <w:vMerge w:val="continue"/>
            <w:vAlign w:val="center"/>
          </w:tcPr>
          <w:p w14:paraId="608402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36988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29990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85C43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6844C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C83CF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7C14E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E588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381</w:t>
            </w:r>
          </w:p>
        </w:tc>
      </w:tr>
      <w:tr w14:paraId="34339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FC297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73946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B579A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33.28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AD5D9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66.05</w:t>
            </w:r>
          </w:p>
        </w:tc>
        <w:tc>
          <w:tcPr>
            <w:tcW w:w="246" w:type="pct"/>
            <w:vMerge w:val="continue"/>
            <w:vAlign w:val="center"/>
          </w:tcPr>
          <w:p w14:paraId="48FD71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DF26D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185F9F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continue"/>
            <w:vAlign w:val="center"/>
          </w:tcPr>
          <w:p w14:paraId="276CDB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63CE0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387394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 w:val="continue"/>
            <w:vAlign w:val="center"/>
          </w:tcPr>
          <w:p w14:paraId="451979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D52E5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702E75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415B58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86961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DD7B0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69F0A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E606C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331</w:t>
            </w:r>
          </w:p>
        </w:tc>
      </w:tr>
      <w:tr w14:paraId="37DD6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AE251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758A6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F00A8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7465C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167FC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0D3DD7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187B03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 w:val="continue"/>
            <w:vAlign w:val="center"/>
          </w:tcPr>
          <w:p w14:paraId="423550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25BC9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66537E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-64.45</w:t>
            </w:r>
          </w:p>
        </w:tc>
        <w:tc>
          <w:tcPr>
            <w:tcW w:w="235" w:type="pct"/>
            <w:vMerge w:val="continue"/>
            <w:vAlign w:val="center"/>
          </w:tcPr>
          <w:p w14:paraId="2C338F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109A1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992C1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E0894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A4695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0E6FE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8B209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128DE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366</w:t>
            </w:r>
          </w:p>
        </w:tc>
      </w:tr>
      <w:tr w14:paraId="36BC0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36994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46D3F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2E1D6C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37.36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9CCCB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67.15</w:t>
            </w:r>
          </w:p>
        </w:tc>
        <w:tc>
          <w:tcPr>
            <w:tcW w:w="246" w:type="pct"/>
            <w:vMerge w:val="continue"/>
            <w:vAlign w:val="center"/>
          </w:tcPr>
          <w:p w14:paraId="00B9FB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9EF7A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734DEF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continue"/>
            <w:vAlign w:val="center"/>
          </w:tcPr>
          <w:p w14:paraId="0FDA06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A427D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23C4FC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 w:val="continue"/>
            <w:vAlign w:val="center"/>
          </w:tcPr>
          <w:p w14:paraId="571D2F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5AEF2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739732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0A6C44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693B5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BAF9D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B41C3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4E4C0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346</w:t>
            </w:r>
          </w:p>
        </w:tc>
      </w:tr>
      <w:tr w14:paraId="7262B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6FC5C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A7A2B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BF25B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B9C46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5403C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C6A45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73EF26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 w:val="continue"/>
            <w:vAlign w:val="center"/>
          </w:tcPr>
          <w:p w14:paraId="38977C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69824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35B035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-78.95</w:t>
            </w:r>
          </w:p>
        </w:tc>
        <w:tc>
          <w:tcPr>
            <w:tcW w:w="235" w:type="pct"/>
            <w:vMerge w:val="continue"/>
            <w:vAlign w:val="center"/>
          </w:tcPr>
          <w:p w14:paraId="43F2EC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96BEA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C0846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47F64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64153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31E23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644C6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8131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376</w:t>
            </w:r>
          </w:p>
        </w:tc>
      </w:tr>
      <w:tr w14:paraId="2FC89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05403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22149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20013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10.52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7FB76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50091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31CDAE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3AB517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50619A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B8368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0B441E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continue"/>
            <w:vAlign w:val="center"/>
          </w:tcPr>
          <w:p w14:paraId="4F454D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0C1D6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7560C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5B39FA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5A4BA8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60.84</w:t>
            </w:r>
          </w:p>
        </w:tc>
        <w:tc>
          <w:tcPr>
            <w:tcW w:w="286" w:type="pct"/>
            <w:vMerge w:val="continue"/>
            <w:vAlign w:val="center"/>
          </w:tcPr>
          <w:p w14:paraId="2383E3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5C1E7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D02F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186</w:t>
            </w:r>
          </w:p>
        </w:tc>
      </w:tr>
      <w:tr w14:paraId="2567A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D3866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7AFA3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822B6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6CFDC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F3F0B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0AC2D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185736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4E56E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0DDBD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5C1D9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8BD48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0816D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04E73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CA9AF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4B814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60.71</w:t>
            </w:r>
          </w:p>
        </w:tc>
        <w:tc>
          <w:tcPr>
            <w:tcW w:w="286" w:type="pct"/>
            <w:vMerge w:val="continue"/>
            <w:vAlign w:val="center"/>
          </w:tcPr>
          <w:p w14:paraId="44F20E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51E43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51082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188</w:t>
            </w:r>
          </w:p>
        </w:tc>
      </w:tr>
      <w:tr w14:paraId="3A6A0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3B538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A32AF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577DE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29C6C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60550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64E1B8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42680F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D1FF9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EA260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64ECE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84A1A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DE0D6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586E3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2D973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B1EFE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63.49</w:t>
            </w:r>
          </w:p>
        </w:tc>
        <w:tc>
          <w:tcPr>
            <w:tcW w:w="286" w:type="pct"/>
            <w:vMerge w:val="continue"/>
            <w:vAlign w:val="center"/>
          </w:tcPr>
          <w:p w14:paraId="0F176E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0F1C0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654D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196</w:t>
            </w:r>
          </w:p>
        </w:tc>
      </w:tr>
      <w:tr w14:paraId="3E6EE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0912B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C3103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F6FB0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AD1FF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554FF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8ED90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0CD27D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21732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EF95E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FB2B8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66544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6001F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DCA6F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A285A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92144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63.35</w:t>
            </w:r>
          </w:p>
        </w:tc>
        <w:tc>
          <w:tcPr>
            <w:tcW w:w="286" w:type="pct"/>
            <w:vMerge w:val="continue"/>
            <w:vAlign w:val="center"/>
          </w:tcPr>
          <w:p w14:paraId="3C4C46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531AC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C1C9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198</w:t>
            </w:r>
          </w:p>
        </w:tc>
      </w:tr>
      <w:tr w14:paraId="4A1D8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08A60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7AC88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10119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18.98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24379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60.71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19590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41D0AD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DAC80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DD861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112BD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56E981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71C65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780FA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A186E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64E54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5FA68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60.71</w:t>
            </w:r>
          </w:p>
        </w:tc>
        <w:tc>
          <w:tcPr>
            <w:tcW w:w="286" w:type="pct"/>
            <w:vMerge w:val="continue"/>
            <w:vAlign w:val="center"/>
          </w:tcPr>
          <w:p w14:paraId="728826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C3A16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800A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187</w:t>
            </w:r>
          </w:p>
        </w:tc>
      </w:tr>
      <w:tr w14:paraId="08912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AF2C0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DE0B1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01392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9EDA2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61.63</w:t>
            </w:r>
          </w:p>
        </w:tc>
        <w:tc>
          <w:tcPr>
            <w:tcW w:w="246" w:type="pct"/>
            <w:vMerge w:val="continue"/>
            <w:vAlign w:val="center"/>
          </w:tcPr>
          <w:p w14:paraId="2C7D0B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5427BC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1368FD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DC1BF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CEA1B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C287A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7EAB8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2A366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1A6A4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10D68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A652A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61.63</w:t>
            </w:r>
          </w:p>
        </w:tc>
        <w:tc>
          <w:tcPr>
            <w:tcW w:w="286" w:type="pct"/>
            <w:vMerge w:val="continue"/>
            <w:vAlign w:val="center"/>
          </w:tcPr>
          <w:p w14:paraId="262CB1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BA12D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5F1A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185</w:t>
            </w:r>
          </w:p>
        </w:tc>
      </w:tr>
      <w:tr w14:paraId="08BB8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4214D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CB96E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0C94A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25.06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5486C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63.35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667E7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5B17DF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3DE8DB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949DE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1EB9D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70D5A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64E35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161C7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F3A61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DB0ED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7A365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63.35</w:t>
            </w:r>
          </w:p>
        </w:tc>
        <w:tc>
          <w:tcPr>
            <w:tcW w:w="286" w:type="pct"/>
            <w:vMerge w:val="continue"/>
            <w:vAlign w:val="center"/>
          </w:tcPr>
          <w:p w14:paraId="72833E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FFD01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40CB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197</w:t>
            </w:r>
          </w:p>
        </w:tc>
      </w:tr>
      <w:tr w14:paraId="00FAD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CEFD6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7F942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08208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27.11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79981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64.1</w:t>
            </w:r>
          </w:p>
        </w:tc>
        <w:tc>
          <w:tcPr>
            <w:tcW w:w="246" w:type="pct"/>
            <w:vMerge w:val="continue"/>
            <w:vAlign w:val="center"/>
          </w:tcPr>
          <w:p w14:paraId="67057A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845AB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03D2EA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D88BA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1793C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30BDE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95703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A262E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5DF92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CFF1D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20A74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64.27</w:t>
            </w:r>
          </w:p>
        </w:tc>
        <w:tc>
          <w:tcPr>
            <w:tcW w:w="286" w:type="pct"/>
            <w:vMerge w:val="continue"/>
            <w:vAlign w:val="center"/>
          </w:tcPr>
          <w:p w14:paraId="661612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7C5CE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8951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195</w:t>
            </w:r>
          </w:p>
        </w:tc>
      </w:tr>
      <w:tr w14:paraId="139F2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11169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40A1A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12A146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17.85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022F1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60.12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679785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3AF767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40380E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198A1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3" w:type="pct"/>
            <w:vMerge w:val="continue"/>
            <w:vAlign w:val="center"/>
          </w:tcPr>
          <w:p w14:paraId="1773AA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B528E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39206F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5" w:type="pct"/>
            <w:vMerge w:val="continue"/>
            <w:vAlign w:val="center"/>
          </w:tcPr>
          <w:p w14:paraId="2C5AAA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D3891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6E2CEA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4C3BBA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17.85</w:t>
            </w:r>
          </w:p>
        </w:tc>
        <w:tc>
          <w:tcPr>
            <w:tcW w:w="286" w:type="pct"/>
            <w:vMerge w:val="continue"/>
            <w:vAlign w:val="center"/>
          </w:tcPr>
          <w:p w14:paraId="2A8162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0AC22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B1F2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548</w:t>
            </w:r>
          </w:p>
        </w:tc>
      </w:tr>
      <w:tr w14:paraId="68D90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C3A95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E79C5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0A802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25.51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86B4B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63.52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072C4B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4964FC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22DD1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2CFF8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F6B56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3DC6F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AAF1D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B04FB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92F66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A6FF9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4B562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25.51</w:t>
            </w:r>
          </w:p>
        </w:tc>
        <w:tc>
          <w:tcPr>
            <w:tcW w:w="286" w:type="pct"/>
            <w:vMerge w:val="continue"/>
            <w:vAlign w:val="center"/>
          </w:tcPr>
          <w:p w14:paraId="5D811D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D4C9E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7439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547</w:t>
            </w:r>
          </w:p>
        </w:tc>
      </w:tr>
      <w:tr w14:paraId="4F412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A38B3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C53E1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8FFD4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26.61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98DF7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63.92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066F7F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7E727C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91FB6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0B6E6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3BFED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4F521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1B03AA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 w:val="continue"/>
            <w:vAlign w:val="center"/>
          </w:tcPr>
          <w:p w14:paraId="76A08D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865C3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313CF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A1BB6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26.61</w:t>
            </w:r>
          </w:p>
        </w:tc>
        <w:tc>
          <w:tcPr>
            <w:tcW w:w="286" w:type="pct"/>
            <w:vMerge w:val="continue"/>
            <w:vAlign w:val="center"/>
          </w:tcPr>
          <w:p w14:paraId="443032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7FEF6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B39B0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546</w:t>
            </w:r>
          </w:p>
        </w:tc>
      </w:tr>
      <w:tr w14:paraId="4F097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22605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79EAD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D64C0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38.05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D35FB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67.32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3AEEB3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725F1E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61297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2450B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DD028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5AAA2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E1D73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AF2D0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035E2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E3733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6C4A6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38.05</w:t>
            </w:r>
          </w:p>
        </w:tc>
        <w:tc>
          <w:tcPr>
            <w:tcW w:w="286" w:type="pct"/>
            <w:vMerge w:val="continue"/>
            <w:vAlign w:val="center"/>
          </w:tcPr>
          <w:p w14:paraId="612B65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8DF07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3FD6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545</w:t>
            </w:r>
          </w:p>
        </w:tc>
      </w:tr>
      <w:tr w14:paraId="4B7F1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84838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5B1F5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[ChinaTelecom]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727B8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17.92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9D984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8C021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1DC17A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27E59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44BE3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53" w:type="pct"/>
            <w:vMerge w:val="continue"/>
            <w:vAlign w:val="center"/>
          </w:tcPr>
          <w:p w14:paraId="4E50B9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09F264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 w:val="continue"/>
            <w:vAlign w:val="center"/>
          </w:tcPr>
          <w:p w14:paraId="330ED7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B7263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4E669B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517495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008775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35.74</w:t>
            </w:r>
          </w:p>
        </w:tc>
        <w:tc>
          <w:tcPr>
            <w:tcW w:w="286" w:type="pct"/>
            <w:vMerge w:val="continue"/>
            <w:vAlign w:val="center"/>
          </w:tcPr>
          <w:p w14:paraId="67B2D4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528AB8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2ED8BA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624</w:t>
            </w:r>
          </w:p>
        </w:tc>
      </w:tr>
      <w:tr w14:paraId="448CE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54F04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37AC2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78524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9C9FD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51F92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73175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F6CE5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FB709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BF2C0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ACAC1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F6C10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FBFE4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F9C52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B20CC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44793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35.63</w:t>
            </w:r>
          </w:p>
        </w:tc>
        <w:tc>
          <w:tcPr>
            <w:tcW w:w="286" w:type="pct"/>
            <w:vMerge w:val="continue"/>
            <w:vAlign w:val="center"/>
          </w:tcPr>
          <w:p w14:paraId="28EFAC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DA6F3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8C97B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626</w:t>
            </w:r>
          </w:p>
        </w:tc>
      </w:tr>
      <w:tr w14:paraId="6E274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C677A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8CFBF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4FBE5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EAC5E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5A63A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51BF2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C3A1F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CCEE2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7DCBD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A659A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6E0FA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005F3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F647D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D33D5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89AA1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33.48</w:t>
            </w:r>
          </w:p>
        </w:tc>
        <w:tc>
          <w:tcPr>
            <w:tcW w:w="286" w:type="pct"/>
            <w:vMerge w:val="continue"/>
            <w:vAlign w:val="center"/>
          </w:tcPr>
          <w:p w14:paraId="3F3190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B8332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4020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628</w:t>
            </w:r>
          </w:p>
        </w:tc>
      </w:tr>
      <w:tr w14:paraId="24C92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40270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CB447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B19E5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B808D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DB3FA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CA722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2D968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98A2D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4F5A4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EC0F7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BD8B4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387C8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B2C5A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F9396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C13AB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33.36</w:t>
            </w:r>
          </w:p>
        </w:tc>
        <w:tc>
          <w:tcPr>
            <w:tcW w:w="286" w:type="pct"/>
            <w:vMerge w:val="continue"/>
            <w:vAlign w:val="center"/>
          </w:tcPr>
          <w:p w14:paraId="19AAB7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551FF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5D26D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630</w:t>
            </w:r>
          </w:p>
        </w:tc>
      </w:tr>
      <w:tr w14:paraId="3BF5D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2FAB3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6CDCD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04117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C410B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672D7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ECD3A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2566D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8ADA7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90968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8F481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70CCF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171E8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A043C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F8762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7E425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31.97</w:t>
            </w:r>
          </w:p>
        </w:tc>
        <w:tc>
          <w:tcPr>
            <w:tcW w:w="286" w:type="pct"/>
            <w:vMerge w:val="continue"/>
            <w:vAlign w:val="center"/>
          </w:tcPr>
          <w:p w14:paraId="568E29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6DC76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2AEEE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632</w:t>
            </w:r>
          </w:p>
        </w:tc>
      </w:tr>
      <w:tr w14:paraId="3F1A8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0836D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D08EF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AD3D9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C394F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DAE0A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8D0CE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D81A0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105DB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8C124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49476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EA474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6231B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BEE23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9DD36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66F02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32.05</w:t>
            </w:r>
          </w:p>
        </w:tc>
        <w:tc>
          <w:tcPr>
            <w:tcW w:w="286" w:type="pct"/>
            <w:vMerge w:val="continue"/>
            <w:vAlign w:val="center"/>
          </w:tcPr>
          <w:p w14:paraId="4BC21B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0A567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87F6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634</w:t>
            </w:r>
          </w:p>
        </w:tc>
      </w:tr>
      <w:tr w14:paraId="419C6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8309A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B9799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1F8CA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06B39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C8B82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F28EC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2004A5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D59FD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06B32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B7502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2DA67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FC39D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E72E6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8FCCE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597B9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21.13</w:t>
            </w:r>
          </w:p>
        </w:tc>
        <w:tc>
          <w:tcPr>
            <w:tcW w:w="286" w:type="pct"/>
            <w:vMerge w:val="continue"/>
            <w:vAlign w:val="center"/>
          </w:tcPr>
          <w:p w14:paraId="28A291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FB664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333B4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636</w:t>
            </w:r>
          </w:p>
        </w:tc>
      </w:tr>
      <w:tr w14:paraId="1E268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7C58C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0A641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53DA8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98194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B3ACA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965FD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8BD30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CFCE7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D47BF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4960E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BC7E3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E6FAF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DA4AB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1575D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F9A9B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19.79</w:t>
            </w:r>
          </w:p>
        </w:tc>
        <w:tc>
          <w:tcPr>
            <w:tcW w:w="286" w:type="pct"/>
            <w:vMerge w:val="continue"/>
            <w:vAlign w:val="center"/>
          </w:tcPr>
          <w:p w14:paraId="495E02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682D8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4A6CD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640</w:t>
            </w:r>
          </w:p>
        </w:tc>
      </w:tr>
      <w:tr w14:paraId="30F92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7286D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50440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F206A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9B2E4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EE6C4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611BA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120A6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CA5CE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FE828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877EF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C256F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33E5F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AD0E7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B4D6C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44CE1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18.9</w:t>
            </w:r>
          </w:p>
        </w:tc>
        <w:tc>
          <w:tcPr>
            <w:tcW w:w="286" w:type="pct"/>
            <w:vMerge w:val="continue"/>
            <w:vAlign w:val="center"/>
          </w:tcPr>
          <w:p w14:paraId="047F3C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030D6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B258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644</w:t>
            </w:r>
          </w:p>
        </w:tc>
      </w:tr>
      <w:tr w14:paraId="526DE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29AE3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B286B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8A26F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AA73E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D1C1F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AEBBB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09273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D5AB0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B2CC0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ED415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95127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96DF1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9C90B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0DA99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D4366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18.95</w:t>
            </w:r>
          </w:p>
        </w:tc>
        <w:tc>
          <w:tcPr>
            <w:tcW w:w="286" w:type="pct"/>
            <w:vMerge w:val="continue"/>
            <w:vAlign w:val="center"/>
          </w:tcPr>
          <w:p w14:paraId="3DAD5C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EBCCB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BDE83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646</w:t>
            </w:r>
          </w:p>
        </w:tc>
      </w:tr>
      <w:tr w14:paraId="04471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D2149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0FDC2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218F6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2AE3A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10DA9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43191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CB454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D0834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EC4E0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1F4F5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D6CCC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1EF33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08C3B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EE35A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31A4A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21.06</w:t>
            </w:r>
          </w:p>
        </w:tc>
        <w:tc>
          <w:tcPr>
            <w:tcW w:w="286" w:type="pct"/>
            <w:vMerge w:val="continue"/>
            <w:vAlign w:val="center"/>
          </w:tcPr>
          <w:p w14:paraId="5298DA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CF4D7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E982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638</w:t>
            </w:r>
          </w:p>
        </w:tc>
      </w:tr>
      <w:tr w14:paraId="28695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69587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1840B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1BF40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12341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0A585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9044B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4D072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BC155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3063D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18238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BAF7E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6A76A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FA232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C8650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7D106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19.72</w:t>
            </w:r>
          </w:p>
        </w:tc>
        <w:tc>
          <w:tcPr>
            <w:tcW w:w="286" w:type="pct"/>
            <w:vMerge w:val="continue"/>
            <w:vAlign w:val="center"/>
          </w:tcPr>
          <w:p w14:paraId="0905D6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FF374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BB7A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642</w:t>
            </w:r>
          </w:p>
        </w:tc>
      </w:tr>
      <w:tr w14:paraId="2A3E4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C9C7D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A8233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FF115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EC111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FC83E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00247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626CA9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DC261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5169E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FB9C3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488CF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F9CBA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AA58B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BDBE2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D8B4B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39.49</w:t>
            </w:r>
          </w:p>
        </w:tc>
        <w:tc>
          <w:tcPr>
            <w:tcW w:w="286" w:type="pct"/>
            <w:vMerge w:val="continue"/>
            <w:vAlign w:val="center"/>
          </w:tcPr>
          <w:p w14:paraId="73DEC1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3BEDF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8375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623</w:t>
            </w:r>
          </w:p>
        </w:tc>
      </w:tr>
      <w:tr w14:paraId="07104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31F62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605A8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2257A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2D65F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50ED2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4ACD5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59216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06793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09299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315A5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07EA9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64272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E2603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351CD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4576E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39.37</w:t>
            </w:r>
          </w:p>
        </w:tc>
        <w:tc>
          <w:tcPr>
            <w:tcW w:w="286" w:type="pct"/>
            <w:vMerge w:val="continue"/>
            <w:vAlign w:val="center"/>
          </w:tcPr>
          <w:p w14:paraId="4938C7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2468C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84A7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625</w:t>
            </w:r>
          </w:p>
        </w:tc>
      </w:tr>
      <w:tr w14:paraId="46270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57ACB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2E190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27E3C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FF452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B0CC7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45D71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FCDEA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9B7A8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5BABC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7E90B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26F60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5D205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51C18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1F763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AACB4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36.71</w:t>
            </w:r>
          </w:p>
        </w:tc>
        <w:tc>
          <w:tcPr>
            <w:tcW w:w="286" w:type="pct"/>
            <w:vMerge w:val="continue"/>
            <w:vAlign w:val="center"/>
          </w:tcPr>
          <w:p w14:paraId="1E9326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E4AF9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5A8E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627</w:t>
            </w:r>
          </w:p>
        </w:tc>
      </w:tr>
      <w:tr w14:paraId="4BA32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24CAC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27953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38B8B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B85F3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CD1BA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4F797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976F6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3CDD3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A27F7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A504F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60066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87437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D7BC3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017FA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2FFF1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36.67</w:t>
            </w:r>
          </w:p>
        </w:tc>
        <w:tc>
          <w:tcPr>
            <w:tcW w:w="286" w:type="pct"/>
            <w:vMerge w:val="continue"/>
            <w:vAlign w:val="center"/>
          </w:tcPr>
          <w:p w14:paraId="2FD0BC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5CAF7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782E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629</w:t>
            </w:r>
          </w:p>
        </w:tc>
      </w:tr>
      <w:tr w14:paraId="71A8E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C8558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298AD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65178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E89BD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5270F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6977C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C97D7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83F18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7AB6E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6A8AB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FCF01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37312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0A875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9B8D2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27E12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34.98</w:t>
            </w:r>
          </w:p>
        </w:tc>
        <w:tc>
          <w:tcPr>
            <w:tcW w:w="286" w:type="pct"/>
            <w:vMerge w:val="continue"/>
            <w:vAlign w:val="center"/>
          </w:tcPr>
          <w:p w14:paraId="599A54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0B73B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77DE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631</w:t>
            </w:r>
          </w:p>
        </w:tc>
      </w:tr>
      <w:tr w14:paraId="07215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7076E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326D7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43863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25092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8020D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1C2F2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ECC66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28F2D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9D9AE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F03A4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9C952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B6660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1A277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0DB34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46B16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35.01</w:t>
            </w:r>
          </w:p>
        </w:tc>
        <w:tc>
          <w:tcPr>
            <w:tcW w:w="286" w:type="pct"/>
            <w:vMerge w:val="continue"/>
            <w:vAlign w:val="center"/>
          </w:tcPr>
          <w:p w14:paraId="5B4352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0C794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935B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633</w:t>
            </w:r>
          </w:p>
        </w:tc>
      </w:tr>
      <w:tr w14:paraId="5DE6F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5C7E8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14177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790F6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F47F1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5F580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6510B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7E2FE7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EC4AB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9EE54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73A92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D1FA2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19AF6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0FD95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B636D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0718F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21.68</w:t>
            </w:r>
          </w:p>
        </w:tc>
        <w:tc>
          <w:tcPr>
            <w:tcW w:w="286" w:type="pct"/>
            <w:vMerge w:val="continue"/>
            <w:vAlign w:val="center"/>
          </w:tcPr>
          <w:p w14:paraId="3F9296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597E7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A1D1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641</w:t>
            </w:r>
          </w:p>
        </w:tc>
      </w:tr>
      <w:tr w14:paraId="126D2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03EAC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F6EF6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F0255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7A490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F4070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61599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5ABB3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7236A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4C578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6BAA5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15FA8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DE191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18F15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92D3F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7EA53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23.35</w:t>
            </w:r>
          </w:p>
        </w:tc>
        <w:tc>
          <w:tcPr>
            <w:tcW w:w="286" w:type="pct"/>
            <w:vMerge w:val="continue"/>
            <w:vAlign w:val="center"/>
          </w:tcPr>
          <w:p w14:paraId="338C06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DECAF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C12A5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635</w:t>
            </w:r>
          </w:p>
        </w:tc>
      </w:tr>
      <w:tr w14:paraId="25D1C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0537A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D968A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33DE5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8A62B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9EF71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1D666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915E7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85462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84576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BDE6B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EBDB7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F45CF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43BD0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5C9C7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8E4DE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23.27</w:t>
            </w:r>
          </w:p>
        </w:tc>
        <w:tc>
          <w:tcPr>
            <w:tcW w:w="286" w:type="pct"/>
            <w:vMerge w:val="continue"/>
            <w:vAlign w:val="center"/>
          </w:tcPr>
          <w:p w14:paraId="4F477C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48643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CCD3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637</w:t>
            </w:r>
          </w:p>
        </w:tc>
      </w:tr>
      <w:tr w14:paraId="54831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C9CE4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A0010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F8FC4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96333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DC13A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8DEC6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56922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D51F6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C614C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BBB9E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7C7BA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43C12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F8E42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F978C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403F3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21.7</w:t>
            </w:r>
          </w:p>
        </w:tc>
        <w:tc>
          <w:tcPr>
            <w:tcW w:w="286" w:type="pct"/>
            <w:vMerge w:val="continue"/>
            <w:vAlign w:val="center"/>
          </w:tcPr>
          <w:p w14:paraId="56AAAA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C6727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C6EDF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639</w:t>
            </w:r>
          </w:p>
        </w:tc>
      </w:tr>
      <w:tr w14:paraId="62693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4EE48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4689A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C0884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DD568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F0F8B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26D16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E118D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26B29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4322E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428DA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E442C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86B29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211A9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AAC7A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5D947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20.68</w:t>
            </w:r>
          </w:p>
        </w:tc>
        <w:tc>
          <w:tcPr>
            <w:tcW w:w="286" w:type="pct"/>
            <w:vMerge w:val="continue"/>
            <w:vAlign w:val="center"/>
          </w:tcPr>
          <w:p w14:paraId="2BA469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D76E2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D820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643</w:t>
            </w:r>
          </w:p>
        </w:tc>
      </w:tr>
      <w:tr w14:paraId="6D3D0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ABA7C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F5637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9A0FE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054D9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21B7A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32E7F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9D9C4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25113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B5FD2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61F9A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589C0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0A965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DB826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CBC95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9BA3E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20.7</w:t>
            </w:r>
          </w:p>
        </w:tc>
        <w:tc>
          <w:tcPr>
            <w:tcW w:w="286" w:type="pct"/>
            <w:vMerge w:val="continue"/>
            <w:vAlign w:val="center"/>
          </w:tcPr>
          <w:p w14:paraId="18F197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74EDD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7A0C1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645</w:t>
            </w:r>
          </w:p>
        </w:tc>
      </w:tr>
      <w:tr w14:paraId="17800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A8EFA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A1F54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EF3E4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37.16</w:t>
            </w:r>
          </w:p>
        </w:tc>
        <w:tc>
          <w:tcPr>
            <w:tcW w:w="253" w:type="pct"/>
            <w:vMerge w:val="continue"/>
            <w:vAlign w:val="center"/>
          </w:tcPr>
          <w:p w14:paraId="4D9799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BFB1E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BD4D3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2EC86A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9A52A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056C4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BB266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6019B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6BEE4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4506D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C8C26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7A5D7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74.18</w:t>
            </w:r>
          </w:p>
        </w:tc>
        <w:tc>
          <w:tcPr>
            <w:tcW w:w="286" w:type="pct"/>
            <w:vMerge w:val="continue"/>
            <w:vAlign w:val="center"/>
          </w:tcPr>
          <w:p w14:paraId="304FC5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7F649E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522CB0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564</w:t>
            </w:r>
          </w:p>
        </w:tc>
      </w:tr>
      <w:tr w14:paraId="38DC7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4F27A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54196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046BC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4B228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1C27A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CD14D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4847B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99130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1EBFC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5301B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191E1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48BA6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C91AB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B74B4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73FDD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73.48</w:t>
            </w:r>
          </w:p>
        </w:tc>
        <w:tc>
          <w:tcPr>
            <w:tcW w:w="286" w:type="pct"/>
            <w:vMerge w:val="continue"/>
            <w:vAlign w:val="center"/>
          </w:tcPr>
          <w:p w14:paraId="0822E0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CFF37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0F6D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566</w:t>
            </w:r>
          </w:p>
        </w:tc>
      </w:tr>
      <w:tr w14:paraId="1BC22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BFFE0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26355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7D51F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63928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9C3EB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C3CAA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E77C7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43630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DEE35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6949F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EC6FA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28F24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87BAA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B4B64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650DF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69.72</w:t>
            </w:r>
          </w:p>
        </w:tc>
        <w:tc>
          <w:tcPr>
            <w:tcW w:w="286" w:type="pct"/>
            <w:vMerge w:val="continue"/>
            <w:vAlign w:val="center"/>
          </w:tcPr>
          <w:p w14:paraId="27ACA0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49941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656A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568</w:t>
            </w:r>
          </w:p>
        </w:tc>
      </w:tr>
      <w:tr w14:paraId="4E23C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183EE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D6BE2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ECC92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920D6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BD265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180B7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1FD6A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1E741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FBBC2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13489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7805E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2AA50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ADFEC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B8225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AD34E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69.39</w:t>
            </w:r>
          </w:p>
        </w:tc>
        <w:tc>
          <w:tcPr>
            <w:tcW w:w="286" w:type="pct"/>
            <w:vMerge w:val="continue"/>
            <w:vAlign w:val="center"/>
          </w:tcPr>
          <w:p w14:paraId="3778EB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4F0B3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2B88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570</w:t>
            </w:r>
          </w:p>
        </w:tc>
      </w:tr>
      <w:tr w14:paraId="6F6FC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EA8FB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3CF9E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F03E1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2EF7C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897EF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7C921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A0F9F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45691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822DB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C44F8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CF124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A0484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A683C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BF5A1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94419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66.32</w:t>
            </w:r>
          </w:p>
        </w:tc>
        <w:tc>
          <w:tcPr>
            <w:tcW w:w="286" w:type="pct"/>
            <w:vMerge w:val="continue"/>
            <w:vAlign w:val="center"/>
          </w:tcPr>
          <w:p w14:paraId="4488D9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1055C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B3D7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572</w:t>
            </w:r>
          </w:p>
        </w:tc>
      </w:tr>
      <w:tr w14:paraId="6F1B7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E6657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74225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FA7EE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88731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584D4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3D62A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A1BB1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37155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DE4E3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0FE0B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D076B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0ABFB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0CA33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81B2E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5DF51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66.46</w:t>
            </w:r>
          </w:p>
        </w:tc>
        <w:tc>
          <w:tcPr>
            <w:tcW w:w="286" w:type="pct"/>
            <w:vMerge w:val="continue"/>
            <w:vAlign w:val="center"/>
          </w:tcPr>
          <w:p w14:paraId="433EE7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F3906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9BDBD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574</w:t>
            </w:r>
          </w:p>
        </w:tc>
      </w:tr>
      <w:tr w14:paraId="08F95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C7C03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CAC2A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3F09A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0634A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C249D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3AF4B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16E1E9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3BE72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C4042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83CB6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C446C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7FFDF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E1BAB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69770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ACBB8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43.85</w:t>
            </w:r>
          </w:p>
        </w:tc>
        <w:tc>
          <w:tcPr>
            <w:tcW w:w="286" w:type="pct"/>
            <w:vMerge w:val="continue"/>
            <w:vAlign w:val="center"/>
          </w:tcPr>
          <w:p w14:paraId="647D83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E35A4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FEB8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576</w:t>
            </w:r>
          </w:p>
        </w:tc>
      </w:tr>
      <w:tr w14:paraId="07AB9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01C53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9BAFD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5929E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4DA3F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3CF53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3D64F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FB2EB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E086A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3EF2B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96C7F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25E1C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F7CEE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6E236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F3F27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4E874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41.21</w:t>
            </w:r>
          </w:p>
        </w:tc>
        <w:tc>
          <w:tcPr>
            <w:tcW w:w="286" w:type="pct"/>
            <w:vMerge w:val="continue"/>
            <w:vAlign w:val="center"/>
          </w:tcPr>
          <w:p w14:paraId="74DD00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D7677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C3D4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580</w:t>
            </w:r>
          </w:p>
        </w:tc>
      </w:tr>
      <w:tr w14:paraId="1E3C5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CAC00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DAD5F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F39F5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D7CFC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EE7FA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485BD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9C7F7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77247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631C0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DAFFB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35038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795D4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9FAD9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7744B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382F3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39.21</w:t>
            </w:r>
          </w:p>
        </w:tc>
        <w:tc>
          <w:tcPr>
            <w:tcW w:w="286" w:type="pct"/>
            <w:vMerge w:val="continue"/>
            <w:vAlign w:val="center"/>
          </w:tcPr>
          <w:p w14:paraId="31C943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11E22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C135F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584</w:t>
            </w:r>
          </w:p>
        </w:tc>
      </w:tr>
      <w:tr w14:paraId="18975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BDEC9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CEF22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D0FEC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703FE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F485F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68B59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AF53B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CF19E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C6D46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742CA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85592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5DC5A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192E3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B2AA3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DDD06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39.29</w:t>
            </w:r>
          </w:p>
        </w:tc>
        <w:tc>
          <w:tcPr>
            <w:tcW w:w="286" w:type="pct"/>
            <w:vMerge w:val="continue"/>
            <w:vAlign w:val="center"/>
          </w:tcPr>
          <w:p w14:paraId="635576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0A1D0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B6F9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586</w:t>
            </w:r>
          </w:p>
        </w:tc>
      </w:tr>
      <w:tr w14:paraId="56463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1C6F4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8914E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98F28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413C3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5487E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9383C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D65A9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033C6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D4797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E7B9A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6D3CE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6A05D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12001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3EBB2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42F25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43.44</w:t>
            </w:r>
          </w:p>
        </w:tc>
        <w:tc>
          <w:tcPr>
            <w:tcW w:w="286" w:type="pct"/>
            <w:vMerge w:val="continue"/>
            <w:vAlign w:val="center"/>
          </w:tcPr>
          <w:p w14:paraId="4FC4F0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15127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15CF5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578</w:t>
            </w:r>
          </w:p>
        </w:tc>
      </w:tr>
      <w:tr w14:paraId="25E90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F6D5B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166D7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15328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E5573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F4C0A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32E84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AAEAD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A5417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70504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6790E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D25DC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09301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2A5C6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CBD33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169EF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41.02</w:t>
            </w:r>
          </w:p>
        </w:tc>
        <w:tc>
          <w:tcPr>
            <w:tcW w:w="286" w:type="pct"/>
            <w:vMerge w:val="continue"/>
            <w:vAlign w:val="center"/>
          </w:tcPr>
          <w:p w14:paraId="58244F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3FD38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6A87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582</w:t>
            </w:r>
          </w:p>
        </w:tc>
      </w:tr>
      <w:tr w14:paraId="57B39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766A5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7DEF1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EEF26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793C6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B236C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9138A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5DB1C6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80E37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479A4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9BA3A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851BF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32E01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6FD5D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0ED60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D9AA7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81.76</w:t>
            </w:r>
          </w:p>
        </w:tc>
        <w:tc>
          <w:tcPr>
            <w:tcW w:w="286" w:type="pct"/>
            <w:vMerge w:val="continue"/>
            <w:vAlign w:val="center"/>
          </w:tcPr>
          <w:p w14:paraId="111E4C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277B8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DB43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563</w:t>
            </w:r>
          </w:p>
        </w:tc>
      </w:tr>
      <w:tr w14:paraId="0F20F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06631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B8016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BEEC6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24E09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6C9C2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52BE5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01840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D5CF5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25282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2766A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3E2D8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091C2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2F15D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093C3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FCE88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14BD0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49B5A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FA65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565</w:t>
            </w:r>
          </w:p>
        </w:tc>
      </w:tr>
      <w:tr w14:paraId="37A9A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F56E8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4135A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5767E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DD585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36152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79A66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95F35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4937C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90D22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7F16A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39586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A65E8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283E5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913FA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E84E6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76.16</w:t>
            </w:r>
          </w:p>
        </w:tc>
        <w:tc>
          <w:tcPr>
            <w:tcW w:w="286" w:type="pct"/>
            <w:vMerge w:val="continue"/>
            <w:vAlign w:val="center"/>
          </w:tcPr>
          <w:p w14:paraId="0B7EA3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46212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59A8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567</w:t>
            </w:r>
          </w:p>
        </w:tc>
      </w:tr>
      <w:tr w14:paraId="77D82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2E8CD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81511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B3F76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CAB8D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C4FBE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A4B77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C42F4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FBC75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BFD64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2FA97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298BD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8A338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8C6AD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8F411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63D5A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76.04</w:t>
            </w:r>
          </w:p>
        </w:tc>
        <w:tc>
          <w:tcPr>
            <w:tcW w:w="286" w:type="pct"/>
            <w:vMerge w:val="continue"/>
            <w:vAlign w:val="center"/>
          </w:tcPr>
          <w:p w14:paraId="6AD846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61729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1AF29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569</w:t>
            </w:r>
          </w:p>
        </w:tc>
      </w:tr>
      <w:tr w14:paraId="40DFE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A9AAD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B1150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25486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FBAF2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1F59D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6B177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13A0F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B7651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51CD1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D9B1E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2F222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E268F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8615F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A9FFB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68FFC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72.53</w:t>
            </w:r>
          </w:p>
        </w:tc>
        <w:tc>
          <w:tcPr>
            <w:tcW w:w="286" w:type="pct"/>
            <w:vMerge w:val="continue"/>
            <w:vAlign w:val="center"/>
          </w:tcPr>
          <w:p w14:paraId="6CE3FD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182F9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AD06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571</w:t>
            </w:r>
          </w:p>
        </w:tc>
      </w:tr>
      <w:tr w14:paraId="74A46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832F9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6963F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D0576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5AD8C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DE17B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E4036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06991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D06F6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F3A36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73C98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AB791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F45A8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E5DF0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4D1A2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962BF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72.6</w:t>
            </w:r>
          </w:p>
        </w:tc>
        <w:tc>
          <w:tcPr>
            <w:tcW w:w="286" w:type="pct"/>
            <w:vMerge w:val="continue"/>
            <w:vAlign w:val="center"/>
          </w:tcPr>
          <w:p w14:paraId="7C4DCE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FE8E6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CE97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573</w:t>
            </w:r>
          </w:p>
        </w:tc>
      </w:tr>
      <w:tr w14:paraId="00601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32452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37DC6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B2F39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DCFBF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5F92E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3876D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4D87C2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C3E2A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7DF33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8D4D5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80EE5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E7784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A246C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2564C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03BE71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48.33</w:t>
            </w:r>
          </w:p>
        </w:tc>
        <w:tc>
          <w:tcPr>
            <w:tcW w:w="286" w:type="pct"/>
            <w:vMerge w:val="continue"/>
            <w:vAlign w:val="center"/>
          </w:tcPr>
          <w:p w14:paraId="3C1314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30D31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2271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575</w:t>
            </w:r>
          </w:p>
        </w:tc>
      </w:tr>
      <w:tr w14:paraId="6102E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0C4A9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39C2C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9610F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B8D2B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1D4D7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D59F0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E73FD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2CCA1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F50DA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BC8F0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6BA3E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1F62A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BBDF9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20F65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3BBEF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BE737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042B6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6072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577</w:t>
            </w:r>
          </w:p>
        </w:tc>
      </w:tr>
      <w:tr w14:paraId="43C73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757A7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8CB60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D324F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E1D4F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56E92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E0067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09DE8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4FE6D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FB4C1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478C0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78A71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52329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102A3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D399F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6A322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45.02</w:t>
            </w:r>
          </w:p>
        </w:tc>
        <w:tc>
          <w:tcPr>
            <w:tcW w:w="286" w:type="pct"/>
            <w:vMerge w:val="continue"/>
            <w:vAlign w:val="center"/>
          </w:tcPr>
          <w:p w14:paraId="2B705E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0F661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7005B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579</w:t>
            </w:r>
          </w:p>
        </w:tc>
      </w:tr>
      <w:tr w14:paraId="47BB7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D2891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866E9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F0B9B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B5623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295FD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F2F87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D783D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8D197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BAB74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B9FA5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69D79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25812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7C9EF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8FC5E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4B0AD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42.87</w:t>
            </w:r>
          </w:p>
        </w:tc>
        <w:tc>
          <w:tcPr>
            <w:tcW w:w="286" w:type="pct"/>
            <w:vMerge w:val="continue"/>
            <w:vAlign w:val="center"/>
          </w:tcPr>
          <w:p w14:paraId="68FEE7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5F45A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45ED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583</w:t>
            </w:r>
          </w:p>
        </w:tc>
      </w:tr>
      <w:tr w14:paraId="20A1D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D478F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D586A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3E965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BD615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EF7A3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D3A41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EE5C4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FC1D8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A91E2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9B0B4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AFBF8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F72CF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29661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E2B93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8C1FE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42.92</w:t>
            </w:r>
          </w:p>
        </w:tc>
        <w:tc>
          <w:tcPr>
            <w:tcW w:w="286" w:type="pct"/>
            <w:vMerge w:val="continue"/>
            <w:vAlign w:val="center"/>
          </w:tcPr>
          <w:p w14:paraId="0542D8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088DE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CBDB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585</w:t>
            </w:r>
          </w:p>
        </w:tc>
      </w:tr>
      <w:tr w14:paraId="4B47F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CC8A0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7BE6F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FD00F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BF35E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27035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5B675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3C730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B99BF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465E5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41AD0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3B33A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DDEF7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DC914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622A0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9689A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44.95</w:t>
            </w:r>
          </w:p>
        </w:tc>
        <w:tc>
          <w:tcPr>
            <w:tcW w:w="286" w:type="pct"/>
            <w:vMerge w:val="continue"/>
            <w:vAlign w:val="center"/>
          </w:tcPr>
          <w:p w14:paraId="0CF514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12BF4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52D8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581</w:t>
            </w:r>
          </w:p>
        </w:tc>
      </w:tr>
      <w:tr w14:paraId="2EAE1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3D57D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02F36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3E5C1D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2.52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ED784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41.49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D092E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4440F6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0B2BC9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29EAAE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B4647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42221A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-25.39</w:t>
            </w:r>
          </w:p>
        </w:tc>
        <w:tc>
          <w:tcPr>
            <w:tcW w:w="235" w:type="pct"/>
            <w:vMerge w:val="continue"/>
            <w:vAlign w:val="center"/>
          </w:tcPr>
          <w:p w14:paraId="3164E4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6ADB4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0E328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35A50F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18502B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17.71</w:t>
            </w:r>
          </w:p>
        </w:tc>
        <w:tc>
          <w:tcPr>
            <w:tcW w:w="286" w:type="pct"/>
            <w:vMerge w:val="continue"/>
            <w:vAlign w:val="center"/>
          </w:tcPr>
          <w:p w14:paraId="56B473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3B594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20D5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181</w:t>
            </w:r>
          </w:p>
        </w:tc>
      </w:tr>
      <w:tr w14:paraId="2CA70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78D42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141E0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741CE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2.79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2AE22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42.49</w:t>
            </w:r>
          </w:p>
        </w:tc>
        <w:tc>
          <w:tcPr>
            <w:tcW w:w="246" w:type="pct"/>
            <w:vMerge w:val="continue"/>
            <w:vAlign w:val="center"/>
          </w:tcPr>
          <w:p w14:paraId="2D645A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DF845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387C88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C9E3A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D494F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00893F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C56F6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F2B6D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02325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F605A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E74E9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17.73</w:t>
            </w:r>
          </w:p>
        </w:tc>
        <w:tc>
          <w:tcPr>
            <w:tcW w:w="286" w:type="pct"/>
            <w:vMerge w:val="continue"/>
            <w:vAlign w:val="center"/>
          </w:tcPr>
          <w:p w14:paraId="162FCA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27EC7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C6E0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177</w:t>
            </w:r>
          </w:p>
        </w:tc>
      </w:tr>
      <w:tr w14:paraId="021F3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E5DC1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DC465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27C34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20339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51.49</w:t>
            </w:r>
          </w:p>
        </w:tc>
        <w:tc>
          <w:tcPr>
            <w:tcW w:w="246" w:type="pct"/>
            <w:vMerge w:val="continue"/>
            <w:vAlign w:val="center"/>
          </w:tcPr>
          <w:p w14:paraId="40D01B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AB018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0A1BC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7C4D7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57C5E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1F50A9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47793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A5989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7EC4A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EF813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E12D4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17.79</w:t>
            </w:r>
          </w:p>
        </w:tc>
        <w:tc>
          <w:tcPr>
            <w:tcW w:w="286" w:type="pct"/>
            <w:vMerge w:val="continue"/>
            <w:vAlign w:val="center"/>
          </w:tcPr>
          <w:p w14:paraId="537D68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D150E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E102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173</w:t>
            </w:r>
          </w:p>
        </w:tc>
      </w:tr>
      <w:tr w14:paraId="6BAE8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36CFE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766E0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0BF47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518E0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53.72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66CA9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41AB45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36" w:type="pct"/>
            <w:vMerge w:val="continue"/>
            <w:vAlign w:val="center"/>
          </w:tcPr>
          <w:p w14:paraId="629380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FB86B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106E7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30E12B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-37.62</w:t>
            </w:r>
          </w:p>
        </w:tc>
        <w:tc>
          <w:tcPr>
            <w:tcW w:w="235" w:type="pct"/>
            <w:vMerge w:val="continue"/>
            <w:vAlign w:val="center"/>
          </w:tcPr>
          <w:p w14:paraId="49491D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51094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821D7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5513C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8952D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19.67</w:t>
            </w:r>
          </w:p>
        </w:tc>
        <w:tc>
          <w:tcPr>
            <w:tcW w:w="286" w:type="pct"/>
            <w:vMerge w:val="continue"/>
            <w:vAlign w:val="center"/>
          </w:tcPr>
          <w:p w14:paraId="2E0B02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764A6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B425B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169</w:t>
            </w:r>
          </w:p>
        </w:tc>
      </w:tr>
      <w:tr w14:paraId="17A87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0CDE1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54BAA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2D0BC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10.11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CD244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54.72</w:t>
            </w:r>
          </w:p>
        </w:tc>
        <w:tc>
          <w:tcPr>
            <w:tcW w:w="246" w:type="pct"/>
            <w:vMerge w:val="continue"/>
            <w:vAlign w:val="center"/>
          </w:tcPr>
          <w:p w14:paraId="5998FD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D380A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4A097E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94A77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8D31F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067CB6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97E43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BE0E1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D335B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64CCA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AFACD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19.69</w:t>
            </w:r>
          </w:p>
        </w:tc>
        <w:tc>
          <w:tcPr>
            <w:tcW w:w="286" w:type="pct"/>
            <w:vMerge w:val="continue"/>
            <w:vAlign w:val="center"/>
          </w:tcPr>
          <w:p w14:paraId="42B286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5E840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9F002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165</w:t>
            </w:r>
          </w:p>
        </w:tc>
      </w:tr>
      <w:tr w14:paraId="7FFF4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62153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77BF9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A21A2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19.76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76930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61.09</w:t>
            </w:r>
          </w:p>
        </w:tc>
        <w:tc>
          <w:tcPr>
            <w:tcW w:w="246" w:type="pct"/>
            <w:vMerge w:val="continue"/>
            <w:vAlign w:val="center"/>
          </w:tcPr>
          <w:p w14:paraId="496A8D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7C864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DCF19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D1EDD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42AA2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229B21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46811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78401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E3DF7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A5CA1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EB52E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19.76</w:t>
            </w:r>
          </w:p>
        </w:tc>
        <w:tc>
          <w:tcPr>
            <w:tcW w:w="286" w:type="pct"/>
            <w:vMerge w:val="continue"/>
            <w:vAlign w:val="center"/>
          </w:tcPr>
          <w:p w14:paraId="07CA39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403C5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FC97E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161</w:t>
            </w:r>
          </w:p>
        </w:tc>
      </w:tr>
      <w:tr w14:paraId="291F2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085A2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1A81B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924B0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46.42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FA647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69.31</w:t>
            </w:r>
          </w:p>
        </w:tc>
        <w:tc>
          <w:tcPr>
            <w:tcW w:w="246" w:type="pct"/>
            <w:vMerge w:val="continue"/>
            <w:vAlign w:val="center"/>
          </w:tcPr>
          <w:p w14:paraId="491DE8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1B7707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4056A7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575997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6.86</w:t>
            </w:r>
          </w:p>
        </w:tc>
        <w:tc>
          <w:tcPr>
            <w:tcW w:w="253" w:type="pct"/>
            <w:vMerge w:val="continue"/>
            <w:vAlign w:val="center"/>
          </w:tcPr>
          <w:p w14:paraId="23164E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29D678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continue"/>
            <w:vAlign w:val="center"/>
          </w:tcPr>
          <w:p w14:paraId="23EB04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A1896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6C6079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4C21D5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490789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46.42</w:t>
            </w:r>
          </w:p>
        </w:tc>
        <w:tc>
          <w:tcPr>
            <w:tcW w:w="286" w:type="pct"/>
            <w:vMerge w:val="continue"/>
            <w:vAlign w:val="center"/>
          </w:tcPr>
          <w:p w14:paraId="412583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727E4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6EE3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521</w:t>
            </w:r>
          </w:p>
        </w:tc>
      </w:tr>
      <w:tr w14:paraId="65723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C7566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EE933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36DA0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56.22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FB7A9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71.1</w:t>
            </w:r>
          </w:p>
        </w:tc>
        <w:tc>
          <w:tcPr>
            <w:tcW w:w="246" w:type="pct"/>
            <w:vMerge w:val="continue"/>
            <w:vAlign w:val="center"/>
          </w:tcPr>
          <w:p w14:paraId="23DC9D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19BD2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31D9AC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6C193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B3EDA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546F0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D94EE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590F4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51160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6BE22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72B55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79.03</w:t>
            </w:r>
          </w:p>
        </w:tc>
        <w:tc>
          <w:tcPr>
            <w:tcW w:w="286" w:type="pct"/>
            <w:vMerge w:val="continue"/>
            <w:vAlign w:val="center"/>
          </w:tcPr>
          <w:p w14:paraId="6486B6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F085C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EC422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520</w:t>
            </w:r>
          </w:p>
        </w:tc>
      </w:tr>
      <w:tr w14:paraId="2A83B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A833B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794CE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32B7C5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F1569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70.91</w:t>
            </w:r>
          </w:p>
        </w:tc>
        <w:tc>
          <w:tcPr>
            <w:tcW w:w="246" w:type="pct"/>
            <w:vMerge w:val="continue"/>
            <w:vAlign w:val="center"/>
          </w:tcPr>
          <w:p w14:paraId="036C20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61522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3E4FB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283B1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3" w:type="pct"/>
            <w:vMerge w:val="continue"/>
            <w:vAlign w:val="center"/>
          </w:tcPr>
          <w:p w14:paraId="612F0E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653A61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0BB3FF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134D3A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3" w:type="pct"/>
            <w:vMerge w:val="continue"/>
            <w:vAlign w:val="center"/>
          </w:tcPr>
          <w:p w14:paraId="14CBBA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6C3FE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8109E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55.5</w:t>
            </w:r>
          </w:p>
        </w:tc>
        <w:tc>
          <w:tcPr>
            <w:tcW w:w="286" w:type="pct"/>
            <w:vMerge w:val="continue"/>
            <w:vAlign w:val="center"/>
          </w:tcPr>
          <w:p w14:paraId="00A55D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30EFE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544F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686</w:t>
            </w:r>
          </w:p>
        </w:tc>
      </w:tr>
      <w:tr w14:paraId="64673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911F4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0DE5B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4D5B89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BB91B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71.26</w:t>
            </w:r>
          </w:p>
        </w:tc>
        <w:tc>
          <w:tcPr>
            <w:tcW w:w="246" w:type="pct"/>
            <w:vMerge w:val="continue"/>
            <w:vAlign w:val="center"/>
          </w:tcPr>
          <w:p w14:paraId="17517A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BCFBA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B3622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6CDB5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 w:val="continue"/>
            <w:vAlign w:val="center"/>
          </w:tcPr>
          <w:p w14:paraId="5CA90F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CB6C5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AC294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5BFB2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63D12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FECAF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462376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57.6</w:t>
            </w:r>
          </w:p>
        </w:tc>
        <w:tc>
          <w:tcPr>
            <w:tcW w:w="286" w:type="pct"/>
            <w:vMerge w:val="continue"/>
            <w:vAlign w:val="center"/>
          </w:tcPr>
          <w:p w14:paraId="597840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54F97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783A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689</w:t>
            </w:r>
          </w:p>
        </w:tc>
      </w:tr>
      <w:tr w14:paraId="250E4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65613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F4373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9A454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04CEC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20C9E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91D61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7285E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62B064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253" w:type="pct"/>
            <w:vMerge w:val="continue"/>
            <w:vAlign w:val="center"/>
          </w:tcPr>
          <w:p w14:paraId="23F9DE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3E031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ADA73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99377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955AB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569014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0687E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3CED5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0DFC3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6717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692</w:t>
            </w:r>
          </w:p>
        </w:tc>
      </w:tr>
      <w:tr w14:paraId="21CEE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EC117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0AC8D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6CED6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7FF5F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71.96</w:t>
            </w:r>
          </w:p>
        </w:tc>
        <w:tc>
          <w:tcPr>
            <w:tcW w:w="246" w:type="pct"/>
            <w:vMerge w:val="continue"/>
            <w:vAlign w:val="center"/>
          </w:tcPr>
          <w:p w14:paraId="5B0629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66BEE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5A8A7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226D4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continue"/>
            <w:vAlign w:val="center"/>
          </w:tcPr>
          <w:p w14:paraId="56B0D7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95A85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0BDD7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E0423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4FE423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7E38A5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E22E0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286" w:type="pct"/>
            <w:vMerge w:val="continue"/>
            <w:vAlign w:val="center"/>
          </w:tcPr>
          <w:p w14:paraId="7B09FF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98F92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F8FB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683</w:t>
            </w:r>
          </w:p>
        </w:tc>
      </w:tr>
      <w:tr w14:paraId="55ACD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restart"/>
            <w:shd w:val="clear" w:color="auto" w:fill="auto"/>
            <w:vAlign w:val="center"/>
          </w:tcPr>
          <w:p w14:paraId="1A3553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D1T1-A2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AE258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2879AF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21.68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F3B49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61.97</w:t>
            </w:r>
          </w:p>
        </w:tc>
        <w:tc>
          <w:tcPr>
            <w:tcW w:w="246" w:type="pct"/>
            <w:vMerge w:val="continue"/>
            <w:vAlign w:val="center"/>
          </w:tcPr>
          <w:p w14:paraId="0092A1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145A65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6AF5A5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CDB84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C6950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2F4B3F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74D586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3E9EEC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71EE92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687E68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547E5B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21.68</w:t>
            </w:r>
          </w:p>
        </w:tc>
        <w:tc>
          <w:tcPr>
            <w:tcW w:w="286" w:type="pct"/>
            <w:vMerge w:val="continue"/>
            <w:vAlign w:val="center"/>
          </w:tcPr>
          <w:p w14:paraId="0E8D87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687AD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2467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506</w:t>
            </w:r>
          </w:p>
        </w:tc>
      </w:tr>
      <w:tr w14:paraId="73B3D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33568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2F32F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664CF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21.71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467DE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61.98</w:t>
            </w:r>
          </w:p>
        </w:tc>
        <w:tc>
          <w:tcPr>
            <w:tcW w:w="246" w:type="pct"/>
            <w:vMerge w:val="continue"/>
            <w:vAlign w:val="center"/>
          </w:tcPr>
          <w:p w14:paraId="0FBF22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2A69F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3D4DAE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836D5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AA27A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63478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5F6A3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1EEBE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F0995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DB863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5C0B6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21.71</w:t>
            </w:r>
          </w:p>
        </w:tc>
        <w:tc>
          <w:tcPr>
            <w:tcW w:w="286" w:type="pct"/>
            <w:vMerge w:val="continue"/>
            <w:vAlign w:val="center"/>
          </w:tcPr>
          <w:p w14:paraId="3D202C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65359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6AFDC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505</w:t>
            </w:r>
          </w:p>
        </w:tc>
      </w:tr>
      <w:tr w14:paraId="34BAB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54C69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F6CC4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ACBE4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22.54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B1886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62.34</w:t>
            </w:r>
          </w:p>
        </w:tc>
        <w:tc>
          <w:tcPr>
            <w:tcW w:w="246" w:type="pct"/>
            <w:vMerge w:val="continue"/>
            <w:vAlign w:val="center"/>
          </w:tcPr>
          <w:p w14:paraId="36F9F7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2E8639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6E59F1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B9350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D7EB9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1A158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5BF82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EF665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3D8E28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11AB7C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AC356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22.54</w:t>
            </w:r>
          </w:p>
        </w:tc>
        <w:tc>
          <w:tcPr>
            <w:tcW w:w="286" w:type="pct"/>
            <w:vMerge w:val="continue"/>
            <w:vAlign w:val="center"/>
          </w:tcPr>
          <w:p w14:paraId="32EC23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826B3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C35C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502</w:t>
            </w:r>
          </w:p>
        </w:tc>
      </w:tr>
      <w:tr w14:paraId="36661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9D769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8012A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FB997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22.57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DF39C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62.35</w:t>
            </w:r>
          </w:p>
        </w:tc>
        <w:tc>
          <w:tcPr>
            <w:tcW w:w="246" w:type="pct"/>
            <w:vMerge w:val="continue"/>
            <w:vAlign w:val="center"/>
          </w:tcPr>
          <w:p w14:paraId="15B561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6A5A20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1E98A9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1B582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B4CAD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7B879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B120E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EB6F6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C09DD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1736D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44494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22.57</w:t>
            </w:r>
          </w:p>
        </w:tc>
        <w:tc>
          <w:tcPr>
            <w:tcW w:w="286" w:type="pct"/>
            <w:vMerge w:val="continue"/>
            <w:vAlign w:val="center"/>
          </w:tcPr>
          <w:p w14:paraId="66149E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01B1A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DCDF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501</w:t>
            </w:r>
          </w:p>
        </w:tc>
      </w:tr>
      <w:tr w14:paraId="695DC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497A8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933BD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10923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25.08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69C3F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63.36</w:t>
            </w:r>
          </w:p>
        </w:tc>
        <w:tc>
          <w:tcPr>
            <w:tcW w:w="246" w:type="pct"/>
            <w:vMerge w:val="continue"/>
            <w:vAlign w:val="center"/>
          </w:tcPr>
          <w:p w14:paraId="23468F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64FB16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0F92B5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A4EA3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5E060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BE0B2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63493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A0DAB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297BB2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098022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3ABFC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25.08</w:t>
            </w:r>
          </w:p>
        </w:tc>
        <w:tc>
          <w:tcPr>
            <w:tcW w:w="286" w:type="pct"/>
            <w:vMerge w:val="continue"/>
            <w:vAlign w:val="center"/>
          </w:tcPr>
          <w:p w14:paraId="480F1A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681E1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A2F3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498</w:t>
            </w:r>
          </w:p>
        </w:tc>
      </w:tr>
      <w:tr w14:paraId="1A811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EBF88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4D744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179C6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25.11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7BE0B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63.37</w:t>
            </w:r>
          </w:p>
        </w:tc>
        <w:tc>
          <w:tcPr>
            <w:tcW w:w="246" w:type="pct"/>
            <w:vMerge w:val="continue"/>
            <w:vAlign w:val="center"/>
          </w:tcPr>
          <w:p w14:paraId="00DB81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000B6F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51B869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AA9E6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2FC4C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40579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106BC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A734A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40804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2AC8D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0AD0D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25.11</w:t>
            </w:r>
          </w:p>
        </w:tc>
        <w:tc>
          <w:tcPr>
            <w:tcW w:w="286" w:type="pct"/>
            <w:vMerge w:val="continue"/>
            <w:vAlign w:val="center"/>
          </w:tcPr>
          <w:p w14:paraId="39FE4E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C19F3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9252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497</w:t>
            </w:r>
          </w:p>
        </w:tc>
      </w:tr>
      <w:tr w14:paraId="65BA1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5953C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92F1F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0FD9BB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33.79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EEDFF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66.37</w:t>
            </w:r>
          </w:p>
        </w:tc>
        <w:tc>
          <w:tcPr>
            <w:tcW w:w="246" w:type="pct"/>
            <w:vMerge w:val="continue"/>
            <w:vAlign w:val="center"/>
          </w:tcPr>
          <w:p w14:paraId="7B6C78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0B559F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6EDBB0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D0374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 w:val="continue"/>
            <w:vAlign w:val="center"/>
          </w:tcPr>
          <w:p w14:paraId="088B33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5F5174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 w:val="continue"/>
            <w:vAlign w:val="center"/>
          </w:tcPr>
          <w:p w14:paraId="52E8D2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8F06C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4A889A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7589D2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36483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33.79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02065C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 w:val="continue"/>
            <w:vAlign w:val="center"/>
          </w:tcPr>
          <w:p w14:paraId="490EF5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FA48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</w:t>
            </w:r>
          </w:p>
        </w:tc>
      </w:tr>
      <w:tr w14:paraId="7EC24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F8DE5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19B57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F79FF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34.05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65E18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66.44</w:t>
            </w:r>
          </w:p>
        </w:tc>
        <w:tc>
          <w:tcPr>
            <w:tcW w:w="246" w:type="pct"/>
            <w:vMerge w:val="continue"/>
            <w:vAlign w:val="center"/>
          </w:tcPr>
          <w:p w14:paraId="52DFAC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69EA03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519A93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21B74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24E11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80DB2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08B67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F11EB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D7785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D5881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772A6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34.05</w:t>
            </w:r>
          </w:p>
        </w:tc>
        <w:tc>
          <w:tcPr>
            <w:tcW w:w="286" w:type="pct"/>
            <w:vMerge w:val="continue"/>
            <w:vAlign w:val="center"/>
          </w:tcPr>
          <w:p w14:paraId="6478DC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BC166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597E1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</w:t>
            </w:r>
          </w:p>
        </w:tc>
      </w:tr>
      <w:tr w14:paraId="795A2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D79F0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A107B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556D8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46.72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FB76C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69.37</w:t>
            </w:r>
          </w:p>
        </w:tc>
        <w:tc>
          <w:tcPr>
            <w:tcW w:w="246" w:type="pct"/>
            <w:vMerge w:val="continue"/>
            <w:vAlign w:val="center"/>
          </w:tcPr>
          <w:p w14:paraId="5ABB3F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5C847B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6178FA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92DE4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0B514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DEC8E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71D4F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2A73A5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 w:val="continue"/>
            <w:vAlign w:val="center"/>
          </w:tcPr>
          <w:p w14:paraId="3191A6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BBD62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B7326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46.72</w:t>
            </w:r>
          </w:p>
        </w:tc>
        <w:tc>
          <w:tcPr>
            <w:tcW w:w="286" w:type="pct"/>
            <w:vMerge w:val="continue"/>
            <w:vAlign w:val="center"/>
          </w:tcPr>
          <w:p w14:paraId="3BA68B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F4970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63F9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</w:t>
            </w:r>
          </w:p>
        </w:tc>
      </w:tr>
      <w:tr w14:paraId="23BF6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274CA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59AB0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A818B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47.07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6E2B0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69.44</w:t>
            </w:r>
          </w:p>
        </w:tc>
        <w:tc>
          <w:tcPr>
            <w:tcW w:w="246" w:type="pct"/>
            <w:vMerge w:val="continue"/>
            <w:vAlign w:val="center"/>
          </w:tcPr>
          <w:p w14:paraId="11A107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9A524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7F6F69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027B7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EB454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728B0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EF98F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704B2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A3214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E5A5E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BF7BF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47.07</w:t>
            </w:r>
          </w:p>
        </w:tc>
        <w:tc>
          <w:tcPr>
            <w:tcW w:w="286" w:type="pct"/>
            <w:vMerge w:val="continue"/>
            <w:vAlign w:val="center"/>
          </w:tcPr>
          <w:p w14:paraId="0A84F2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9584E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BC586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</w:t>
            </w:r>
          </w:p>
        </w:tc>
      </w:tr>
      <w:tr w14:paraId="70451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14AF8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42C19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AD067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21.46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821EC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61.89</w:t>
            </w:r>
          </w:p>
        </w:tc>
        <w:tc>
          <w:tcPr>
            <w:tcW w:w="246" w:type="pct"/>
            <w:vMerge w:val="continue"/>
            <w:vAlign w:val="center"/>
          </w:tcPr>
          <w:p w14:paraId="586A4E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14648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0687C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37CEA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A2FD3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07D507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continue"/>
            <w:vAlign w:val="center"/>
          </w:tcPr>
          <w:p w14:paraId="1297E8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68AF4D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 w:val="continue"/>
            <w:vAlign w:val="center"/>
          </w:tcPr>
          <w:p w14:paraId="283B8D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FC059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613071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21.46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1A723D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 w:val="continue"/>
            <w:vAlign w:val="center"/>
          </w:tcPr>
          <w:p w14:paraId="2BA227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D68F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</w:t>
            </w:r>
          </w:p>
        </w:tc>
      </w:tr>
      <w:tr w14:paraId="5CE4B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653C6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6FB60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4AD33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39A63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4D948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4EB284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318DEA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C65AD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3C4E4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3837D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67769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E1614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02078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8C97C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4C82E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EAE08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57988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67A2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</w:t>
            </w:r>
          </w:p>
        </w:tc>
      </w:tr>
      <w:tr w14:paraId="50039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D6733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B365D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FB92E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24.22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E456A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63.04</w:t>
            </w:r>
          </w:p>
        </w:tc>
        <w:tc>
          <w:tcPr>
            <w:tcW w:w="246" w:type="pct"/>
            <w:vMerge w:val="continue"/>
            <w:vAlign w:val="center"/>
          </w:tcPr>
          <w:p w14:paraId="08159B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40006B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6B3151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E1CFF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98817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4F31E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DEB7D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E46F8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3B229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4DBC7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3E7FA0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24.22</w:t>
            </w:r>
          </w:p>
        </w:tc>
        <w:tc>
          <w:tcPr>
            <w:tcW w:w="286" w:type="pct"/>
            <w:vMerge w:val="continue"/>
            <w:vAlign w:val="center"/>
          </w:tcPr>
          <w:p w14:paraId="414CB0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60CF5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245C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</w:t>
            </w:r>
          </w:p>
        </w:tc>
      </w:tr>
      <w:tr w14:paraId="4B42D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45CAD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265DC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8BD6C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5F406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DA3A1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198314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54C118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ECDD4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965E6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55A68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878F6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38B52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2E26E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3B06D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2547D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E584D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CB4BA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C5B07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</w:t>
            </w:r>
          </w:p>
        </w:tc>
      </w:tr>
      <w:tr w14:paraId="6C54B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E9494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517E4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009D12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28.21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4E8B1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64.48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DFD9E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5BDE5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71145E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588FA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30426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3152E7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 w:val="continue"/>
            <w:vAlign w:val="center"/>
          </w:tcPr>
          <w:p w14:paraId="5499AA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6384E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591C31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299185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EC4F7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28.21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7545D7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 w:val="continue"/>
            <w:vAlign w:val="center"/>
          </w:tcPr>
          <w:p w14:paraId="136581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13D8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306</w:t>
            </w:r>
          </w:p>
        </w:tc>
      </w:tr>
      <w:tr w14:paraId="57677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8A078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F4114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EBE51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28.29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6465A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64.5</w:t>
            </w:r>
          </w:p>
        </w:tc>
        <w:tc>
          <w:tcPr>
            <w:tcW w:w="246" w:type="pct"/>
            <w:vMerge w:val="continue"/>
            <w:vAlign w:val="center"/>
          </w:tcPr>
          <w:p w14:paraId="041637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361B8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6F917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D16F2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468B7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004376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72A5F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FA8D0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A4AEF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7C4E6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7BE81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28.29</w:t>
            </w:r>
          </w:p>
        </w:tc>
        <w:tc>
          <w:tcPr>
            <w:tcW w:w="286" w:type="pct"/>
            <w:vMerge w:val="continue"/>
            <w:vAlign w:val="center"/>
          </w:tcPr>
          <w:p w14:paraId="327D8D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5A036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622D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270</w:t>
            </w:r>
          </w:p>
        </w:tc>
      </w:tr>
      <w:tr w14:paraId="3A494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8615D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A5FAF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3E017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29.43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6EA26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64.88</w:t>
            </w:r>
          </w:p>
        </w:tc>
        <w:tc>
          <w:tcPr>
            <w:tcW w:w="246" w:type="pct"/>
            <w:vMerge w:val="continue"/>
            <w:vAlign w:val="center"/>
          </w:tcPr>
          <w:p w14:paraId="2FDEA9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C1EAA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F6DCA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01F4CE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7AF12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0261B1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8D68E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A2569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685673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578933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57F59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29.43</w:t>
            </w:r>
          </w:p>
        </w:tc>
        <w:tc>
          <w:tcPr>
            <w:tcW w:w="286" w:type="pct"/>
            <w:vMerge w:val="continue"/>
            <w:vAlign w:val="center"/>
          </w:tcPr>
          <w:p w14:paraId="41952D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3103D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1147E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303</w:t>
            </w:r>
          </w:p>
        </w:tc>
      </w:tr>
      <w:tr w14:paraId="545C2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799FA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92D0B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0145F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29.5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88F4B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64.9</w:t>
            </w:r>
          </w:p>
        </w:tc>
        <w:tc>
          <w:tcPr>
            <w:tcW w:w="246" w:type="pct"/>
            <w:vMerge w:val="continue"/>
            <w:vAlign w:val="center"/>
          </w:tcPr>
          <w:p w14:paraId="4C4840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AD9C1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ED46D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6873F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D9177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30A804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8C1A3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7AE23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E9526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B01CB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EED88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29.5</w:t>
            </w:r>
          </w:p>
        </w:tc>
        <w:tc>
          <w:tcPr>
            <w:tcW w:w="286" w:type="pct"/>
            <w:vMerge w:val="continue"/>
            <w:vAlign w:val="center"/>
          </w:tcPr>
          <w:p w14:paraId="398832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900C7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F7BE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267</w:t>
            </w:r>
          </w:p>
        </w:tc>
      </w:tr>
      <w:tr w14:paraId="4F679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E6B16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D587E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6F869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30.53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30698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65.23</w:t>
            </w:r>
          </w:p>
        </w:tc>
        <w:tc>
          <w:tcPr>
            <w:tcW w:w="246" w:type="pct"/>
            <w:vMerge w:val="continue"/>
            <w:vAlign w:val="center"/>
          </w:tcPr>
          <w:p w14:paraId="0F0F8A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23536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E899D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076E0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B9000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7E625D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EA39A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56C62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29F840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33CFC9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56CE4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30.53</w:t>
            </w:r>
          </w:p>
        </w:tc>
        <w:tc>
          <w:tcPr>
            <w:tcW w:w="286" w:type="pct"/>
            <w:vMerge w:val="continue"/>
            <w:vAlign w:val="center"/>
          </w:tcPr>
          <w:p w14:paraId="7D89DB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CC61A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F210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300</w:t>
            </w:r>
          </w:p>
        </w:tc>
      </w:tr>
      <w:tr w14:paraId="3AC31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52C26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9CDC3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5D319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30.61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E8F3F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65.25</w:t>
            </w:r>
          </w:p>
        </w:tc>
        <w:tc>
          <w:tcPr>
            <w:tcW w:w="246" w:type="pct"/>
            <w:vMerge w:val="continue"/>
            <w:vAlign w:val="center"/>
          </w:tcPr>
          <w:p w14:paraId="2888C0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14A23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431AE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0EE3F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F190F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7F81A9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C6209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81DCE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A93F2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8C188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3A404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30.61</w:t>
            </w:r>
          </w:p>
        </w:tc>
        <w:tc>
          <w:tcPr>
            <w:tcW w:w="286" w:type="pct"/>
            <w:vMerge w:val="continue"/>
            <w:vAlign w:val="center"/>
          </w:tcPr>
          <w:p w14:paraId="16498A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E5176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356D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264</w:t>
            </w:r>
          </w:p>
        </w:tc>
      </w:tr>
      <w:tr w14:paraId="0A768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8F2FB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CA370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5213A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37.16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6E017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E03E0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25B563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AB9D6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67016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526D5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0DE2A0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A3DF7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65D74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A4283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4B08A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3AC1F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40.76</w:t>
            </w:r>
          </w:p>
        </w:tc>
        <w:tc>
          <w:tcPr>
            <w:tcW w:w="286" w:type="pct"/>
            <w:vMerge w:val="continue"/>
            <w:vAlign w:val="center"/>
          </w:tcPr>
          <w:p w14:paraId="2D3FC1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1ECE2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7B233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282</w:t>
            </w:r>
          </w:p>
        </w:tc>
      </w:tr>
      <w:tr w14:paraId="390CD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004E6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704D0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EBCAA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6D2F0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55607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06044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82E6D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818A3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 w:val="continue"/>
            <w:vAlign w:val="center"/>
          </w:tcPr>
          <w:p w14:paraId="64554D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788EC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ADE10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4243B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0CF877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331980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46AD2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39.71</w:t>
            </w:r>
          </w:p>
        </w:tc>
        <w:tc>
          <w:tcPr>
            <w:tcW w:w="286" w:type="pct"/>
            <w:vMerge w:val="continue"/>
            <w:vAlign w:val="center"/>
          </w:tcPr>
          <w:p w14:paraId="410C0E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6A5C3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5006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285</w:t>
            </w:r>
          </w:p>
        </w:tc>
      </w:tr>
      <w:tr w14:paraId="6C051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DF957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18CA6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BD29E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A1CFF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57076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67647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2984A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77696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3" w:type="pct"/>
            <w:vMerge w:val="continue"/>
            <w:vAlign w:val="center"/>
          </w:tcPr>
          <w:p w14:paraId="1B845E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02E77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1AEAB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4F371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7A44F4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4268EC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E3E01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37.28</w:t>
            </w:r>
          </w:p>
        </w:tc>
        <w:tc>
          <w:tcPr>
            <w:tcW w:w="286" w:type="pct"/>
            <w:vMerge w:val="continue"/>
            <w:vAlign w:val="center"/>
          </w:tcPr>
          <w:p w14:paraId="3BCDF4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728FB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3FC8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288</w:t>
            </w:r>
          </w:p>
        </w:tc>
      </w:tr>
      <w:tr w14:paraId="045FD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A3A92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40DE5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422D4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37.37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73673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67.15</w:t>
            </w:r>
          </w:p>
        </w:tc>
        <w:tc>
          <w:tcPr>
            <w:tcW w:w="246" w:type="pct"/>
            <w:vMerge w:val="continue"/>
            <w:vAlign w:val="center"/>
          </w:tcPr>
          <w:p w14:paraId="3F014D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009FF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A980E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65FD7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5D453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5D8FB4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D0629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08604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07740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9EF71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1CF4A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37.37</w:t>
            </w:r>
          </w:p>
        </w:tc>
        <w:tc>
          <w:tcPr>
            <w:tcW w:w="286" w:type="pct"/>
            <w:vMerge w:val="continue"/>
            <w:vAlign w:val="center"/>
          </w:tcPr>
          <w:p w14:paraId="486F6B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57C7D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D603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252</w:t>
            </w:r>
          </w:p>
        </w:tc>
      </w:tr>
      <w:tr w14:paraId="2273D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CA3AD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E4110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13533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39.81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10CE4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67.75</w:t>
            </w:r>
          </w:p>
        </w:tc>
        <w:tc>
          <w:tcPr>
            <w:tcW w:w="246" w:type="pct"/>
            <w:vMerge w:val="continue"/>
            <w:vAlign w:val="center"/>
          </w:tcPr>
          <w:p w14:paraId="169C06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ABD86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3CB33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57DCC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 w:val="continue"/>
            <w:vAlign w:val="center"/>
          </w:tcPr>
          <w:p w14:paraId="3624BF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ACFFA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7DA69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11BD7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54361D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3B21D8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C6F11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39.81</w:t>
            </w:r>
          </w:p>
        </w:tc>
        <w:tc>
          <w:tcPr>
            <w:tcW w:w="286" w:type="pct"/>
            <w:vMerge w:val="continue"/>
            <w:vAlign w:val="center"/>
          </w:tcPr>
          <w:p w14:paraId="6C0370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B058E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3800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249</w:t>
            </w:r>
          </w:p>
        </w:tc>
      </w:tr>
      <w:tr w14:paraId="1A9DA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04828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B529F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BC1FA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40.87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BBA21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246" w:type="pct"/>
            <w:vMerge w:val="continue"/>
            <w:vAlign w:val="center"/>
          </w:tcPr>
          <w:p w14:paraId="3E9A77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6F109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80053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2F9CC4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3" w:type="pct"/>
            <w:vMerge w:val="continue"/>
            <w:vAlign w:val="center"/>
          </w:tcPr>
          <w:p w14:paraId="2C1FF7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1567B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DC24C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1FA71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FDC34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6DE2C7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00221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40.87</w:t>
            </w:r>
          </w:p>
        </w:tc>
        <w:tc>
          <w:tcPr>
            <w:tcW w:w="286" w:type="pct"/>
            <w:vMerge w:val="continue"/>
            <w:vAlign w:val="center"/>
          </w:tcPr>
          <w:p w14:paraId="5CBE1B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433AF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F066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246</w:t>
            </w:r>
          </w:p>
        </w:tc>
      </w:tr>
      <w:tr w14:paraId="5C0A1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D3357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5A319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7D288F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12.57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814CD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56.74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12BF2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3E0511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36BBC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733C3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3" w:type="pct"/>
            <w:vMerge w:val="continue"/>
            <w:vAlign w:val="center"/>
          </w:tcPr>
          <w:p w14:paraId="57F2EF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1DE336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continue"/>
            <w:vAlign w:val="center"/>
          </w:tcPr>
          <w:p w14:paraId="30B8DD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F1B87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1E21E9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161698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BEB54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12.57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0E081D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 w:val="continue"/>
            <w:vAlign w:val="center"/>
          </w:tcPr>
          <w:p w14:paraId="687206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5F67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159</w:t>
            </w:r>
          </w:p>
        </w:tc>
      </w:tr>
      <w:tr w14:paraId="1BA0C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AEDC7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F0616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799EC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17.15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71535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59.69</w:t>
            </w:r>
          </w:p>
        </w:tc>
        <w:tc>
          <w:tcPr>
            <w:tcW w:w="246" w:type="pct"/>
            <w:vMerge w:val="continue"/>
            <w:vAlign w:val="center"/>
          </w:tcPr>
          <w:p w14:paraId="43BC77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04C8D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3DF15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2053CF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3" w:type="pct"/>
            <w:vMerge w:val="continue"/>
            <w:vAlign w:val="center"/>
          </w:tcPr>
          <w:p w14:paraId="4A5521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EF72D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BAC5E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EB951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767CDF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2F937D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84D5C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17.15</w:t>
            </w:r>
          </w:p>
        </w:tc>
        <w:tc>
          <w:tcPr>
            <w:tcW w:w="286" w:type="pct"/>
            <w:vMerge w:val="continue"/>
            <w:vAlign w:val="center"/>
          </w:tcPr>
          <w:p w14:paraId="5AD590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E125E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1D035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153</w:t>
            </w:r>
          </w:p>
        </w:tc>
      </w:tr>
      <w:tr w14:paraId="5F892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20940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8074A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AD4C2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F2ECE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61.84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1A781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7216D2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08496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298641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3" w:type="pct"/>
            <w:vMerge w:val="continue"/>
            <w:vAlign w:val="center"/>
          </w:tcPr>
          <w:p w14:paraId="1E8A4F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B081B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1021C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91150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78394E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49780D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DBB1C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21.5</w:t>
            </w:r>
          </w:p>
        </w:tc>
        <w:tc>
          <w:tcPr>
            <w:tcW w:w="286" w:type="pct"/>
            <w:vMerge w:val="continue"/>
            <w:vAlign w:val="center"/>
          </w:tcPr>
          <w:p w14:paraId="2E3ABD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E8687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06BC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156</w:t>
            </w:r>
          </w:p>
        </w:tc>
      </w:tr>
      <w:tr w14:paraId="53D1D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C4B42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E4150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AC5C1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F9F52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62.54</w:t>
            </w:r>
          </w:p>
        </w:tc>
        <w:tc>
          <w:tcPr>
            <w:tcW w:w="246" w:type="pct"/>
            <w:vMerge w:val="continue"/>
            <w:vAlign w:val="center"/>
          </w:tcPr>
          <w:p w14:paraId="7E388A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A168B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DFAD2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0A7BD4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3" w:type="pct"/>
            <w:vMerge w:val="continue"/>
            <w:vAlign w:val="center"/>
          </w:tcPr>
          <w:p w14:paraId="4BA44C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9122B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90C81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FDC6A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460069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18D205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C17BC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23.14</w:t>
            </w:r>
          </w:p>
        </w:tc>
        <w:tc>
          <w:tcPr>
            <w:tcW w:w="286" w:type="pct"/>
            <w:vMerge w:val="continue"/>
            <w:vAlign w:val="center"/>
          </w:tcPr>
          <w:p w14:paraId="45A393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F6299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A75E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</w:tr>
      <w:tr w14:paraId="13716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35C35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3819A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4E208C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11.24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1AA8D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57.1</w:t>
            </w:r>
          </w:p>
        </w:tc>
        <w:tc>
          <w:tcPr>
            <w:tcW w:w="246" w:type="pct"/>
            <w:vMerge w:val="continue"/>
            <w:vAlign w:val="center"/>
          </w:tcPr>
          <w:p w14:paraId="171621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722C3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1BA553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078E0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83B05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5" w:type="pct"/>
            <w:vMerge w:val="continue"/>
            <w:vAlign w:val="center"/>
          </w:tcPr>
          <w:p w14:paraId="7B5BD7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D5DC3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12BE0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B409A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28718A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26DAA2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23.42</w:t>
            </w:r>
          </w:p>
        </w:tc>
        <w:tc>
          <w:tcPr>
            <w:tcW w:w="286" w:type="pct"/>
            <w:vMerge w:val="continue"/>
            <w:vAlign w:val="center"/>
          </w:tcPr>
          <w:p w14:paraId="2C8A48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00808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4C76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540</w:t>
            </w:r>
          </w:p>
        </w:tc>
      </w:tr>
      <w:tr w14:paraId="1DC59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144E7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B7741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92979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720EC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5105D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FCF71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446EB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6FB823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3" w:type="pct"/>
            <w:vMerge w:val="continue"/>
            <w:vAlign w:val="center"/>
          </w:tcPr>
          <w:p w14:paraId="0642CA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B7034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A8AA3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3AB92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082D15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44A18F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50DFF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22.72</w:t>
            </w:r>
          </w:p>
        </w:tc>
        <w:tc>
          <w:tcPr>
            <w:tcW w:w="286" w:type="pct"/>
            <w:vMerge w:val="continue"/>
            <w:vAlign w:val="center"/>
          </w:tcPr>
          <w:p w14:paraId="050336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73EFA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2C54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536</w:t>
            </w:r>
          </w:p>
        </w:tc>
      </w:tr>
      <w:tr w14:paraId="7484D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00EBB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0473A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7A7C5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26.32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A4DE9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64.1</w:t>
            </w:r>
          </w:p>
        </w:tc>
        <w:tc>
          <w:tcPr>
            <w:tcW w:w="246" w:type="pct"/>
            <w:vMerge w:val="continue"/>
            <w:vAlign w:val="center"/>
          </w:tcPr>
          <w:p w14:paraId="3A0673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4846A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07017D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F2957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016D8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1775E7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1515D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97819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1F854C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57CF69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B0196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33.65</w:t>
            </w:r>
          </w:p>
        </w:tc>
        <w:tc>
          <w:tcPr>
            <w:tcW w:w="286" w:type="pct"/>
            <w:vMerge w:val="continue"/>
            <w:vAlign w:val="center"/>
          </w:tcPr>
          <w:p w14:paraId="16FFE8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281F1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1130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539</w:t>
            </w:r>
          </w:p>
        </w:tc>
      </w:tr>
      <w:tr w14:paraId="51A39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69AFB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2C056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7C8C8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CC8E6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251DE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9C3AB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2A93F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1EF6B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3" w:type="pct"/>
            <w:vMerge w:val="continue"/>
            <w:vAlign w:val="center"/>
          </w:tcPr>
          <w:p w14:paraId="08FB32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7BD5F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6F6D5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66FDD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6C9D1C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624CCD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7829A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32.67</w:t>
            </w:r>
          </w:p>
        </w:tc>
        <w:tc>
          <w:tcPr>
            <w:tcW w:w="286" w:type="pct"/>
            <w:vMerge w:val="continue"/>
            <w:vAlign w:val="center"/>
          </w:tcPr>
          <w:p w14:paraId="2861E3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E5EAB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D620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535</w:t>
            </w:r>
          </w:p>
        </w:tc>
      </w:tr>
      <w:tr w14:paraId="73AEE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AD968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18569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061A7E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19.73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182D2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61.08</w:t>
            </w:r>
          </w:p>
        </w:tc>
        <w:tc>
          <w:tcPr>
            <w:tcW w:w="246" w:type="pct"/>
            <w:vMerge w:val="continue"/>
            <w:vAlign w:val="center"/>
          </w:tcPr>
          <w:p w14:paraId="52DC45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676F98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3F339E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A616D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continue"/>
            <w:vAlign w:val="center"/>
          </w:tcPr>
          <w:p w14:paraId="46A563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51DBD3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 w:val="continue"/>
            <w:vAlign w:val="center"/>
          </w:tcPr>
          <w:p w14:paraId="795286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DF074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CA415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7DDD28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286AB7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19.73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20FEDA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 w:val="continue"/>
            <w:vAlign w:val="center"/>
          </w:tcPr>
          <w:p w14:paraId="6C2378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7DA10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</w:tr>
      <w:tr w14:paraId="4AAC4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79B05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13A7F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C3995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19.77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81A1D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61.1</w:t>
            </w:r>
          </w:p>
        </w:tc>
        <w:tc>
          <w:tcPr>
            <w:tcW w:w="246" w:type="pct"/>
            <w:vMerge w:val="continue"/>
            <w:vAlign w:val="center"/>
          </w:tcPr>
          <w:p w14:paraId="5CED78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1D30E5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77EAEA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A41F5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F65FE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6D31D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C230F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81201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5C364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3F63D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8AA2E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19.77</w:t>
            </w:r>
          </w:p>
        </w:tc>
        <w:tc>
          <w:tcPr>
            <w:tcW w:w="286" w:type="pct"/>
            <w:vMerge w:val="continue"/>
            <w:vAlign w:val="center"/>
          </w:tcPr>
          <w:p w14:paraId="23C9DE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25E1C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80C9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118</w:t>
            </w:r>
          </w:p>
        </w:tc>
      </w:tr>
      <w:tr w14:paraId="6EBCA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F7F6C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67C01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E5DFF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27.67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72265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64.3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DA344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B9964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06A46E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D1FF8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53" w:type="pct"/>
            <w:vMerge w:val="continue"/>
            <w:vAlign w:val="center"/>
          </w:tcPr>
          <w:p w14:paraId="7E9748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CC813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29E4F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3E63B5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 w:val="continue"/>
            <w:vAlign w:val="center"/>
          </w:tcPr>
          <w:p w14:paraId="1238DF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2AE046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78FB41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86" w:type="pct"/>
            <w:vMerge w:val="continue"/>
            <w:vAlign w:val="center"/>
          </w:tcPr>
          <w:p w14:paraId="5A1947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6DD5D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5692B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229</w:t>
            </w:r>
          </w:p>
        </w:tc>
      </w:tr>
      <w:tr w14:paraId="00429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7875E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F3E3B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16CA8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097B8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78BDF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BFCD1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6CEBEF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 w:val="continue"/>
            <w:vAlign w:val="center"/>
          </w:tcPr>
          <w:p w14:paraId="323DD8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9A980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46B567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-67.45</w:t>
            </w:r>
          </w:p>
        </w:tc>
        <w:tc>
          <w:tcPr>
            <w:tcW w:w="235" w:type="pct"/>
            <w:vMerge w:val="continue"/>
            <w:vAlign w:val="center"/>
          </w:tcPr>
          <w:p w14:paraId="384528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0395F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40E1D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C8245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CC360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E5E23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C9614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AF32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234</w:t>
            </w:r>
          </w:p>
        </w:tc>
      </w:tr>
      <w:tr w14:paraId="63CAE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4DCA9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05762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636084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28.48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8CDB3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64.57</w:t>
            </w:r>
          </w:p>
        </w:tc>
        <w:tc>
          <w:tcPr>
            <w:tcW w:w="246" w:type="pct"/>
            <w:vMerge w:val="continue"/>
            <w:vAlign w:val="center"/>
          </w:tcPr>
          <w:p w14:paraId="565C4A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DA5E5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506A37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continue"/>
            <w:vAlign w:val="center"/>
          </w:tcPr>
          <w:p w14:paraId="15E7E4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C2C99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55F9A4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 w:val="continue"/>
            <w:vAlign w:val="center"/>
          </w:tcPr>
          <w:p w14:paraId="651776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027A0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B3A76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CCE19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9B9BC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56E6A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80BA3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8E86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228</w:t>
            </w:r>
          </w:p>
        </w:tc>
      </w:tr>
      <w:tr w14:paraId="3CD2D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B5BD6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D35CA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3A3BE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BD779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45343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95BCD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51DE3E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 w:val="continue"/>
            <w:vAlign w:val="center"/>
          </w:tcPr>
          <w:p w14:paraId="55FDB5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11F79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2F7F13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-67.45</w:t>
            </w:r>
          </w:p>
        </w:tc>
        <w:tc>
          <w:tcPr>
            <w:tcW w:w="235" w:type="pct"/>
            <w:vMerge w:val="continue"/>
            <w:vAlign w:val="center"/>
          </w:tcPr>
          <w:p w14:paraId="390A39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85E2A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F8CC0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5C4B2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5FFBB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EC70F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5A6E0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FD63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233</w:t>
            </w:r>
          </w:p>
        </w:tc>
      </w:tr>
      <w:tr w14:paraId="40207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0E3CA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DE8E5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2AC4F1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1.78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081A0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38.2</w:t>
            </w:r>
          </w:p>
        </w:tc>
        <w:tc>
          <w:tcPr>
            <w:tcW w:w="246" w:type="pct"/>
            <w:vMerge w:val="continue"/>
            <w:vAlign w:val="center"/>
          </w:tcPr>
          <w:p w14:paraId="68010A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B0BB3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5AF429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3EACD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 w:val="continue"/>
            <w:vAlign w:val="center"/>
          </w:tcPr>
          <w:p w14:paraId="41D3F7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7BD6E0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continue"/>
            <w:vAlign w:val="center"/>
          </w:tcPr>
          <w:p w14:paraId="7D79C9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42959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1618D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166BF6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46E9AA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1.78</w:t>
            </w:r>
          </w:p>
        </w:tc>
        <w:tc>
          <w:tcPr>
            <w:tcW w:w="286" w:type="pct"/>
            <w:vMerge w:val="continue"/>
            <w:vAlign w:val="center"/>
          </w:tcPr>
          <w:p w14:paraId="0D34CF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E0826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CA47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712</w:t>
            </w:r>
          </w:p>
        </w:tc>
      </w:tr>
      <w:tr w14:paraId="223AF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8BCA0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75E41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603A6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51E89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F9F0B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537E11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268370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B7A9E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A2D60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9DCBF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49E50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88318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857F2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103F5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FF33E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1AA63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0BABB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6BB15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713</w:t>
            </w:r>
          </w:p>
        </w:tc>
      </w:tr>
      <w:tr w14:paraId="525A2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BCA4E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B2188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407750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3.11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C52B7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43.5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C54DB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6E7FED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3CC19F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B07BA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279C0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3E602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9FE22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57822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CBDFF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FFC91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6762D4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3.11</w:t>
            </w:r>
          </w:p>
        </w:tc>
        <w:tc>
          <w:tcPr>
            <w:tcW w:w="286" w:type="pct"/>
            <w:vMerge w:val="continue"/>
            <w:vAlign w:val="center"/>
          </w:tcPr>
          <w:p w14:paraId="55836D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E14E7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30CEF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752</w:t>
            </w:r>
          </w:p>
        </w:tc>
      </w:tr>
      <w:tr w14:paraId="2E002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8530F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57D6F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81B48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9AAE9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CBDD0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68E85B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351CD1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DA75D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8A800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02DC1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67301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5189F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CB20B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564D0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7AF60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E2055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97D44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B223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753</w:t>
            </w:r>
          </w:p>
        </w:tc>
      </w:tr>
      <w:tr w14:paraId="0EA90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68318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E4E21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66F26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136BD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44.4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C0733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6B43AA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1DF895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48789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EC2FA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91E48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79BEDF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5" w:type="pct"/>
            <w:vMerge w:val="continue"/>
            <w:vAlign w:val="center"/>
          </w:tcPr>
          <w:p w14:paraId="2A9CCD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C904E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27189A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75DD48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3.42</w:t>
            </w:r>
          </w:p>
        </w:tc>
        <w:tc>
          <w:tcPr>
            <w:tcW w:w="286" w:type="pct"/>
            <w:vMerge w:val="continue"/>
            <w:vAlign w:val="center"/>
          </w:tcPr>
          <w:p w14:paraId="454409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E2AD7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8894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717</w:t>
            </w:r>
          </w:p>
        </w:tc>
      </w:tr>
      <w:tr w14:paraId="3B86B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4954C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EA98F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9FBF1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16F32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1F4F9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1E0980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6D91DB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F96E7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B475A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B5DF4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E706B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9E68F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D15F4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E45D1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78C4D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C74BC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56787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FB3B0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718</w:t>
            </w:r>
          </w:p>
        </w:tc>
      </w:tr>
      <w:tr w14:paraId="12419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B3E37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CE432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98240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4E40F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48.2</w:t>
            </w:r>
          </w:p>
        </w:tc>
        <w:tc>
          <w:tcPr>
            <w:tcW w:w="246" w:type="pct"/>
            <w:vMerge w:val="continue"/>
            <w:vAlign w:val="center"/>
          </w:tcPr>
          <w:p w14:paraId="4C3D35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32941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40B0E6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D79AD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00E3A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CEF47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62A0D0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 w:val="continue"/>
            <w:vAlign w:val="center"/>
          </w:tcPr>
          <w:p w14:paraId="4E5A05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E8EC8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6AA7B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05412E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5.09</w:t>
            </w:r>
          </w:p>
        </w:tc>
        <w:tc>
          <w:tcPr>
            <w:tcW w:w="286" w:type="pct"/>
            <w:vMerge w:val="continue"/>
            <w:vAlign w:val="center"/>
          </w:tcPr>
          <w:p w14:paraId="30AB25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0DB25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24528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697</w:t>
            </w:r>
          </w:p>
        </w:tc>
      </w:tr>
      <w:tr w14:paraId="0A43C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A6DE1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468DD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5FEB1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6FBF0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A43EC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ADE69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18049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19477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7ADF3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375279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 w:val="continue"/>
            <w:vAlign w:val="center"/>
          </w:tcPr>
          <w:p w14:paraId="7201FD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16686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54540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CD096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9334D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02323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F0E87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B7533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722</w:t>
            </w:r>
          </w:p>
        </w:tc>
      </w:tr>
      <w:tr w14:paraId="6D806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4B2E7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E7721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B5E0E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24C85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CB4B9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C5046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EBCC8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B6607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43DDA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740119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continue"/>
            <w:vAlign w:val="center"/>
          </w:tcPr>
          <w:p w14:paraId="6934D6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B0934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B233B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1BADE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8EB2E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1630A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F9157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E6AC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727</w:t>
            </w:r>
          </w:p>
        </w:tc>
      </w:tr>
      <w:tr w14:paraId="51478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195D0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B63B4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B096B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377AD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13F07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A211E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394DA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09D87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671DD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5" w:type="pct"/>
            <w:vMerge w:val="continue"/>
            <w:vAlign w:val="center"/>
          </w:tcPr>
          <w:p w14:paraId="494BB5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87407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64AD1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F59B1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F0BF5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8D5AA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7EE84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45ECC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3C680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732</w:t>
            </w:r>
          </w:p>
        </w:tc>
      </w:tr>
      <w:tr w14:paraId="7ADF0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F3093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5925D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B1CEE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FEB08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6C128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B3726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7DD548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A5E24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8ACD4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695FCF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BAF99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AAC72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4A778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7C31D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349CA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0FAE0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37074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C3290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698</w:t>
            </w:r>
          </w:p>
        </w:tc>
      </w:tr>
      <w:tr w14:paraId="79FB0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99D9F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F0FF0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18C0E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52127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3EB3B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25F56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E8026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5535B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9E4F9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3050AA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 w:val="continue"/>
            <w:vAlign w:val="center"/>
          </w:tcPr>
          <w:p w14:paraId="21AA00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1D140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3A639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B03C8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B36B4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CAF8F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61FA9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7B5F1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723</w:t>
            </w:r>
          </w:p>
        </w:tc>
      </w:tr>
      <w:tr w14:paraId="65DDA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EC27A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5D026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D74F7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B3F35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2EDF6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E0B6A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7101D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055B4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302DB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0F9F09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continue"/>
            <w:vAlign w:val="center"/>
          </w:tcPr>
          <w:p w14:paraId="632E81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A3CE3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CECDE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61641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EEBAE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2A3DD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38856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05EF4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728</w:t>
            </w:r>
          </w:p>
        </w:tc>
      </w:tr>
      <w:tr w14:paraId="54BA6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43441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3CD40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43D83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6E98D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8D6F7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9E5FB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6E8AA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6D54B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FB2CE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5" w:type="pct"/>
            <w:vMerge w:val="continue"/>
            <w:vAlign w:val="center"/>
          </w:tcPr>
          <w:p w14:paraId="39BB12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8C495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8B3B1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0B678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337B6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B73A7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EFD38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36439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ECC7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733</w:t>
            </w:r>
          </w:p>
        </w:tc>
      </w:tr>
      <w:tr w14:paraId="4870C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D8B2F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FBC9C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1D679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5.96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C00C2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49.7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428F0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419E99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7C7BE5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80F59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FEF10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51474E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379DB8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5" w:type="pct"/>
            <w:vMerge w:val="continue"/>
            <w:vAlign w:val="center"/>
          </w:tcPr>
          <w:p w14:paraId="38C031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041A7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1BD49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45AB94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5.96</w:t>
            </w:r>
          </w:p>
        </w:tc>
        <w:tc>
          <w:tcPr>
            <w:tcW w:w="286" w:type="pct"/>
            <w:vMerge w:val="continue"/>
            <w:vAlign w:val="center"/>
          </w:tcPr>
          <w:p w14:paraId="6274F1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B6248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47B47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757</w:t>
            </w:r>
          </w:p>
        </w:tc>
      </w:tr>
      <w:tr w14:paraId="6A17C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A5242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0CE38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26937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974BE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EC052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533C8D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5502B1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359B3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343CE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B6664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2385B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717B5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3AACB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A60B5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B0D9A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3F842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60BB5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30B8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758</w:t>
            </w:r>
          </w:p>
        </w:tc>
      </w:tr>
      <w:tr w14:paraId="03EF3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D5922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F7B01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CE7AE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8.89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F1B58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53.5</w:t>
            </w:r>
          </w:p>
        </w:tc>
        <w:tc>
          <w:tcPr>
            <w:tcW w:w="246" w:type="pct"/>
            <w:vMerge w:val="continue"/>
            <w:vAlign w:val="center"/>
          </w:tcPr>
          <w:p w14:paraId="770FA2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DD541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6935F2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5AF4F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18302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9F9A4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5937AA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 w:val="continue"/>
            <w:vAlign w:val="center"/>
          </w:tcPr>
          <w:p w14:paraId="479A8A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EC9EF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404FF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7ECEA7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8.89</w:t>
            </w:r>
          </w:p>
        </w:tc>
        <w:tc>
          <w:tcPr>
            <w:tcW w:w="286" w:type="pct"/>
            <w:vMerge w:val="continue"/>
            <w:vAlign w:val="center"/>
          </w:tcPr>
          <w:p w14:paraId="590A98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699E5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17DF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737</w:t>
            </w:r>
          </w:p>
        </w:tc>
      </w:tr>
      <w:tr w14:paraId="070AC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B7F41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C0DC5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76724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AE751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733F3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F2340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66C16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BABEC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DAF4D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1941B1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 w:val="continue"/>
            <w:vAlign w:val="center"/>
          </w:tcPr>
          <w:p w14:paraId="0833A1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FC7F6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547A8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92B10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414E0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FF762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09559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C8A77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762</w:t>
            </w:r>
          </w:p>
        </w:tc>
      </w:tr>
      <w:tr w14:paraId="761AD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39FBD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23FEE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9A13C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9A328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360FE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B1690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BB0A4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291A4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85A8A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749080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continue"/>
            <w:vAlign w:val="center"/>
          </w:tcPr>
          <w:p w14:paraId="669D0A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1BA15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ADC4C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0729F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84ECA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1C49F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F19C4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A48F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767</w:t>
            </w:r>
          </w:p>
        </w:tc>
      </w:tr>
      <w:tr w14:paraId="52D03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F38D8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2C89E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56F51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A97DE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F310D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7E290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9D6FE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7F2E5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C58E5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5" w:type="pct"/>
            <w:vMerge w:val="continue"/>
            <w:vAlign w:val="center"/>
          </w:tcPr>
          <w:p w14:paraId="695855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CD317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93124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D592D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12FD4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304D8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BF2A0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60943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C70EA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772</w:t>
            </w:r>
          </w:p>
        </w:tc>
      </w:tr>
      <w:tr w14:paraId="2D203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88DAB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DED7C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ACD09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6F5EB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35F35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69707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4AFBC4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7BCE3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45E3D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0E6E81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05BD7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E5AC8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BCC45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68990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67585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588AD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76394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24F73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738</w:t>
            </w:r>
          </w:p>
        </w:tc>
      </w:tr>
      <w:tr w14:paraId="22BFA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761C9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D8EF6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09770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CBB10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F7CE3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52E51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CF0C1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B3EE1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65C93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28A11B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 w:val="continue"/>
            <w:vAlign w:val="center"/>
          </w:tcPr>
          <w:p w14:paraId="47AA54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C89C3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C2280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2A201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C1287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DF1FA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72B9C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F26E8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763</w:t>
            </w:r>
          </w:p>
        </w:tc>
      </w:tr>
      <w:tr w14:paraId="1ADC7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EC2D6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3B108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9AB75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1BF89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C06EF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10C21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97113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1FDE6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485AC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4729D2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continue"/>
            <w:vAlign w:val="center"/>
          </w:tcPr>
          <w:p w14:paraId="2A7852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50446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00489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921C8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00462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33B29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FB854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8DFA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768</w:t>
            </w:r>
          </w:p>
        </w:tc>
      </w:tr>
      <w:tr w14:paraId="01FCD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62190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0ACF1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5B66C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26710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6F503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09B81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8B1E0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B0545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4500A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5" w:type="pct"/>
            <w:vMerge w:val="continue"/>
            <w:vAlign w:val="center"/>
          </w:tcPr>
          <w:p w14:paraId="0D9F1B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BFA30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835FF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A8A39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3C18F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3A650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E5839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9A525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8FFD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773</w:t>
            </w:r>
          </w:p>
        </w:tc>
      </w:tr>
      <w:tr w14:paraId="7EC20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C9BAC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B3FC9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927CC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22.25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6CE09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62.22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95881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035A12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180C9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4C84D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3419D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074722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EF57D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AE4E6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A7E12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519331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16EB8D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22.25</w:t>
            </w:r>
          </w:p>
        </w:tc>
        <w:tc>
          <w:tcPr>
            <w:tcW w:w="286" w:type="pct"/>
            <w:vMerge w:val="continue"/>
            <w:vAlign w:val="center"/>
          </w:tcPr>
          <w:p w14:paraId="6591C8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4D192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6E588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708</w:t>
            </w:r>
          </w:p>
        </w:tc>
      </w:tr>
      <w:tr w14:paraId="40F18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3B9AD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536C5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13E45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24.35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CEBA3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63.08</w:t>
            </w:r>
          </w:p>
        </w:tc>
        <w:tc>
          <w:tcPr>
            <w:tcW w:w="246" w:type="pct"/>
            <w:vMerge w:val="continue"/>
            <w:vAlign w:val="center"/>
          </w:tcPr>
          <w:p w14:paraId="16DAB3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5F37C6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79C061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45816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253B5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06832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86311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B922C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1B9F1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57EBE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A4F1F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24.35</w:t>
            </w:r>
          </w:p>
        </w:tc>
        <w:tc>
          <w:tcPr>
            <w:tcW w:w="286" w:type="pct"/>
            <w:vMerge w:val="continue"/>
            <w:vAlign w:val="center"/>
          </w:tcPr>
          <w:p w14:paraId="087FB1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5B635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3BBD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707</w:t>
            </w:r>
          </w:p>
        </w:tc>
      </w:tr>
      <w:tr w14:paraId="6E645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BE79E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FB2C7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88A13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28.03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414A2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64.42</w:t>
            </w:r>
          </w:p>
        </w:tc>
        <w:tc>
          <w:tcPr>
            <w:tcW w:w="246" w:type="pct"/>
            <w:vMerge w:val="continue"/>
            <w:vAlign w:val="center"/>
          </w:tcPr>
          <w:p w14:paraId="269CCE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8B121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6E53B2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BFCD7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DDA7C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1F87A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472F8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9A1A7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993FD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5D81BF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5590C7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28.03</w:t>
            </w:r>
          </w:p>
        </w:tc>
        <w:tc>
          <w:tcPr>
            <w:tcW w:w="286" w:type="pct"/>
            <w:vMerge w:val="continue"/>
            <w:vAlign w:val="center"/>
          </w:tcPr>
          <w:p w14:paraId="2E3A51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E61F3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ED00B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703</w:t>
            </w:r>
          </w:p>
        </w:tc>
      </w:tr>
      <w:tr w14:paraId="2C03B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ADEAD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BB634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8155A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38.84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64242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67.52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670A9A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1CCD78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1A4DB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C8517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8E3D2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71EF1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92BAE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BCDA2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ADAD5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784FAB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23821C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38.84</w:t>
            </w:r>
          </w:p>
        </w:tc>
        <w:tc>
          <w:tcPr>
            <w:tcW w:w="286" w:type="pct"/>
            <w:vMerge w:val="continue"/>
            <w:vAlign w:val="center"/>
          </w:tcPr>
          <w:p w14:paraId="5179F6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EE17C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B64FB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748</w:t>
            </w:r>
          </w:p>
        </w:tc>
      </w:tr>
      <w:tr w14:paraId="149D7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624BD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A7C27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7F4B9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41.28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27A98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68.1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7439B4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4CD92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3D866E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9520F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C2CD4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EE782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28770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0E64C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E0BFD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6D1387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2130A3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47.42</w:t>
            </w:r>
          </w:p>
        </w:tc>
        <w:tc>
          <w:tcPr>
            <w:tcW w:w="286" w:type="pct"/>
            <w:vMerge w:val="continue"/>
            <w:vAlign w:val="center"/>
          </w:tcPr>
          <w:p w14:paraId="61F6FB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B128E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20067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702</w:t>
            </w:r>
          </w:p>
        </w:tc>
      </w:tr>
      <w:tr w14:paraId="338BA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896CA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BDA6F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5F2FD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5EB46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DFBFE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574C48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49865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5855D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866D2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B97AB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4A6CE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E53E9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41FF9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69C001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060C09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42.51</w:t>
            </w:r>
          </w:p>
        </w:tc>
        <w:tc>
          <w:tcPr>
            <w:tcW w:w="286" w:type="pct"/>
            <w:vMerge w:val="continue"/>
            <w:vAlign w:val="center"/>
          </w:tcPr>
          <w:p w14:paraId="16DB4F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68195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45532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747</w:t>
            </w:r>
          </w:p>
        </w:tc>
      </w:tr>
      <w:tr w14:paraId="31BE6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FCB83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D713F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C8CE8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4B7F7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08ED4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26E52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D6F6D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6CC15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E6162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9025B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A6A32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73131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5532E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432D98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4739EF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82.79</w:t>
            </w:r>
          </w:p>
        </w:tc>
        <w:tc>
          <w:tcPr>
            <w:tcW w:w="286" w:type="pct"/>
            <w:vMerge w:val="continue"/>
            <w:vAlign w:val="center"/>
          </w:tcPr>
          <w:p w14:paraId="1498E2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836CE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89AC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742</w:t>
            </w:r>
          </w:p>
        </w:tc>
      </w:tr>
      <w:tr w14:paraId="2EE8D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FB69F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C1EBB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1FC66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AEF74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F4F32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0C43E8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243655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36A04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537C9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82A8A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3053A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A9EFD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0804B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4EBEE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A22BC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48.94</w:t>
            </w:r>
          </w:p>
        </w:tc>
        <w:tc>
          <w:tcPr>
            <w:tcW w:w="286" w:type="pct"/>
            <w:vMerge w:val="continue"/>
            <w:vAlign w:val="center"/>
          </w:tcPr>
          <w:p w14:paraId="2196D7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2C81B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1CB4A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743</w:t>
            </w:r>
          </w:p>
        </w:tc>
      </w:tr>
      <w:tr w14:paraId="616EF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5D1AB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7B3F4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5DA749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5C63F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53.82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516E5E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23E2A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75E706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B0394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53" w:type="pct"/>
            <w:vMerge w:val="continue"/>
            <w:vAlign w:val="center"/>
          </w:tcPr>
          <w:p w14:paraId="135506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FD9F1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705C0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22C1A1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 w:val="continue"/>
            <w:vAlign w:val="center"/>
          </w:tcPr>
          <w:p w14:paraId="7959EA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0975A5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0167A8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00B56B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 w:val="continue"/>
            <w:vAlign w:val="center"/>
          </w:tcPr>
          <w:p w14:paraId="4AF5DA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4DDF0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397</w:t>
            </w:r>
          </w:p>
        </w:tc>
      </w:tr>
      <w:tr w14:paraId="196B9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88825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A2386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FFC3B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15.57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A7B76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58.82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1D6F87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5AA2F7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8FB4E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C0C6F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40D94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7FF1F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16816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13775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79CBC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2EB1D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0D98D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15.57</w:t>
            </w:r>
          </w:p>
        </w:tc>
        <w:tc>
          <w:tcPr>
            <w:tcW w:w="286" w:type="pct"/>
            <w:vMerge w:val="continue"/>
            <w:vAlign w:val="center"/>
          </w:tcPr>
          <w:p w14:paraId="05279A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B5BBE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99522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396</w:t>
            </w:r>
          </w:p>
        </w:tc>
      </w:tr>
      <w:tr w14:paraId="3C0D9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FD5A5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24348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A4058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19.78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19D3F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88F1E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059CDD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DF911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071893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4CD63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6665D4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 w:val="continue"/>
            <w:vAlign w:val="center"/>
          </w:tcPr>
          <w:p w14:paraId="6B9670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0575C9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 w:val="continue"/>
            <w:vAlign w:val="center"/>
          </w:tcPr>
          <w:p w14:paraId="12C891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380E1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25463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62.19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2A8A01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 w:val="continue"/>
            <w:vAlign w:val="center"/>
          </w:tcPr>
          <w:p w14:paraId="0B7B3C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BA88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416</w:t>
            </w:r>
          </w:p>
        </w:tc>
      </w:tr>
      <w:tr w14:paraId="7443F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FECE9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EB985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E4D68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AB953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2B846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285D5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36337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043A2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DAE71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84ABB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60BFC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4D086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ECEC8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DDF38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7773E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53.96</w:t>
            </w:r>
          </w:p>
        </w:tc>
        <w:tc>
          <w:tcPr>
            <w:tcW w:w="286" w:type="pct"/>
            <w:vMerge w:val="continue"/>
            <w:vAlign w:val="center"/>
          </w:tcPr>
          <w:p w14:paraId="34ABF3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398E8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16DD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418</w:t>
            </w:r>
          </w:p>
        </w:tc>
      </w:tr>
      <w:tr w14:paraId="207CA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DB7DD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1B077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9DA0F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D9887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F9FFF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82234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3329F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81EAD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BE934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C8A8B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A17BF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2C1FCB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 w:val="continue"/>
            <w:vAlign w:val="center"/>
          </w:tcPr>
          <w:p w14:paraId="5AC7F3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3CF0F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98B97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32.57</w:t>
            </w:r>
          </w:p>
        </w:tc>
        <w:tc>
          <w:tcPr>
            <w:tcW w:w="286" w:type="pct"/>
            <w:vMerge w:val="continue"/>
            <w:vAlign w:val="center"/>
          </w:tcPr>
          <w:p w14:paraId="7B4F4D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C6EB6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E5C28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420</w:t>
            </w:r>
          </w:p>
        </w:tc>
      </w:tr>
      <w:tr w14:paraId="503AF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8FFCF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8CA78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A70CD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48B9D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B1E7A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B4C61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7C4CD4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A78E0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A4BF1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E88C2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F9218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52C69A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 w:val="continue"/>
            <w:vAlign w:val="center"/>
          </w:tcPr>
          <w:p w14:paraId="282695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B333A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760A6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60.94</w:t>
            </w:r>
          </w:p>
        </w:tc>
        <w:tc>
          <w:tcPr>
            <w:tcW w:w="286" w:type="pct"/>
            <w:vMerge w:val="continue"/>
            <w:vAlign w:val="center"/>
          </w:tcPr>
          <w:p w14:paraId="41D0CD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260A9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58A1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417</w:t>
            </w:r>
          </w:p>
        </w:tc>
      </w:tr>
      <w:tr w14:paraId="0F3A2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16A28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09423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E2D9C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6E928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9CE32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67390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A897B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765EB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C140A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7DD70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5361C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7DE7F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DD8CE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1753E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9DF8F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52.87</w:t>
            </w:r>
          </w:p>
        </w:tc>
        <w:tc>
          <w:tcPr>
            <w:tcW w:w="286" w:type="pct"/>
            <w:vMerge w:val="continue"/>
            <w:vAlign w:val="center"/>
          </w:tcPr>
          <w:p w14:paraId="309305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34485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B455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419</w:t>
            </w:r>
          </w:p>
        </w:tc>
      </w:tr>
      <w:tr w14:paraId="29DD1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41794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7B7A4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B3378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08F64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8180D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DC746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0F499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2AA86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2FC80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BD77B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49EA7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05926D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 w:val="continue"/>
            <w:vAlign w:val="center"/>
          </w:tcPr>
          <w:p w14:paraId="5D899F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3B499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4261F8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31.92</w:t>
            </w:r>
          </w:p>
        </w:tc>
        <w:tc>
          <w:tcPr>
            <w:tcW w:w="286" w:type="pct"/>
            <w:vMerge w:val="continue"/>
            <w:vAlign w:val="center"/>
          </w:tcPr>
          <w:p w14:paraId="438424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F8281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A4D0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421</w:t>
            </w:r>
          </w:p>
        </w:tc>
      </w:tr>
      <w:tr w14:paraId="06C81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12B2D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07556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0717A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31.92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C7BDA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65.65</w:t>
            </w:r>
          </w:p>
        </w:tc>
        <w:tc>
          <w:tcPr>
            <w:tcW w:w="246" w:type="pct"/>
            <w:vMerge w:val="continue"/>
            <w:vAlign w:val="center"/>
          </w:tcPr>
          <w:p w14:paraId="566E95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B68F1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40F2A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4CF92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A4523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797A8F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DE554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1DC2F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71BD3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19884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3205B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B6E82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991E0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C6D43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415</w:t>
            </w:r>
          </w:p>
        </w:tc>
      </w:tr>
      <w:tr w14:paraId="30B4A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6536C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97381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F37B3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32.57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6ECC9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65.85</w:t>
            </w:r>
          </w:p>
        </w:tc>
        <w:tc>
          <w:tcPr>
            <w:tcW w:w="246" w:type="pct"/>
            <w:vMerge w:val="continue"/>
            <w:vAlign w:val="center"/>
          </w:tcPr>
          <w:p w14:paraId="4505A0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03DF94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33473F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F5373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F8078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E8AD8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FA551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43A8A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4E2FC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3033E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E8478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32.57</w:t>
            </w:r>
          </w:p>
        </w:tc>
        <w:tc>
          <w:tcPr>
            <w:tcW w:w="286" w:type="pct"/>
            <w:vMerge w:val="continue"/>
            <w:vAlign w:val="center"/>
          </w:tcPr>
          <w:p w14:paraId="4B0329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36DDD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E47D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414</w:t>
            </w:r>
          </w:p>
        </w:tc>
      </w:tr>
      <w:tr w14:paraId="05473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E2C22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E2B20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77F70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52.87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EFCE0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70.45</w:t>
            </w:r>
          </w:p>
        </w:tc>
        <w:tc>
          <w:tcPr>
            <w:tcW w:w="246" w:type="pct"/>
            <w:vMerge w:val="continue"/>
            <w:vAlign w:val="center"/>
          </w:tcPr>
          <w:p w14:paraId="764611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918F0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4CD30C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7A0D6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064B9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32474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899AD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6AA5EA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 w:val="continue"/>
            <w:vAlign w:val="center"/>
          </w:tcPr>
          <w:p w14:paraId="7A25E0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A30BD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ADFE6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52.87</w:t>
            </w:r>
          </w:p>
        </w:tc>
        <w:tc>
          <w:tcPr>
            <w:tcW w:w="286" w:type="pct"/>
            <w:vMerge w:val="continue"/>
            <w:vAlign w:val="center"/>
          </w:tcPr>
          <w:p w14:paraId="5A9B7A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9A5F0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FEDB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413</w:t>
            </w:r>
          </w:p>
        </w:tc>
      </w:tr>
      <w:tr w14:paraId="3415D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8C2B7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0F748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99A7C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53.96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69924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70.65</w:t>
            </w:r>
          </w:p>
        </w:tc>
        <w:tc>
          <w:tcPr>
            <w:tcW w:w="246" w:type="pct"/>
            <w:vMerge w:val="continue"/>
            <w:vAlign w:val="center"/>
          </w:tcPr>
          <w:p w14:paraId="5C27B8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AD3FA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312DA1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E972D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8B237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81814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EE0F6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75F28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8AD5F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E3FE8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4D4B6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53.96</w:t>
            </w:r>
          </w:p>
        </w:tc>
        <w:tc>
          <w:tcPr>
            <w:tcW w:w="286" w:type="pct"/>
            <w:vMerge w:val="continue"/>
            <w:vAlign w:val="center"/>
          </w:tcPr>
          <w:p w14:paraId="1F63AB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DA8D9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9F37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412</w:t>
            </w:r>
          </w:p>
        </w:tc>
      </w:tr>
      <w:tr w14:paraId="1C0E1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45181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5F0C6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1035D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60.94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92112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71.8</w:t>
            </w:r>
          </w:p>
        </w:tc>
        <w:tc>
          <w:tcPr>
            <w:tcW w:w="246" w:type="pct"/>
            <w:vMerge w:val="continue"/>
            <w:vAlign w:val="center"/>
          </w:tcPr>
          <w:p w14:paraId="04CF72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257987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423D0A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AB87D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2B388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C8260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0BFC1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77398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8B01E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77C02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B8539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60.94</w:t>
            </w:r>
          </w:p>
        </w:tc>
        <w:tc>
          <w:tcPr>
            <w:tcW w:w="286" w:type="pct"/>
            <w:vMerge w:val="continue"/>
            <w:vAlign w:val="center"/>
          </w:tcPr>
          <w:p w14:paraId="20EEB1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02D08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9B8A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411</w:t>
            </w:r>
          </w:p>
        </w:tc>
      </w:tr>
      <w:tr w14:paraId="0F613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3F18C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4B00B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0B4BC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62.19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0BFE0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246" w:type="pct"/>
            <w:vMerge w:val="continue"/>
            <w:vAlign w:val="center"/>
          </w:tcPr>
          <w:p w14:paraId="7C1869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4F8EBA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31863C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5CFD2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0DA1A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A3262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9E8D8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4C4AF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88A1D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5A3F0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D52BB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62.19</w:t>
            </w:r>
          </w:p>
        </w:tc>
        <w:tc>
          <w:tcPr>
            <w:tcW w:w="286" w:type="pct"/>
            <w:vMerge w:val="continue"/>
            <w:vAlign w:val="center"/>
          </w:tcPr>
          <w:p w14:paraId="29E1EA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ADEF7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B9C2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410</w:t>
            </w:r>
          </w:p>
        </w:tc>
      </w:tr>
      <w:tr w14:paraId="3F72D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EBBFB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CB085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AF428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3BF27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7528E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5256E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68008A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7D47F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E202F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23D2C9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87BE9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74B162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542144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1B3D96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4CB05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42.7</w:t>
            </w:r>
          </w:p>
        </w:tc>
        <w:tc>
          <w:tcPr>
            <w:tcW w:w="286" w:type="pct"/>
            <w:vMerge w:val="continue"/>
            <w:vAlign w:val="center"/>
          </w:tcPr>
          <w:p w14:paraId="1BAF38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C072F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A60D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431</w:t>
            </w:r>
          </w:p>
        </w:tc>
      </w:tr>
      <w:tr w14:paraId="4B691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4E2D3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CDE8B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0A530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C437F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48A2C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3DCA7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307E2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0086CD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53" w:type="pct"/>
            <w:vMerge w:val="continue"/>
            <w:vAlign w:val="center"/>
          </w:tcPr>
          <w:p w14:paraId="4E821B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06A4F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96FEB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5A3A0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414978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3AB1C6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12BA1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40.7</w:t>
            </w:r>
          </w:p>
        </w:tc>
        <w:tc>
          <w:tcPr>
            <w:tcW w:w="286" w:type="pct"/>
            <w:vMerge w:val="continue"/>
            <w:vAlign w:val="center"/>
          </w:tcPr>
          <w:p w14:paraId="11CDE1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2479F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ABD7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436</w:t>
            </w:r>
          </w:p>
        </w:tc>
      </w:tr>
      <w:tr w14:paraId="5E461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8C43B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B3001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BB860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B5361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8C701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58DEA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05F2E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0E81FB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253" w:type="pct"/>
            <w:vMerge w:val="continue"/>
            <w:vAlign w:val="center"/>
          </w:tcPr>
          <w:p w14:paraId="2B9B32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BF8A4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CC264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88CB0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6869B7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3AC298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65F76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38.1</w:t>
            </w:r>
          </w:p>
        </w:tc>
        <w:tc>
          <w:tcPr>
            <w:tcW w:w="286" w:type="pct"/>
            <w:vMerge w:val="continue"/>
            <w:vAlign w:val="center"/>
          </w:tcPr>
          <w:p w14:paraId="274A51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932BE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C54D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441</w:t>
            </w:r>
          </w:p>
        </w:tc>
      </w:tr>
      <w:tr w14:paraId="67635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0E2C2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64B90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BF516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47151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70.03</w:t>
            </w:r>
          </w:p>
        </w:tc>
        <w:tc>
          <w:tcPr>
            <w:tcW w:w="246" w:type="pct"/>
            <w:vMerge w:val="continue"/>
            <w:vAlign w:val="center"/>
          </w:tcPr>
          <w:p w14:paraId="3A3DC0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E20E5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7F0000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E19AA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9A340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070026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BDCCB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0892E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9D53C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4724B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FCE61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50.2</w:t>
            </w:r>
          </w:p>
        </w:tc>
        <w:tc>
          <w:tcPr>
            <w:tcW w:w="286" w:type="pct"/>
            <w:vMerge w:val="continue"/>
            <w:vAlign w:val="center"/>
          </w:tcPr>
          <w:p w14:paraId="5B7B64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7C43E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E9A0F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440</w:t>
            </w:r>
          </w:p>
        </w:tc>
      </w:tr>
      <w:tr w14:paraId="623B3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86CFE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87902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55744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FED10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70.63</w:t>
            </w:r>
          </w:p>
        </w:tc>
        <w:tc>
          <w:tcPr>
            <w:tcW w:w="246" w:type="pct"/>
            <w:vMerge w:val="continue"/>
            <w:vAlign w:val="center"/>
          </w:tcPr>
          <w:p w14:paraId="54B09B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6450B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1C91B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B208E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53" w:type="pct"/>
            <w:vMerge w:val="continue"/>
            <w:vAlign w:val="center"/>
          </w:tcPr>
          <w:p w14:paraId="3AFB52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6913A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C889F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069A4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FCFD3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52FAF0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FE355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53.5</w:t>
            </w:r>
          </w:p>
        </w:tc>
        <w:tc>
          <w:tcPr>
            <w:tcW w:w="286" w:type="pct"/>
            <w:vMerge w:val="continue"/>
            <w:vAlign w:val="center"/>
          </w:tcPr>
          <w:p w14:paraId="4F4F5C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293FB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21D1F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435</w:t>
            </w:r>
          </w:p>
        </w:tc>
      </w:tr>
      <w:tr w14:paraId="134F6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4774B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F9FA4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A864F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DAFED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71.08</w:t>
            </w:r>
          </w:p>
        </w:tc>
        <w:tc>
          <w:tcPr>
            <w:tcW w:w="246" w:type="pct"/>
            <w:vMerge w:val="continue"/>
            <w:vAlign w:val="center"/>
          </w:tcPr>
          <w:p w14:paraId="213F96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F8D7E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23AD9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6A89E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53" w:type="pct"/>
            <w:vMerge w:val="continue"/>
            <w:vAlign w:val="center"/>
          </w:tcPr>
          <w:p w14:paraId="3DDB5A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32958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437C9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B42EB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016345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58620F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50C36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56.1</w:t>
            </w:r>
          </w:p>
        </w:tc>
        <w:tc>
          <w:tcPr>
            <w:tcW w:w="286" w:type="pct"/>
            <w:vMerge w:val="continue"/>
            <w:vAlign w:val="center"/>
          </w:tcPr>
          <w:p w14:paraId="009A61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D88AB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3946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430</w:t>
            </w:r>
          </w:p>
        </w:tc>
      </w:tr>
      <w:tr w14:paraId="6CEAA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7D1E5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A5EE6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25C904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15.08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BCD5E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58.52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0A177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4D751C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20E047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 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5716DA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2BB86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0F2953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continue"/>
            <w:vAlign w:val="center"/>
          </w:tcPr>
          <w:p w14:paraId="3F76A8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631E2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02DE04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1A61DD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778AB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15.08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2B6AF0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 w:val="continue"/>
            <w:vAlign w:val="center"/>
          </w:tcPr>
          <w:p w14:paraId="4094D9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9779D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481</w:t>
            </w:r>
          </w:p>
        </w:tc>
      </w:tr>
      <w:tr w14:paraId="41FE7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22BCA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50871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002A8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11978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58.54</w:t>
            </w:r>
          </w:p>
        </w:tc>
        <w:tc>
          <w:tcPr>
            <w:tcW w:w="246" w:type="pct"/>
            <w:vMerge w:val="continue"/>
            <w:vAlign w:val="center"/>
          </w:tcPr>
          <w:p w14:paraId="591F86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29863E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1E2243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3922F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A2CA7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E1981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388A1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B973B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3E5A2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B93C0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E5856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15.1</w:t>
            </w:r>
          </w:p>
        </w:tc>
        <w:tc>
          <w:tcPr>
            <w:tcW w:w="286" w:type="pct"/>
            <w:vMerge w:val="continue"/>
            <w:vAlign w:val="center"/>
          </w:tcPr>
          <w:p w14:paraId="1E0151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3963B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6F82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480</w:t>
            </w:r>
          </w:p>
        </w:tc>
      </w:tr>
      <w:tr w14:paraId="54622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B1E11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B979B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222CB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15.12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BE619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58.55</w:t>
            </w:r>
          </w:p>
        </w:tc>
        <w:tc>
          <w:tcPr>
            <w:tcW w:w="246" w:type="pct"/>
            <w:vMerge w:val="continue"/>
            <w:vAlign w:val="center"/>
          </w:tcPr>
          <w:p w14:paraId="055A59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62407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5F4EFF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4A15E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DA7FB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607405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DF276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9C831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02823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EE126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E99C6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15.12</w:t>
            </w:r>
          </w:p>
        </w:tc>
        <w:tc>
          <w:tcPr>
            <w:tcW w:w="286" w:type="pct"/>
            <w:vMerge w:val="continue"/>
            <w:vAlign w:val="center"/>
          </w:tcPr>
          <w:p w14:paraId="3C6EB7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E861B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DDFD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476</w:t>
            </w:r>
          </w:p>
        </w:tc>
      </w:tr>
      <w:tr w14:paraId="4856F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54A9E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AB913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931CB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652C4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58.59</w:t>
            </w:r>
          </w:p>
        </w:tc>
        <w:tc>
          <w:tcPr>
            <w:tcW w:w="246" w:type="pct"/>
            <w:vMerge w:val="continue"/>
            <w:vAlign w:val="center"/>
          </w:tcPr>
          <w:p w14:paraId="505BE5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07EF1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5115E5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00AA0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2CD6C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DBFF6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85F64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E9FC6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286D0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8F629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6A600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15.2</w:t>
            </w:r>
          </w:p>
        </w:tc>
        <w:tc>
          <w:tcPr>
            <w:tcW w:w="286" w:type="pct"/>
            <w:vMerge w:val="continue"/>
            <w:vAlign w:val="center"/>
          </w:tcPr>
          <w:p w14:paraId="095B5D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11DFF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E132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475</w:t>
            </w:r>
          </w:p>
        </w:tc>
      </w:tr>
      <w:tr w14:paraId="3E1AB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B5B12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FE39E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A45DC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16.03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52979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246" w:type="pct"/>
            <w:vMerge w:val="continue"/>
            <w:vAlign w:val="center"/>
          </w:tcPr>
          <w:p w14:paraId="632399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7C83E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7FF61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B48EA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74837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5881A7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0F878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73BE3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FA177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0814C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B659E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18.64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647B58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 w:val="continue"/>
            <w:vAlign w:val="center"/>
          </w:tcPr>
          <w:p w14:paraId="6AF445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08A1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460</w:t>
            </w:r>
          </w:p>
        </w:tc>
      </w:tr>
      <w:tr w14:paraId="4E906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10A0A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94807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B4661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62A21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950DF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1E8C1B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001441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42748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21671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206AE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56FE8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12D92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C48F3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5AED2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EC293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18.6</w:t>
            </w:r>
          </w:p>
        </w:tc>
        <w:tc>
          <w:tcPr>
            <w:tcW w:w="286" w:type="pct"/>
            <w:vMerge w:val="continue"/>
            <w:vAlign w:val="center"/>
          </w:tcPr>
          <w:p w14:paraId="09AE8A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8034F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09D7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461</w:t>
            </w:r>
          </w:p>
        </w:tc>
      </w:tr>
      <w:tr w14:paraId="1611C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3FF96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F49BB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AABD7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D6C93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970EC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C2D26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0B1E00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8FDC0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9E1AD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1C0A6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6CAE6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0E85E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D8530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9B0B7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B8CC7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28.38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62BF1F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 w:val="continue"/>
            <w:vAlign w:val="center"/>
          </w:tcPr>
          <w:p w14:paraId="592D9F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4668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470</w:t>
            </w:r>
          </w:p>
        </w:tc>
      </w:tr>
      <w:tr w14:paraId="3CE37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21ED7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43C92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2DD45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DBC0F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2AAA8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81755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243E4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1A2F2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33727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5F25E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E21D1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27174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599CC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84E3F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CF90A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37.11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591872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 w:val="continue"/>
            <w:vAlign w:val="center"/>
          </w:tcPr>
          <w:p w14:paraId="19FE35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5696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450</w:t>
            </w:r>
          </w:p>
        </w:tc>
      </w:tr>
      <w:tr w14:paraId="044C8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CF7AB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4840F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94467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042D0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E409B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F9CAF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58F4EB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6EE18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71D7F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1A743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8C893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1D714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327C8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8461C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4B12D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28.33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3C2DB5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 w:val="continue"/>
            <w:vAlign w:val="center"/>
          </w:tcPr>
          <w:p w14:paraId="40A482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39F3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471</w:t>
            </w:r>
          </w:p>
        </w:tc>
      </w:tr>
      <w:tr w14:paraId="4CE8D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5E509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EACB6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2DCEF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0D4FD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6107E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1C038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64FCA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E2866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F0145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ED40A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7984A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86B1F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09B69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5250F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9C483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37.04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12F672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 w:val="continue"/>
            <w:vAlign w:val="center"/>
          </w:tcPr>
          <w:p w14:paraId="139011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90E19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451</w:t>
            </w:r>
          </w:p>
        </w:tc>
      </w:tr>
      <w:tr w14:paraId="13D13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C394C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D2C97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2CFBA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18.66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63FEC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60.55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D710E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154AD1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24FA4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472EE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83B02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0AEEA1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FAD83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E8EF8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DE69A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2BC4D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CF818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18.66</w:t>
            </w:r>
          </w:p>
        </w:tc>
        <w:tc>
          <w:tcPr>
            <w:tcW w:w="286" w:type="pct"/>
            <w:vMerge w:val="continue"/>
            <w:vAlign w:val="center"/>
          </w:tcPr>
          <w:p w14:paraId="04DB5C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E69AB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F303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456</w:t>
            </w:r>
          </w:p>
        </w:tc>
      </w:tr>
      <w:tr w14:paraId="6D726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CC677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4EB7D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931BF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18.75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48A4A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60.59</w:t>
            </w:r>
          </w:p>
        </w:tc>
        <w:tc>
          <w:tcPr>
            <w:tcW w:w="246" w:type="pct"/>
            <w:vMerge w:val="continue"/>
            <w:vAlign w:val="center"/>
          </w:tcPr>
          <w:p w14:paraId="684BE7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42F372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1084C8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11EC0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3DB9D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B2DCF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78E08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ED765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84FD3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9612D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0282B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18.75</w:t>
            </w:r>
          </w:p>
        </w:tc>
        <w:tc>
          <w:tcPr>
            <w:tcW w:w="286" w:type="pct"/>
            <w:vMerge w:val="continue"/>
            <w:vAlign w:val="center"/>
          </w:tcPr>
          <w:p w14:paraId="3018E5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61AD5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7D06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455</w:t>
            </w:r>
          </w:p>
        </w:tc>
      </w:tr>
      <w:tr w14:paraId="607DB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97551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4BC57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8675F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28.42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0BE51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64.55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05306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6C2839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5E2995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C5971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E7243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084A3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B8106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FDC40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FAABC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40A06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F94CD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28.42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5AAF78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 w:val="continue"/>
            <w:vAlign w:val="center"/>
          </w:tcPr>
          <w:p w14:paraId="18B31C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497E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466</w:t>
            </w:r>
          </w:p>
        </w:tc>
      </w:tr>
      <w:tr w14:paraId="5D92E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2D657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3DF05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DCFB2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28.56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3FC1E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64.59</w:t>
            </w:r>
          </w:p>
        </w:tc>
        <w:tc>
          <w:tcPr>
            <w:tcW w:w="246" w:type="pct"/>
            <w:vMerge w:val="continue"/>
            <w:vAlign w:val="center"/>
          </w:tcPr>
          <w:p w14:paraId="3A3331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59042E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107041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D8D67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4CC36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960C3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03047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72BF3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C2AF9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7B3AE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340D5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28.56</w:t>
            </w:r>
          </w:p>
        </w:tc>
        <w:tc>
          <w:tcPr>
            <w:tcW w:w="286" w:type="pct"/>
            <w:vMerge w:val="continue"/>
            <w:vAlign w:val="center"/>
          </w:tcPr>
          <w:p w14:paraId="0942C1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10B50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A1EE0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465</w:t>
            </w:r>
          </w:p>
        </w:tc>
      </w:tr>
      <w:tr w14:paraId="08831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799AB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D47E4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A09EA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37.16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96E05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46" w:type="pct"/>
            <w:vMerge w:val="continue"/>
            <w:vAlign w:val="center"/>
          </w:tcPr>
          <w:p w14:paraId="5CD414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4F251D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5DF4D3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47238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D00DC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526B2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8AB0C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508CC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D8AC9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06AAF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7D9D3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37.16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5A9E3C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 w:val="continue"/>
            <w:vAlign w:val="center"/>
          </w:tcPr>
          <w:p w14:paraId="0386D7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176B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446</w:t>
            </w:r>
          </w:p>
        </w:tc>
      </w:tr>
      <w:tr w14:paraId="14C2D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92BA1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9DB38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A18D8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37.34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6262B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67.14</w:t>
            </w:r>
          </w:p>
        </w:tc>
        <w:tc>
          <w:tcPr>
            <w:tcW w:w="246" w:type="pct"/>
            <w:vMerge w:val="continue"/>
            <w:vAlign w:val="center"/>
          </w:tcPr>
          <w:p w14:paraId="61598B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434FB1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634D02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C7660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46B26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DA396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7BFB8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11124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9AA67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947F4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887D0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37.34</w:t>
            </w:r>
          </w:p>
        </w:tc>
        <w:tc>
          <w:tcPr>
            <w:tcW w:w="286" w:type="pct"/>
            <w:vMerge w:val="continue"/>
            <w:vAlign w:val="center"/>
          </w:tcPr>
          <w:p w14:paraId="5D6411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311F1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260C0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445</w:t>
            </w:r>
          </w:p>
        </w:tc>
      </w:tr>
      <w:tr w14:paraId="5C5C5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15D9B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F3353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F0A9F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12.99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5A0FC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57.1</w:t>
            </w:r>
          </w:p>
        </w:tc>
        <w:tc>
          <w:tcPr>
            <w:tcW w:w="246" w:type="pct"/>
            <w:vMerge w:val="continue"/>
            <w:vAlign w:val="center"/>
          </w:tcPr>
          <w:p w14:paraId="1BFBC9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56C12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3E0C9F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054302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continue"/>
            <w:vAlign w:val="center"/>
          </w:tcPr>
          <w:p w14:paraId="76D10A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4C8FE8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 w:val="continue"/>
            <w:vAlign w:val="center"/>
          </w:tcPr>
          <w:p w14:paraId="47D624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D47F0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4BE551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37759A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35ADA2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614439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 w:val="continue"/>
            <w:vAlign w:val="center"/>
          </w:tcPr>
          <w:p w14:paraId="116577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C9788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329</w:t>
            </w:r>
          </w:p>
        </w:tc>
      </w:tr>
      <w:tr w14:paraId="37A4B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EAB09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29EC7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066C5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1B953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DB26E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1475A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973F4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081F2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43467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197B1A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2BF8C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97B11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1612E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8468C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591F5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B8888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FF37C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0C73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339</w:t>
            </w:r>
          </w:p>
        </w:tc>
      </w:tr>
      <w:tr w14:paraId="19D46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621F7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010B5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C1C27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F1BE7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57.6</w:t>
            </w:r>
          </w:p>
        </w:tc>
        <w:tc>
          <w:tcPr>
            <w:tcW w:w="246" w:type="pct"/>
            <w:vMerge w:val="continue"/>
            <w:vAlign w:val="center"/>
          </w:tcPr>
          <w:p w14:paraId="0C9B33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90EA9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029481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64834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B0EA0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B1DB9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E5F94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3C11C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2602B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E68F2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B356C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B9C69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A7F19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F9FF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338</w:t>
            </w:r>
          </w:p>
        </w:tc>
      </w:tr>
      <w:tr w14:paraId="67083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46288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329CF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61D1C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15.28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5D034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58.65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F84DA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6D0B2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6F65A5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99C11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36A6E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051928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13199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6E8CE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3C4845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3B9B15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7967E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375D6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AC444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9617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354</w:t>
            </w:r>
          </w:p>
        </w:tc>
      </w:tr>
      <w:tr w14:paraId="1D3AA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09094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5AED8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FB5EA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0F969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B5EE3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247C9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7188B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3A091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1EB2B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35F82D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CFCE9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D9469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1965D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08E83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65E14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24498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CACEC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0879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364</w:t>
            </w:r>
          </w:p>
        </w:tc>
      </w:tr>
      <w:tr w14:paraId="0C959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EE099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967D7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FC43A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6172F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28B37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1CF19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30FFD6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 w:val="continue"/>
            <w:vAlign w:val="center"/>
          </w:tcPr>
          <w:p w14:paraId="61E0EF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D4F4C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36253B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-66.45</w:t>
            </w:r>
          </w:p>
        </w:tc>
        <w:tc>
          <w:tcPr>
            <w:tcW w:w="235" w:type="pct"/>
            <w:vMerge w:val="continue"/>
            <w:vAlign w:val="center"/>
          </w:tcPr>
          <w:p w14:paraId="4D66BB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940F3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BD42C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5B628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833EC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B0035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2022D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A853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384</w:t>
            </w:r>
          </w:p>
        </w:tc>
      </w:tr>
      <w:tr w14:paraId="74C48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12610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C5441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74EFE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C8A7D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7FB18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6EA35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2083D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13970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3A14A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0DC6A8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93EC3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7E208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566C9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35E28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E4B2D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52000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7CA71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C6CCB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394</w:t>
            </w:r>
          </w:p>
        </w:tc>
      </w:tr>
      <w:tr w14:paraId="3C5DB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1ED89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0BBD3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409EAB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16.11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229B8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59.15</w:t>
            </w:r>
          </w:p>
        </w:tc>
        <w:tc>
          <w:tcPr>
            <w:tcW w:w="246" w:type="pct"/>
            <w:vMerge w:val="continue"/>
            <w:vAlign w:val="center"/>
          </w:tcPr>
          <w:p w14:paraId="359A69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FCEDA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3DACA8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continue"/>
            <w:vAlign w:val="center"/>
          </w:tcPr>
          <w:p w14:paraId="23D7F2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E713B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490750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 w:val="continue"/>
            <w:vAlign w:val="center"/>
          </w:tcPr>
          <w:p w14:paraId="38B52B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945A2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F7EBE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C5C7E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364DD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F983F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ECA4B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1CDB9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363</w:t>
            </w:r>
          </w:p>
        </w:tc>
      </w:tr>
      <w:tr w14:paraId="2CA5D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23BB6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7C91A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913B3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3DF01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D5404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B3CF7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2CDE2D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 w:val="continue"/>
            <w:vAlign w:val="center"/>
          </w:tcPr>
          <w:p w14:paraId="627E8C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BE848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09352D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-66.45</w:t>
            </w:r>
          </w:p>
        </w:tc>
        <w:tc>
          <w:tcPr>
            <w:tcW w:w="235" w:type="pct"/>
            <w:vMerge w:val="continue"/>
            <w:vAlign w:val="center"/>
          </w:tcPr>
          <w:p w14:paraId="581702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5DA89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BEB8B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64D74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486C1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0B659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E97F9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74BA9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393</w:t>
            </w:r>
          </w:p>
        </w:tc>
      </w:tr>
      <w:tr w14:paraId="71D23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1742B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0ADCC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69634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18.66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B6DD6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60.55</w:t>
            </w:r>
          </w:p>
        </w:tc>
        <w:tc>
          <w:tcPr>
            <w:tcW w:w="246" w:type="pct"/>
            <w:vMerge w:val="continue"/>
            <w:vAlign w:val="center"/>
          </w:tcPr>
          <w:p w14:paraId="3FD4BB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F2619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53B442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continue"/>
            <w:vAlign w:val="center"/>
          </w:tcPr>
          <w:p w14:paraId="4564AF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2A612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78138C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 w:val="continue"/>
            <w:vAlign w:val="center"/>
          </w:tcPr>
          <w:p w14:paraId="20EFE0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D7BE7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05794F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19FC6C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3CFBB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352D8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C3AA7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2F62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334</w:t>
            </w:r>
          </w:p>
        </w:tc>
      </w:tr>
      <w:tr w14:paraId="3EB3F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89DEB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D6C5D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14C20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09A5E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D33D6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8CA51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4B281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F0D58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DF757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24EBF5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B452E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8215B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2CB55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D8CEF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2C959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18017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A1B3B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B8EE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344</w:t>
            </w:r>
          </w:p>
        </w:tc>
      </w:tr>
      <w:tr w14:paraId="08521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84FA2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21929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A4E14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08266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59D7A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256847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2C9CA1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 w:val="continue"/>
            <w:vAlign w:val="center"/>
          </w:tcPr>
          <w:p w14:paraId="0FE251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852F8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221E85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-64.45</w:t>
            </w:r>
          </w:p>
        </w:tc>
        <w:tc>
          <w:tcPr>
            <w:tcW w:w="235" w:type="pct"/>
            <w:vMerge w:val="continue"/>
            <w:vAlign w:val="center"/>
          </w:tcPr>
          <w:p w14:paraId="0800F9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87425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ACC54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BD6BD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8269B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C26D0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81CF8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7E3F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369</w:t>
            </w:r>
          </w:p>
        </w:tc>
      </w:tr>
      <w:tr w14:paraId="6228D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04450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7CDBF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B36DA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25F8E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6ECDE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81F3E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1BC8B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94032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ED939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4E6CDB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11BFC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9A919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7439C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7C503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C23E1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79E08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4B234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3A7A9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374</w:t>
            </w:r>
          </w:p>
        </w:tc>
      </w:tr>
      <w:tr w14:paraId="34BEF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4FD2D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FCDF7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6BA939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19.67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60C50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61.05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316EAE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E1F4C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11D7EA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continue"/>
            <w:vAlign w:val="center"/>
          </w:tcPr>
          <w:p w14:paraId="23501E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3B072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333852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 w:val="continue"/>
            <w:vAlign w:val="center"/>
          </w:tcPr>
          <w:p w14:paraId="12C071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BBDE7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F55A3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37623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6391F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8801F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643CA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CDF1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343</w:t>
            </w:r>
          </w:p>
        </w:tc>
      </w:tr>
      <w:tr w14:paraId="7C944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DD97C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B7B06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9BFDA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02E7B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23FFD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0BDD7F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4B63B1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 w:val="continue"/>
            <w:vAlign w:val="center"/>
          </w:tcPr>
          <w:p w14:paraId="4A917D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A7D8D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4DB233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-64.45</w:t>
            </w:r>
          </w:p>
        </w:tc>
        <w:tc>
          <w:tcPr>
            <w:tcW w:w="235" w:type="pct"/>
            <w:vMerge w:val="continue"/>
            <w:vAlign w:val="center"/>
          </w:tcPr>
          <w:p w14:paraId="4876E0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3A0B2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6EFAB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39763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1CA57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A84BB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1165D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2164C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373</w:t>
            </w:r>
          </w:p>
        </w:tc>
      </w:tr>
      <w:tr w14:paraId="3E66F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F028A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F7F6F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6D52F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20.95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B8574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61.65</w:t>
            </w:r>
          </w:p>
        </w:tc>
        <w:tc>
          <w:tcPr>
            <w:tcW w:w="246" w:type="pct"/>
            <w:vMerge w:val="continue"/>
            <w:vAlign w:val="center"/>
          </w:tcPr>
          <w:p w14:paraId="59C2A6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B6B7C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0598FB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continue"/>
            <w:vAlign w:val="center"/>
          </w:tcPr>
          <w:p w14:paraId="58E289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5CA13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3454AC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 w:val="continue"/>
            <w:vAlign w:val="center"/>
          </w:tcPr>
          <w:p w14:paraId="2F6F3C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97309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2D4F8F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60329E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10713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78EAF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7FF1F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16302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349</w:t>
            </w:r>
          </w:p>
        </w:tc>
      </w:tr>
      <w:tr w14:paraId="33191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F7029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CE77F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81541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28D1F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B04AF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DC112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2FC6C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8CD77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D5EC1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373776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5B81F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3A897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5C8BA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0A4D8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F216E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0A795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82292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519D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359</w:t>
            </w:r>
          </w:p>
        </w:tc>
      </w:tr>
      <w:tr w14:paraId="40BBC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4A3DC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D5014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41D1E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C3237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D8110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B6D10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6214B0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 w:val="continue"/>
            <w:vAlign w:val="center"/>
          </w:tcPr>
          <w:p w14:paraId="4EBA7B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30E14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2E2CE1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-78.95</w:t>
            </w:r>
          </w:p>
        </w:tc>
        <w:tc>
          <w:tcPr>
            <w:tcW w:w="235" w:type="pct"/>
            <w:vMerge w:val="continue"/>
            <w:vAlign w:val="center"/>
          </w:tcPr>
          <w:p w14:paraId="0AC47F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F50E9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E0D28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9E7E8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0DFF4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ABAD1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C14C1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4C49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379</w:t>
            </w:r>
          </w:p>
        </w:tc>
      </w:tr>
      <w:tr w14:paraId="00849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E7371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DC36B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CF013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12997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3ADAB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8A023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27ED7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72E13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DBCAF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6A9EC9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8B0EF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6CFB2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8F7C8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4D98D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91A2C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C1AD5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C7DC3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D243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389</w:t>
            </w:r>
          </w:p>
        </w:tc>
      </w:tr>
      <w:tr w14:paraId="54523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90807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4126C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1E663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21.97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E9628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62.1</w:t>
            </w:r>
          </w:p>
        </w:tc>
        <w:tc>
          <w:tcPr>
            <w:tcW w:w="246" w:type="pct"/>
            <w:vMerge w:val="continue"/>
            <w:vAlign w:val="center"/>
          </w:tcPr>
          <w:p w14:paraId="719F05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CABEC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6AADA5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continue"/>
            <w:vAlign w:val="center"/>
          </w:tcPr>
          <w:p w14:paraId="22C26C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7C3A5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47C1E1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 w:val="continue"/>
            <w:vAlign w:val="center"/>
          </w:tcPr>
          <w:p w14:paraId="7405E1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09A44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594DF4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1E9DCA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66D79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0DBBC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8EBD9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075B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328</w:t>
            </w:r>
          </w:p>
        </w:tc>
      </w:tr>
      <w:tr w14:paraId="4F849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1F24E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7B0AA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4F82C0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22.08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629E2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62.15</w:t>
            </w:r>
          </w:p>
        </w:tc>
        <w:tc>
          <w:tcPr>
            <w:tcW w:w="246" w:type="pct"/>
            <w:vMerge w:val="continue"/>
            <w:vAlign w:val="center"/>
          </w:tcPr>
          <w:p w14:paraId="6FF112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E70C5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763F4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0B5E8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D9EA5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1A4A6C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43FC6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DA7A4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73711A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55197B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DB015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7417C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663F6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3F881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358</w:t>
            </w:r>
          </w:p>
        </w:tc>
      </w:tr>
      <w:tr w14:paraId="53D73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C15C8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ABE6F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6C0BA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AB655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FF2AD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BE9B6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701DF1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 w:val="continue"/>
            <w:vAlign w:val="center"/>
          </w:tcPr>
          <w:p w14:paraId="47CBB9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D853D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2B98CF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-78.95</w:t>
            </w:r>
          </w:p>
        </w:tc>
        <w:tc>
          <w:tcPr>
            <w:tcW w:w="235" w:type="pct"/>
            <w:vMerge w:val="continue"/>
            <w:vAlign w:val="center"/>
          </w:tcPr>
          <w:p w14:paraId="204D0A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69CBC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5E7B7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56E4C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3693A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6F0C3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D9723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44FE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388</w:t>
            </w:r>
          </w:p>
        </w:tc>
      </w:tr>
      <w:tr w14:paraId="073E7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22A4C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BBFEE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D3889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25.86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D0F87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63.65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7DDCE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734B1B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2364EA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continue"/>
            <w:vAlign w:val="center"/>
          </w:tcPr>
          <w:p w14:paraId="7181D0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C2D8E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1ABEA3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 w:val="continue"/>
            <w:vAlign w:val="center"/>
          </w:tcPr>
          <w:p w14:paraId="1E88AC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C509E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BD0EE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96CC3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C8F98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BE419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8AE5B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40B79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353</w:t>
            </w:r>
          </w:p>
        </w:tc>
      </w:tr>
      <w:tr w14:paraId="195EC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317B7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FF8E7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ADBCD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D6B9F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4CA5D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26587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3C027E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 w:val="continue"/>
            <w:vAlign w:val="center"/>
          </w:tcPr>
          <w:p w14:paraId="46B86C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C1A88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10EB2A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-66.45</w:t>
            </w:r>
          </w:p>
        </w:tc>
        <w:tc>
          <w:tcPr>
            <w:tcW w:w="235" w:type="pct"/>
            <w:vMerge w:val="continue"/>
            <w:vAlign w:val="center"/>
          </w:tcPr>
          <w:p w14:paraId="28BB93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F0F83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126A1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1FEE5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AAC64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29722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B0965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28452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383</w:t>
            </w:r>
          </w:p>
        </w:tc>
      </w:tr>
      <w:tr w14:paraId="59D69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3EA80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644BA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5A763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31.57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1A142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65.55</w:t>
            </w:r>
          </w:p>
        </w:tc>
        <w:tc>
          <w:tcPr>
            <w:tcW w:w="246" w:type="pct"/>
            <w:vMerge w:val="continue"/>
            <w:vAlign w:val="center"/>
          </w:tcPr>
          <w:p w14:paraId="22748A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C0239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2C6AB0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continue"/>
            <w:vAlign w:val="center"/>
          </w:tcPr>
          <w:p w14:paraId="14086F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2994B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6DE87D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 w:val="continue"/>
            <w:vAlign w:val="center"/>
          </w:tcPr>
          <w:p w14:paraId="0B26CB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A4DFF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4D547B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3D0E4B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87DB7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9F002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79872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5EE7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333</w:t>
            </w:r>
          </w:p>
        </w:tc>
      </w:tr>
      <w:tr w14:paraId="7B8B1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9B103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6D1F3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F8433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DB20E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2E367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5910C2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7306D6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 w:val="continue"/>
            <w:vAlign w:val="center"/>
          </w:tcPr>
          <w:p w14:paraId="686F3B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E59DA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2824C7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-64.45</w:t>
            </w:r>
          </w:p>
        </w:tc>
        <w:tc>
          <w:tcPr>
            <w:tcW w:w="235" w:type="pct"/>
            <w:vMerge w:val="continue"/>
            <w:vAlign w:val="center"/>
          </w:tcPr>
          <w:p w14:paraId="25F6F2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DD18C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B0977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532B7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5C098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89A8B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BF409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C0C36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368</w:t>
            </w:r>
          </w:p>
        </w:tc>
      </w:tr>
      <w:tr w14:paraId="5E249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17C55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9E396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6B1EAF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35.44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35071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66.65</w:t>
            </w:r>
          </w:p>
        </w:tc>
        <w:tc>
          <w:tcPr>
            <w:tcW w:w="246" w:type="pct"/>
            <w:vMerge w:val="continue"/>
            <w:vAlign w:val="center"/>
          </w:tcPr>
          <w:p w14:paraId="1019DB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AFDC1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03FFD5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continue"/>
            <w:vAlign w:val="center"/>
          </w:tcPr>
          <w:p w14:paraId="08B6D9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9BB10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48695B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 w:val="continue"/>
            <w:vAlign w:val="center"/>
          </w:tcPr>
          <w:p w14:paraId="0CE187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31609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3F8166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6246A6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B65C0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9A3EA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05A78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9D9A8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348</w:t>
            </w:r>
          </w:p>
        </w:tc>
      </w:tr>
      <w:tr w14:paraId="6CF2F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CBACF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5B574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D4F9A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1F142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F8DEE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2FF65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6ADFB3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 w:val="continue"/>
            <w:vAlign w:val="center"/>
          </w:tcPr>
          <w:p w14:paraId="230314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84594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306456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-78.95</w:t>
            </w:r>
          </w:p>
        </w:tc>
        <w:tc>
          <w:tcPr>
            <w:tcW w:w="235" w:type="pct"/>
            <w:vMerge w:val="continue"/>
            <w:vAlign w:val="center"/>
          </w:tcPr>
          <w:p w14:paraId="145D47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983EC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5167F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B24D2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EAA2D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1A2D8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F56F6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4D42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378</w:t>
            </w:r>
          </w:p>
        </w:tc>
      </w:tr>
      <w:tr w14:paraId="7F495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FDBEC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31757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618A4E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10.52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1F169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573A7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70E9BF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525375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6D140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49B6A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5958B0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continue"/>
            <w:vAlign w:val="center"/>
          </w:tcPr>
          <w:p w14:paraId="3A7F26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AE5AF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88300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74B62A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0B8B42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60.84</w:t>
            </w:r>
          </w:p>
        </w:tc>
        <w:tc>
          <w:tcPr>
            <w:tcW w:w="286" w:type="pct"/>
            <w:vMerge w:val="continue"/>
            <w:vAlign w:val="center"/>
          </w:tcPr>
          <w:p w14:paraId="7872F7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D9FC4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4FBE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190</w:t>
            </w:r>
          </w:p>
        </w:tc>
      </w:tr>
      <w:tr w14:paraId="0D510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B9021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372D9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80BA0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11B5A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17558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1DD333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4A6B8F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B63EE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3BDE9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7ABB0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08F7E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BEF49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5E8F7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56F1B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2836C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60.71</w:t>
            </w:r>
          </w:p>
        </w:tc>
        <w:tc>
          <w:tcPr>
            <w:tcW w:w="286" w:type="pct"/>
            <w:vMerge w:val="continue"/>
            <w:vAlign w:val="center"/>
          </w:tcPr>
          <w:p w14:paraId="46E02D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14B11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7E1D2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192</w:t>
            </w:r>
          </w:p>
        </w:tc>
      </w:tr>
      <w:tr w14:paraId="4D1B8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9D65F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01EF7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F0CD8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ACE60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A61E8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19115B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49DDD6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E7B37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80F25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82C82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EA975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6146B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8645F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DA440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13CF2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63.49</w:t>
            </w:r>
          </w:p>
        </w:tc>
        <w:tc>
          <w:tcPr>
            <w:tcW w:w="286" w:type="pct"/>
            <w:vMerge w:val="continue"/>
            <w:vAlign w:val="center"/>
          </w:tcPr>
          <w:p w14:paraId="3A2A41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22897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43FB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200</w:t>
            </w:r>
          </w:p>
        </w:tc>
      </w:tr>
      <w:tr w14:paraId="01168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477AA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DD2F6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14CA4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450BC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86295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91333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20A9CD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D3F36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D1F45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3BB4F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3D619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7A585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3EE42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6772F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56095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63.35</w:t>
            </w:r>
          </w:p>
        </w:tc>
        <w:tc>
          <w:tcPr>
            <w:tcW w:w="286" w:type="pct"/>
            <w:vMerge w:val="continue"/>
            <w:vAlign w:val="center"/>
          </w:tcPr>
          <w:p w14:paraId="754673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AC02A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93213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202</w:t>
            </w:r>
          </w:p>
        </w:tc>
      </w:tr>
      <w:tr w14:paraId="630CF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85937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1BCC3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1A209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18.98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053A3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60.71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3A340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38EA94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A3E68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7299B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25097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28C110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1AB21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D3625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15A12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78E09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F1B8E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60.71</w:t>
            </w:r>
          </w:p>
        </w:tc>
        <w:tc>
          <w:tcPr>
            <w:tcW w:w="286" w:type="pct"/>
            <w:vMerge w:val="continue"/>
            <w:vAlign w:val="center"/>
          </w:tcPr>
          <w:p w14:paraId="0F314D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1822D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1E2F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191</w:t>
            </w:r>
          </w:p>
        </w:tc>
      </w:tr>
      <w:tr w14:paraId="03220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2E0D6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6999F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E92FD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80178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61.63</w:t>
            </w:r>
          </w:p>
        </w:tc>
        <w:tc>
          <w:tcPr>
            <w:tcW w:w="246" w:type="pct"/>
            <w:vMerge w:val="continue"/>
            <w:vAlign w:val="center"/>
          </w:tcPr>
          <w:p w14:paraId="6B8B0D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508CED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498A8C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34D9C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36734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958AD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9F8F6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F1D69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66AF4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03B3A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B4E32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61.63</w:t>
            </w:r>
          </w:p>
        </w:tc>
        <w:tc>
          <w:tcPr>
            <w:tcW w:w="286" w:type="pct"/>
            <w:vMerge w:val="continue"/>
            <w:vAlign w:val="center"/>
          </w:tcPr>
          <w:p w14:paraId="51F1B9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16EA9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5CFB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189</w:t>
            </w:r>
          </w:p>
        </w:tc>
      </w:tr>
      <w:tr w14:paraId="7FA77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CB370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AE7D8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B6861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25.06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E778A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63.35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AF8FA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4CAF0D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72A934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05C23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9C6C2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90FE0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13729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C3DC4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8ABCE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216BD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D7AAE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63.35</w:t>
            </w:r>
          </w:p>
        </w:tc>
        <w:tc>
          <w:tcPr>
            <w:tcW w:w="286" w:type="pct"/>
            <w:vMerge w:val="continue"/>
            <w:vAlign w:val="center"/>
          </w:tcPr>
          <w:p w14:paraId="2684EA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42AA8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982A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201</w:t>
            </w:r>
          </w:p>
        </w:tc>
      </w:tr>
      <w:tr w14:paraId="288E0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649AB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350E7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1CA7E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27.11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05E79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64.1</w:t>
            </w:r>
          </w:p>
        </w:tc>
        <w:tc>
          <w:tcPr>
            <w:tcW w:w="246" w:type="pct"/>
            <w:vMerge w:val="continue"/>
            <w:vAlign w:val="center"/>
          </w:tcPr>
          <w:p w14:paraId="037164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02BA9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160F8E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DDB48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07C1B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435E1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228D7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3E8CE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554DB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3713C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A273A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64.27</w:t>
            </w:r>
          </w:p>
        </w:tc>
        <w:tc>
          <w:tcPr>
            <w:tcW w:w="286" w:type="pct"/>
            <w:vMerge w:val="continue"/>
            <w:vAlign w:val="center"/>
          </w:tcPr>
          <w:p w14:paraId="3E01B6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2B45F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CB28B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199</w:t>
            </w:r>
          </w:p>
        </w:tc>
      </w:tr>
      <w:tr w14:paraId="3BCC4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B5785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7A648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61425A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11.81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994C0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56.19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A9877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761F26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2426ED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0466E0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3" w:type="pct"/>
            <w:vMerge w:val="continue"/>
            <w:vAlign w:val="center"/>
          </w:tcPr>
          <w:p w14:paraId="79BF44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9B780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FDB66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EF4AC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B889D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31317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E74B6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11.81</w:t>
            </w:r>
          </w:p>
        </w:tc>
        <w:tc>
          <w:tcPr>
            <w:tcW w:w="286" w:type="pct"/>
            <w:vMerge w:val="continue"/>
            <w:vAlign w:val="center"/>
          </w:tcPr>
          <w:p w14:paraId="6E8D63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13D31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3A13D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542</w:t>
            </w:r>
          </w:p>
        </w:tc>
      </w:tr>
      <w:tr w14:paraId="59563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6F2E4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F3F18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42AD3C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AE7AE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46" w:type="pct"/>
            <w:vMerge w:val="continue"/>
            <w:vAlign w:val="center"/>
          </w:tcPr>
          <w:p w14:paraId="750FE5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DD325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84CAA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203456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2EEBE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5" w:type="pct"/>
            <w:vMerge w:val="continue"/>
            <w:vAlign w:val="center"/>
          </w:tcPr>
          <w:p w14:paraId="6C1804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07139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2BABA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1091DB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46A55C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0DAA6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16.11</w:t>
            </w:r>
          </w:p>
        </w:tc>
        <w:tc>
          <w:tcPr>
            <w:tcW w:w="286" w:type="pct"/>
            <w:vMerge w:val="continue"/>
            <w:vAlign w:val="center"/>
          </w:tcPr>
          <w:p w14:paraId="6F3F68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E89EA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BF5A2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550</w:t>
            </w:r>
          </w:p>
        </w:tc>
      </w:tr>
      <w:tr w14:paraId="4AC40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AB0FE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316B6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974FF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87275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A0526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22A85A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FADD3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A9719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1ADF1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91486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370C9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90086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42B6C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0DCA2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B47BE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20.19</w:t>
            </w:r>
          </w:p>
        </w:tc>
        <w:tc>
          <w:tcPr>
            <w:tcW w:w="286" w:type="pct"/>
            <w:vMerge w:val="continue"/>
            <w:vAlign w:val="center"/>
          </w:tcPr>
          <w:p w14:paraId="0A698F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EAAF1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EFFEA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549</w:t>
            </w:r>
          </w:p>
        </w:tc>
      </w:tr>
      <w:tr w14:paraId="22E28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DC0DB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AB273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B0ABA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16.88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590B1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59.59</w:t>
            </w:r>
          </w:p>
        </w:tc>
        <w:tc>
          <w:tcPr>
            <w:tcW w:w="246" w:type="pct"/>
            <w:vMerge w:val="continue"/>
            <w:vAlign w:val="center"/>
          </w:tcPr>
          <w:p w14:paraId="3AFF3C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CBE3E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97355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8A345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AC11A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0D1743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086C8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DBDCF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55C71E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52EA31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D679E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16.88</w:t>
            </w:r>
          </w:p>
        </w:tc>
        <w:tc>
          <w:tcPr>
            <w:tcW w:w="286" w:type="pct"/>
            <w:vMerge w:val="continue"/>
            <w:vAlign w:val="center"/>
          </w:tcPr>
          <w:p w14:paraId="0B2C0C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3F6AF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9C483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541</w:t>
            </w:r>
          </w:p>
        </w:tc>
      </w:tr>
      <w:tr w14:paraId="51E0B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6F558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D4D98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4DF3C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27.09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311FC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64.09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34137D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6AC838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E3AAE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C496A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77CAE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530DB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E7175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1A733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6755E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FAC47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F5081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27.09</w:t>
            </w:r>
          </w:p>
        </w:tc>
        <w:tc>
          <w:tcPr>
            <w:tcW w:w="286" w:type="pct"/>
            <w:vMerge w:val="continue"/>
            <w:vAlign w:val="center"/>
          </w:tcPr>
          <w:p w14:paraId="5E84F7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E2ACC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E3D7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544</w:t>
            </w:r>
          </w:p>
        </w:tc>
      </w:tr>
      <w:tr w14:paraId="13B44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3EB06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A693E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28604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A5C08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65.34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77BAEB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58F4DA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47083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B6335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8139E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3B111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AE77F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E21AD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CF710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D4691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75691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30.9</w:t>
            </w:r>
          </w:p>
        </w:tc>
        <w:tc>
          <w:tcPr>
            <w:tcW w:w="286" w:type="pct"/>
            <w:vMerge w:val="continue"/>
            <w:vAlign w:val="center"/>
          </w:tcPr>
          <w:p w14:paraId="6F23EF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0B0FB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9D0A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543</w:t>
            </w:r>
          </w:p>
        </w:tc>
      </w:tr>
      <w:tr w14:paraId="1E06A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527BD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08FC3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[ChinaTelecom]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064913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C6BB2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59.43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AB0C8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B067D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0316F6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22ED12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53" w:type="pct"/>
            <w:vMerge w:val="continue"/>
            <w:vAlign w:val="center"/>
          </w:tcPr>
          <w:p w14:paraId="7BFDC3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5133D6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 w:val="continue"/>
            <w:vAlign w:val="center"/>
          </w:tcPr>
          <w:p w14:paraId="4CBF97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D1B05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40B03F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449205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0E5F5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86" w:type="pct"/>
            <w:vMerge w:val="continue"/>
            <w:vAlign w:val="center"/>
          </w:tcPr>
          <w:p w14:paraId="011246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352C73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0568BC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668</w:t>
            </w:r>
          </w:p>
        </w:tc>
      </w:tr>
      <w:tr w14:paraId="562F2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FB6B0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EAA2B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15AD4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8.03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49463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59.46</w:t>
            </w:r>
          </w:p>
        </w:tc>
        <w:tc>
          <w:tcPr>
            <w:tcW w:w="246" w:type="pct"/>
            <w:vMerge w:val="continue"/>
            <w:vAlign w:val="center"/>
          </w:tcPr>
          <w:p w14:paraId="1BB8AE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709CF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E5FCA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BF81E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8C571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9AEC4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0AF24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A0ECB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4B3DA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2D95E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81CF9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8.03</w:t>
            </w:r>
          </w:p>
        </w:tc>
        <w:tc>
          <w:tcPr>
            <w:tcW w:w="286" w:type="pct"/>
            <w:vMerge w:val="continue"/>
            <w:vAlign w:val="center"/>
          </w:tcPr>
          <w:p w14:paraId="3A8C5B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5AB52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894F9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670</w:t>
            </w:r>
          </w:p>
        </w:tc>
      </w:tr>
      <w:tr w14:paraId="267BF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AAB12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FF232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97B31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8.04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623F6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59.48</w:t>
            </w:r>
          </w:p>
        </w:tc>
        <w:tc>
          <w:tcPr>
            <w:tcW w:w="246" w:type="pct"/>
            <w:vMerge w:val="continue"/>
            <w:vAlign w:val="center"/>
          </w:tcPr>
          <w:p w14:paraId="7CC64F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EF03E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41A5CA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0690C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905D4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FB6E3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65223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81D7F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EB5C8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EDFC3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9552F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8.04</w:t>
            </w:r>
          </w:p>
        </w:tc>
        <w:tc>
          <w:tcPr>
            <w:tcW w:w="286" w:type="pct"/>
            <w:vMerge w:val="continue"/>
            <w:vAlign w:val="center"/>
          </w:tcPr>
          <w:p w14:paraId="640769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B5865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3377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656</w:t>
            </w:r>
          </w:p>
        </w:tc>
      </w:tr>
      <w:tr w14:paraId="35328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CBC36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B77BE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BDBF5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8.06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0680D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59.5</w:t>
            </w:r>
          </w:p>
        </w:tc>
        <w:tc>
          <w:tcPr>
            <w:tcW w:w="246" w:type="pct"/>
            <w:vMerge w:val="continue"/>
            <w:vAlign w:val="center"/>
          </w:tcPr>
          <w:p w14:paraId="12D005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17DFE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99566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3842F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115E9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0A789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6467A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8C75A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2DBD1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5FB7B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BC96F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8.06</w:t>
            </w:r>
          </w:p>
        </w:tc>
        <w:tc>
          <w:tcPr>
            <w:tcW w:w="286" w:type="pct"/>
            <w:vMerge w:val="continue"/>
            <w:vAlign w:val="center"/>
          </w:tcPr>
          <w:p w14:paraId="59C073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71555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8B5B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658</w:t>
            </w:r>
          </w:p>
        </w:tc>
      </w:tr>
      <w:tr w14:paraId="31EA6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F2AEA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C8284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61567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8.35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E299E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59.84</w:t>
            </w:r>
          </w:p>
        </w:tc>
        <w:tc>
          <w:tcPr>
            <w:tcW w:w="246" w:type="pct"/>
            <w:vMerge w:val="continue"/>
            <w:vAlign w:val="center"/>
          </w:tcPr>
          <w:p w14:paraId="2DBB8C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F0454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343528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65967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EE36C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5D727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A09A9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FC9B8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8A89B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76A35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095A1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8.35</w:t>
            </w:r>
          </w:p>
        </w:tc>
        <w:tc>
          <w:tcPr>
            <w:tcW w:w="286" w:type="pct"/>
            <w:vMerge w:val="continue"/>
            <w:vAlign w:val="center"/>
          </w:tcPr>
          <w:p w14:paraId="676AB3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387D3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B90B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666</w:t>
            </w:r>
          </w:p>
        </w:tc>
      </w:tr>
      <w:tr w14:paraId="3176F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890F7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C8177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DCEAB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8.38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C9126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59.87</w:t>
            </w:r>
          </w:p>
        </w:tc>
        <w:tc>
          <w:tcPr>
            <w:tcW w:w="246" w:type="pct"/>
            <w:vMerge w:val="continue"/>
            <w:vAlign w:val="center"/>
          </w:tcPr>
          <w:p w14:paraId="377109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68AEA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A5BFD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60D4B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70D63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7A7FE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2E234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B0109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1C5AD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78F06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4FC3B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8.38</w:t>
            </w:r>
          </w:p>
        </w:tc>
        <w:tc>
          <w:tcPr>
            <w:tcW w:w="286" w:type="pct"/>
            <w:vMerge w:val="continue"/>
            <w:vAlign w:val="center"/>
          </w:tcPr>
          <w:p w14:paraId="6B92C2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82DD1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0C6B0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664</w:t>
            </w:r>
          </w:p>
        </w:tc>
      </w:tr>
      <w:tr w14:paraId="7CA15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C68A7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5EAFB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2BD4D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8.39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348C4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59.88</w:t>
            </w:r>
          </w:p>
        </w:tc>
        <w:tc>
          <w:tcPr>
            <w:tcW w:w="246" w:type="pct"/>
            <w:vMerge w:val="continue"/>
            <w:vAlign w:val="center"/>
          </w:tcPr>
          <w:p w14:paraId="799BA4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2FFE9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0EBC0F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F98E1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71844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91481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2B636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35D2D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8A44B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1E3AC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65002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8.39</w:t>
            </w:r>
          </w:p>
        </w:tc>
        <w:tc>
          <w:tcPr>
            <w:tcW w:w="286" w:type="pct"/>
            <w:vMerge w:val="continue"/>
            <w:vAlign w:val="center"/>
          </w:tcPr>
          <w:p w14:paraId="66731F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99C96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3EBB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654</w:t>
            </w:r>
          </w:p>
        </w:tc>
      </w:tr>
      <w:tr w14:paraId="4AD0E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57363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6BCCC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3F9D6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8.42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29BFD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59.92</w:t>
            </w:r>
          </w:p>
        </w:tc>
        <w:tc>
          <w:tcPr>
            <w:tcW w:w="246" w:type="pct"/>
            <w:vMerge w:val="continue"/>
            <w:vAlign w:val="center"/>
          </w:tcPr>
          <w:p w14:paraId="255A26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E80B2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A5884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0D33E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319A4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9D83B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76EF0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6177E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E6177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C3225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AE765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8.42</w:t>
            </w:r>
          </w:p>
        </w:tc>
        <w:tc>
          <w:tcPr>
            <w:tcW w:w="286" w:type="pct"/>
            <w:vMerge w:val="continue"/>
            <w:vAlign w:val="center"/>
          </w:tcPr>
          <w:p w14:paraId="0A1C61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DE7FE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1E3B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652</w:t>
            </w:r>
          </w:p>
        </w:tc>
      </w:tr>
      <w:tr w14:paraId="72B47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AE909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9182F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FE862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8.76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11E2D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60.29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DD329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8E3F5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7C4235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30DAA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E4785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8D770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C06DB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E2DC8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D6D57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6C88B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6A6BF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8.76</w:t>
            </w:r>
          </w:p>
        </w:tc>
        <w:tc>
          <w:tcPr>
            <w:tcW w:w="286" w:type="pct"/>
            <w:vMerge w:val="continue"/>
            <w:vAlign w:val="center"/>
          </w:tcPr>
          <w:p w14:paraId="161A42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86B31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34900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667</w:t>
            </w:r>
          </w:p>
        </w:tc>
      </w:tr>
      <w:tr w14:paraId="73235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0E199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9C901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F4CAB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8.77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B4AFA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60.3</w:t>
            </w:r>
          </w:p>
        </w:tc>
        <w:tc>
          <w:tcPr>
            <w:tcW w:w="246" w:type="pct"/>
            <w:vMerge w:val="continue"/>
            <w:vAlign w:val="center"/>
          </w:tcPr>
          <w:p w14:paraId="36696B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55FEF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C7A66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EBB7E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A01A4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C19C1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322FE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084FB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8BE60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A99BE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728D4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8.77</w:t>
            </w:r>
          </w:p>
        </w:tc>
        <w:tc>
          <w:tcPr>
            <w:tcW w:w="286" w:type="pct"/>
            <w:vMerge w:val="continue"/>
            <w:vAlign w:val="center"/>
          </w:tcPr>
          <w:p w14:paraId="346436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39656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989B6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669</w:t>
            </w:r>
          </w:p>
        </w:tc>
      </w:tr>
      <w:tr w14:paraId="61453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E21E0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4A7D8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62776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303FF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60.33</w:t>
            </w:r>
          </w:p>
        </w:tc>
        <w:tc>
          <w:tcPr>
            <w:tcW w:w="246" w:type="pct"/>
            <w:vMerge w:val="continue"/>
            <w:vAlign w:val="center"/>
          </w:tcPr>
          <w:p w14:paraId="4B6E3B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EE4E1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0DB8FE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CFADA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E8E4A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3B9B6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68AA2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F91EA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BCEBF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58962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2A09F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286" w:type="pct"/>
            <w:vMerge w:val="continue"/>
            <w:vAlign w:val="center"/>
          </w:tcPr>
          <w:p w14:paraId="571004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C7C9F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043A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655</w:t>
            </w:r>
          </w:p>
        </w:tc>
      </w:tr>
      <w:tr w14:paraId="63A6E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6C202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BEF8C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FE2CA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8.81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A6C99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60.34</w:t>
            </w:r>
          </w:p>
        </w:tc>
        <w:tc>
          <w:tcPr>
            <w:tcW w:w="246" w:type="pct"/>
            <w:vMerge w:val="continue"/>
            <w:vAlign w:val="center"/>
          </w:tcPr>
          <w:p w14:paraId="333B37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1D73D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9644B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7A27A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F4308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9B460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7DBA7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0BB4F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CDF93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833E9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A9AFD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8.81</w:t>
            </w:r>
          </w:p>
        </w:tc>
        <w:tc>
          <w:tcPr>
            <w:tcW w:w="286" w:type="pct"/>
            <w:vMerge w:val="continue"/>
            <w:vAlign w:val="center"/>
          </w:tcPr>
          <w:p w14:paraId="470830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04034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32A3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657</w:t>
            </w:r>
          </w:p>
        </w:tc>
      </w:tr>
      <w:tr w14:paraId="54F4F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4F4B4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AC1A1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15254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8.92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E849C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60.46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07FF3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7ABB5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316F50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67FF8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670EC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5294D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C9043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5842B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A9674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8FE26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91B14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8.92</w:t>
            </w:r>
          </w:p>
        </w:tc>
        <w:tc>
          <w:tcPr>
            <w:tcW w:w="286" w:type="pct"/>
            <w:vMerge w:val="continue"/>
            <w:vAlign w:val="center"/>
          </w:tcPr>
          <w:p w14:paraId="3EFE5F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FAA38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03A3A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662</w:t>
            </w:r>
          </w:p>
        </w:tc>
      </w:tr>
      <w:tr w14:paraId="01901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3F661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E0525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67437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8.95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37AD1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60.49</w:t>
            </w:r>
          </w:p>
        </w:tc>
        <w:tc>
          <w:tcPr>
            <w:tcW w:w="246" w:type="pct"/>
            <w:vMerge w:val="continue"/>
            <w:vAlign w:val="center"/>
          </w:tcPr>
          <w:p w14:paraId="19B3BE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F8D59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CAD5A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1845C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DD30B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47BF6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2A020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3FE18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605EB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C21FC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ED0BA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8.95</w:t>
            </w:r>
          </w:p>
        </w:tc>
        <w:tc>
          <w:tcPr>
            <w:tcW w:w="286" w:type="pct"/>
            <w:vMerge w:val="continue"/>
            <w:vAlign w:val="center"/>
          </w:tcPr>
          <w:p w14:paraId="68907B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9D049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698DE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660</w:t>
            </w:r>
          </w:p>
        </w:tc>
      </w:tr>
      <w:tr w14:paraId="7B073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FE62B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C27CA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D9EA5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8.96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A445C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60.51</w:t>
            </w:r>
          </w:p>
        </w:tc>
        <w:tc>
          <w:tcPr>
            <w:tcW w:w="246" w:type="pct"/>
            <w:vMerge w:val="continue"/>
            <w:vAlign w:val="center"/>
          </w:tcPr>
          <w:p w14:paraId="2BB0AC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3E512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76046F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345C6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6EACC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8C556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59DE0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4C376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99662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95AB0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7214D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8.96</w:t>
            </w:r>
          </w:p>
        </w:tc>
        <w:tc>
          <w:tcPr>
            <w:tcW w:w="286" w:type="pct"/>
            <w:vMerge w:val="continue"/>
            <w:vAlign w:val="center"/>
          </w:tcPr>
          <w:p w14:paraId="53A5F7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122E2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25752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650</w:t>
            </w:r>
          </w:p>
        </w:tc>
      </w:tr>
      <w:tr w14:paraId="02AC6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F91BB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4CE1D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23C76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8.99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49AE8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60.54</w:t>
            </w:r>
          </w:p>
        </w:tc>
        <w:tc>
          <w:tcPr>
            <w:tcW w:w="246" w:type="pct"/>
            <w:vMerge w:val="continue"/>
            <w:vAlign w:val="center"/>
          </w:tcPr>
          <w:p w14:paraId="45C866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4048F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E0438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2EB8D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1A35D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33F3A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BB7E1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85068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FB557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AFCD8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11244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8.99</w:t>
            </w:r>
          </w:p>
        </w:tc>
        <w:tc>
          <w:tcPr>
            <w:tcW w:w="286" w:type="pct"/>
            <w:vMerge w:val="continue"/>
            <w:vAlign w:val="center"/>
          </w:tcPr>
          <w:p w14:paraId="44E5B3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B1C7A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E9344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648</w:t>
            </w:r>
          </w:p>
        </w:tc>
      </w:tr>
      <w:tr w14:paraId="1A800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BEB4C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CD106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9F84E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9.18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5D5CF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60.74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67E09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C44EE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1B8D3C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44A6F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6AA23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819EF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6129F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38021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58BF2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4D4A8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D538E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9.18</w:t>
            </w:r>
          </w:p>
        </w:tc>
        <w:tc>
          <w:tcPr>
            <w:tcW w:w="286" w:type="pct"/>
            <w:vMerge w:val="continue"/>
            <w:vAlign w:val="center"/>
          </w:tcPr>
          <w:p w14:paraId="29919D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25DD4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B68E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665</w:t>
            </w:r>
          </w:p>
        </w:tc>
      </w:tr>
      <w:tr w14:paraId="6E4DB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CC106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414F7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356B0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9.19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FBCEA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60.75</w:t>
            </w:r>
          </w:p>
        </w:tc>
        <w:tc>
          <w:tcPr>
            <w:tcW w:w="246" w:type="pct"/>
            <w:vMerge w:val="continue"/>
            <w:vAlign w:val="center"/>
          </w:tcPr>
          <w:p w14:paraId="3D7825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53970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79222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C4652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0C969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9EE63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96FE6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4EAE1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1E217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99FF0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7CE4F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9.19</w:t>
            </w:r>
          </w:p>
        </w:tc>
        <w:tc>
          <w:tcPr>
            <w:tcW w:w="286" w:type="pct"/>
            <w:vMerge w:val="continue"/>
            <w:vAlign w:val="center"/>
          </w:tcPr>
          <w:p w14:paraId="20C741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7345D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EECD2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663</w:t>
            </w:r>
          </w:p>
        </w:tc>
      </w:tr>
      <w:tr w14:paraId="5CE6F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72104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8BCAB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914BA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9.23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B3E59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60.78</w:t>
            </w:r>
          </w:p>
        </w:tc>
        <w:tc>
          <w:tcPr>
            <w:tcW w:w="246" w:type="pct"/>
            <w:vMerge w:val="continue"/>
            <w:vAlign w:val="center"/>
          </w:tcPr>
          <w:p w14:paraId="62031E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CA8DC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6519E0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CC49C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DBD7C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96076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4BC81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EC20D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5854D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5F8B5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1502F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9.23</w:t>
            </w:r>
          </w:p>
        </w:tc>
        <w:tc>
          <w:tcPr>
            <w:tcW w:w="286" w:type="pct"/>
            <w:vMerge w:val="continue"/>
            <w:vAlign w:val="center"/>
          </w:tcPr>
          <w:p w14:paraId="0C309F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05A82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B5FFF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653</w:t>
            </w:r>
          </w:p>
        </w:tc>
      </w:tr>
      <w:tr w14:paraId="495C3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47D1D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EE9B5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6EF1A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9.24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DDAD1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60.79</w:t>
            </w:r>
          </w:p>
        </w:tc>
        <w:tc>
          <w:tcPr>
            <w:tcW w:w="246" w:type="pct"/>
            <w:vMerge w:val="continue"/>
            <w:vAlign w:val="center"/>
          </w:tcPr>
          <w:p w14:paraId="7EA862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CE817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EE24D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AB4A9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FE3D3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2284E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F5065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A61C3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385D2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FEEF1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CC170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9.24</w:t>
            </w:r>
          </w:p>
        </w:tc>
        <w:tc>
          <w:tcPr>
            <w:tcW w:w="286" w:type="pct"/>
            <w:vMerge w:val="continue"/>
            <w:vAlign w:val="center"/>
          </w:tcPr>
          <w:p w14:paraId="340C31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2D7C6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F44D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651</w:t>
            </w:r>
          </w:p>
        </w:tc>
      </w:tr>
      <w:tr w14:paraId="0F05E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0FA5A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F621E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22D91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9.86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9216E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61.41</w:t>
            </w:r>
          </w:p>
        </w:tc>
        <w:tc>
          <w:tcPr>
            <w:tcW w:w="246" w:type="pct"/>
            <w:vMerge w:val="continue"/>
            <w:vAlign w:val="center"/>
          </w:tcPr>
          <w:p w14:paraId="02A247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69E71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276CF1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97FBF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4EA38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87444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F619D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EE6E7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B5082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AB3C3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D5B47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9.86</w:t>
            </w:r>
          </w:p>
        </w:tc>
        <w:tc>
          <w:tcPr>
            <w:tcW w:w="286" w:type="pct"/>
            <w:vMerge w:val="continue"/>
            <w:vAlign w:val="center"/>
          </w:tcPr>
          <w:p w14:paraId="31DB0B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B5132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1202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661</w:t>
            </w:r>
          </w:p>
        </w:tc>
      </w:tr>
      <w:tr w14:paraId="0B830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FC2FA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61090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47D0D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9.89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C6D6A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61.44</w:t>
            </w:r>
          </w:p>
        </w:tc>
        <w:tc>
          <w:tcPr>
            <w:tcW w:w="246" w:type="pct"/>
            <w:vMerge w:val="continue"/>
            <w:vAlign w:val="center"/>
          </w:tcPr>
          <w:p w14:paraId="7C8B58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8DCB0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5669B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C62B5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1C84F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CA549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C0D59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725B7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D0DEA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9EEA2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2D6AF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9.89</w:t>
            </w:r>
          </w:p>
        </w:tc>
        <w:tc>
          <w:tcPr>
            <w:tcW w:w="286" w:type="pct"/>
            <w:vMerge w:val="continue"/>
            <w:vAlign w:val="center"/>
          </w:tcPr>
          <w:p w14:paraId="611DA7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9BE59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7C59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659</w:t>
            </w:r>
          </w:p>
        </w:tc>
      </w:tr>
      <w:tr w14:paraId="5DE79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D44F8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A080B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1BF9B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9.91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ECCEE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61.46</w:t>
            </w:r>
          </w:p>
        </w:tc>
        <w:tc>
          <w:tcPr>
            <w:tcW w:w="246" w:type="pct"/>
            <w:vMerge w:val="continue"/>
            <w:vAlign w:val="center"/>
          </w:tcPr>
          <w:p w14:paraId="46DF8D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9523B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32C5D8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B03A7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6450D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22811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63386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1BCE9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769A6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B1F35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7458D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9.91</w:t>
            </w:r>
          </w:p>
        </w:tc>
        <w:tc>
          <w:tcPr>
            <w:tcW w:w="286" w:type="pct"/>
            <w:vMerge w:val="continue"/>
            <w:vAlign w:val="center"/>
          </w:tcPr>
          <w:p w14:paraId="325BCE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6FE7C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002D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649</w:t>
            </w:r>
          </w:p>
        </w:tc>
      </w:tr>
      <w:tr w14:paraId="6556D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7DF1B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527C5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1DFC9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9.94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13CF9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61.49</w:t>
            </w:r>
          </w:p>
        </w:tc>
        <w:tc>
          <w:tcPr>
            <w:tcW w:w="246" w:type="pct"/>
            <w:vMerge w:val="continue"/>
            <w:vAlign w:val="center"/>
          </w:tcPr>
          <w:p w14:paraId="5B3EB7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019EB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D79C8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41D6D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80880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9374E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9C68D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12E11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F56E5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3A422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ADEDE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9.94</w:t>
            </w:r>
          </w:p>
        </w:tc>
        <w:tc>
          <w:tcPr>
            <w:tcW w:w="286" w:type="pct"/>
            <w:vMerge w:val="continue"/>
            <w:vAlign w:val="center"/>
          </w:tcPr>
          <w:p w14:paraId="0313AD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4E7CA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B5635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647</w:t>
            </w:r>
          </w:p>
        </w:tc>
      </w:tr>
      <w:tr w14:paraId="4F91E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F107C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67541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B640E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16.61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89735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59.44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BDAB7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0C033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4882A8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78556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15985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2693A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9FEA9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9CC46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CB94C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BA882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A9867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16.61</w:t>
            </w:r>
          </w:p>
        </w:tc>
        <w:tc>
          <w:tcPr>
            <w:tcW w:w="286" w:type="pct"/>
            <w:vMerge w:val="continue"/>
            <w:vAlign w:val="center"/>
          </w:tcPr>
          <w:p w14:paraId="23D4D0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366070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2CCD00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608</w:t>
            </w:r>
          </w:p>
        </w:tc>
      </w:tr>
      <w:tr w14:paraId="2922E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CA2C2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B1C53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8AF49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16.64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79152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59.46</w:t>
            </w:r>
          </w:p>
        </w:tc>
        <w:tc>
          <w:tcPr>
            <w:tcW w:w="246" w:type="pct"/>
            <w:vMerge w:val="continue"/>
            <w:vAlign w:val="center"/>
          </w:tcPr>
          <w:p w14:paraId="2D0B8B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EFC3B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D85A0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A66BB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23C86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6F3F0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76E44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C3E60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01B93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D0469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D5D2D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16.64</w:t>
            </w:r>
          </w:p>
        </w:tc>
        <w:tc>
          <w:tcPr>
            <w:tcW w:w="286" w:type="pct"/>
            <w:vMerge w:val="continue"/>
            <w:vAlign w:val="center"/>
          </w:tcPr>
          <w:p w14:paraId="0AB303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094E4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B0425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610</w:t>
            </w:r>
          </w:p>
        </w:tc>
      </w:tr>
      <w:tr w14:paraId="0563B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AC1A8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26873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C11F4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16.69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7E2FF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59.48</w:t>
            </w:r>
          </w:p>
        </w:tc>
        <w:tc>
          <w:tcPr>
            <w:tcW w:w="246" w:type="pct"/>
            <w:vMerge w:val="continue"/>
            <w:vAlign w:val="center"/>
          </w:tcPr>
          <w:p w14:paraId="2A6866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240FF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128BC3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6D84C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30D58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1F8C1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F24E5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580B7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618B7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D3AE2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70D30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16.69</w:t>
            </w:r>
          </w:p>
        </w:tc>
        <w:tc>
          <w:tcPr>
            <w:tcW w:w="286" w:type="pct"/>
            <w:vMerge w:val="continue"/>
            <w:vAlign w:val="center"/>
          </w:tcPr>
          <w:p w14:paraId="50128A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24665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BFC7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596</w:t>
            </w:r>
          </w:p>
        </w:tc>
      </w:tr>
      <w:tr w14:paraId="3ACE8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CEAB2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2C754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4147B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16.72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0CDE9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59.5</w:t>
            </w:r>
          </w:p>
        </w:tc>
        <w:tc>
          <w:tcPr>
            <w:tcW w:w="246" w:type="pct"/>
            <w:vMerge w:val="continue"/>
            <w:vAlign w:val="center"/>
          </w:tcPr>
          <w:p w14:paraId="367CA1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6447E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CA4C7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88D74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5B334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6F198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D62C8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1BD01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AE35D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F7AD0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5A1B6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16.72</w:t>
            </w:r>
          </w:p>
        </w:tc>
        <w:tc>
          <w:tcPr>
            <w:tcW w:w="286" w:type="pct"/>
            <w:vMerge w:val="continue"/>
            <w:vAlign w:val="center"/>
          </w:tcPr>
          <w:p w14:paraId="57EED7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0C57B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32202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598</w:t>
            </w:r>
          </w:p>
        </w:tc>
      </w:tr>
      <w:tr w14:paraId="58143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F2443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D41E9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4B6E1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17.37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6F836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59.87</w:t>
            </w:r>
          </w:p>
        </w:tc>
        <w:tc>
          <w:tcPr>
            <w:tcW w:w="246" w:type="pct"/>
            <w:vMerge w:val="continue"/>
            <w:vAlign w:val="center"/>
          </w:tcPr>
          <w:p w14:paraId="1B4895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4A9EDB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4B4C39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64994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FD37D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F75C6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43C66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C278F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4C591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A6DD0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1EE19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17.37</w:t>
            </w:r>
          </w:p>
        </w:tc>
        <w:tc>
          <w:tcPr>
            <w:tcW w:w="286" w:type="pct"/>
            <w:vMerge w:val="continue"/>
            <w:vAlign w:val="center"/>
          </w:tcPr>
          <w:p w14:paraId="464BEC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9AC22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A1C5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606</w:t>
            </w:r>
          </w:p>
        </w:tc>
      </w:tr>
      <w:tr w14:paraId="6DE25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A6905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A0BAF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D6A62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17.46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5599A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59.91</w:t>
            </w:r>
          </w:p>
        </w:tc>
        <w:tc>
          <w:tcPr>
            <w:tcW w:w="246" w:type="pct"/>
            <w:vMerge w:val="continue"/>
            <w:vAlign w:val="center"/>
          </w:tcPr>
          <w:p w14:paraId="498E33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6F6388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588950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6E70A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88F89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5A154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92F50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71EE6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78740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ABE4B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152A5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17.46</w:t>
            </w:r>
          </w:p>
        </w:tc>
        <w:tc>
          <w:tcPr>
            <w:tcW w:w="286" w:type="pct"/>
            <w:vMerge w:val="continue"/>
            <w:vAlign w:val="center"/>
          </w:tcPr>
          <w:p w14:paraId="7AB6BA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F1B71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E1A7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594</w:t>
            </w:r>
          </w:p>
        </w:tc>
      </w:tr>
      <w:tr w14:paraId="3A814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E83E3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4B887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6411D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B0727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C8029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BB6E1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31F412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B805A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61A83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22860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20307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9435C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83A61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2AFDB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F821F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DFE18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80D6B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D72A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604</w:t>
            </w:r>
          </w:p>
        </w:tc>
      </w:tr>
      <w:tr w14:paraId="20374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DBFF6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861A9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5A51C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17.54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A307D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59.96</w:t>
            </w:r>
          </w:p>
        </w:tc>
        <w:tc>
          <w:tcPr>
            <w:tcW w:w="246" w:type="pct"/>
            <w:vMerge w:val="continue"/>
            <w:vAlign w:val="center"/>
          </w:tcPr>
          <w:p w14:paraId="113A2D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FE3B5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5DB597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A75B0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00B9F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8FE6F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40F82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20332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FA9AD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B7346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073AF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17.54</w:t>
            </w:r>
          </w:p>
        </w:tc>
        <w:tc>
          <w:tcPr>
            <w:tcW w:w="286" w:type="pct"/>
            <w:vMerge w:val="continue"/>
            <w:vAlign w:val="center"/>
          </w:tcPr>
          <w:p w14:paraId="411293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0B461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12B8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592</w:t>
            </w:r>
          </w:p>
        </w:tc>
      </w:tr>
      <w:tr w14:paraId="7D055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34B55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C0AA9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01775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18.16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F1318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60.29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AAC44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DD820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275FBE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F1264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FB4FE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D9285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91865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8055A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07C76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1ED3D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565A1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18.16</w:t>
            </w:r>
          </w:p>
        </w:tc>
        <w:tc>
          <w:tcPr>
            <w:tcW w:w="286" w:type="pct"/>
            <w:vMerge w:val="continue"/>
            <w:vAlign w:val="center"/>
          </w:tcPr>
          <w:p w14:paraId="26E118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4793C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189B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607</w:t>
            </w:r>
          </w:p>
        </w:tc>
      </w:tr>
      <w:tr w14:paraId="009DB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0E137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B1313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5D7A5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18.18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CF89C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60.3</w:t>
            </w:r>
          </w:p>
        </w:tc>
        <w:tc>
          <w:tcPr>
            <w:tcW w:w="246" w:type="pct"/>
            <w:vMerge w:val="continue"/>
            <w:vAlign w:val="center"/>
          </w:tcPr>
          <w:p w14:paraId="789A89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B8736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D3CAA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B603D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62331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F35E1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11A32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50636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A6420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E47C9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3147A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18.18</w:t>
            </w:r>
          </w:p>
        </w:tc>
        <w:tc>
          <w:tcPr>
            <w:tcW w:w="286" w:type="pct"/>
            <w:vMerge w:val="continue"/>
            <w:vAlign w:val="center"/>
          </w:tcPr>
          <w:p w14:paraId="73B554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E876D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C91CE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609</w:t>
            </w:r>
          </w:p>
        </w:tc>
      </w:tr>
      <w:tr w14:paraId="22BDC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CF995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DE714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50583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18.25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F97D9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60.33</w:t>
            </w:r>
          </w:p>
        </w:tc>
        <w:tc>
          <w:tcPr>
            <w:tcW w:w="246" w:type="pct"/>
            <w:vMerge w:val="continue"/>
            <w:vAlign w:val="center"/>
          </w:tcPr>
          <w:p w14:paraId="6F70D9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74CEF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3D7CD4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8F393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373FA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34BDD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084D8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380A9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9EE81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DEAB2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FD8C3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18.25</w:t>
            </w:r>
          </w:p>
        </w:tc>
        <w:tc>
          <w:tcPr>
            <w:tcW w:w="286" w:type="pct"/>
            <w:vMerge w:val="continue"/>
            <w:vAlign w:val="center"/>
          </w:tcPr>
          <w:p w14:paraId="49D3A4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76D35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3A7AD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595</w:t>
            </w:r>
          </w:p>
        </w:tc>
      </w:tr>
      <w:tr w14:paraId="51D4F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49675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B25E3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7937E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18.27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06CD3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60.34</w:t>
            </w:r>
          </w:p>
        </w:tc>
        <w:tc>
          <w:tcPr>
            <w:tcW w:w="246" w:type="pct"/>
            <w:vMerge w:val="continue"/>
            <w:vAlign w:val="center"/>
          </w:tcPr>
          <w:p w14:paraId="19F141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768B4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6E9A5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C7D05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356EE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90342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D08AA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087DD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75C80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2AF8C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39FB9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18.27</w:t>
            </w:r>
          </w:p>
        </w:tc>
        <w:tc>
          <w:tcPr>
            <w:tcW w:w="286" w:type="pct"/>
            <w:vMerge w:val="continue"/>
            <w:vAlign w:val="center"/>
          </w:tcPr>
          <w:p w14:paraId="618E43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9CC63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10181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597</w:t>
            </w:r>
          </w:p>
        </w:tc>
      </w:tr>
      <w:tr w14:paraId="292F6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1C863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FA40F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3F867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B958C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60.41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32AA9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36A2AD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19DBB1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C2CE7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1BEE8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3E953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93EFF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0D295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9C822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DD2CA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AA1D7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286" w:type="pct"/>
            <w:vMerge w:val="continue"/>
            <w:vAlign w:val="center"/>
          </w:tcPr>
          <w:p w14:paraId="4DD81A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68973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21E22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602</w:t>
            </w:r>
          </w:p>
        </w:tc>
      </w:tr>
      <w:tr w14:paraId="48B14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B404D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CF30E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37199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18.49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81B70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60.46</w:t>
            </w:r>
          </w:p>
        </w:tc>
        <w:tc>
          <w:tcPr>
            <w:tcW w:w="246" w:type="pct"/>
            <w:vMerge w:val="continue"/>
            <w:vAlign w:val="center"/>
          </w:tcPr>
          <w:p w14:paraId="6FB737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62E5F1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2A5E21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84261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5A06A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62D99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E5E27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D0E5F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B67B4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47C8F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9ACC8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18.49</w:t>
            </w:r>
          </w:p>
        </w:tc>
        <w:tc>
          <w:tcPr>
            <w:tcW w:w="286" w:type="pct"/>
            <w:vMerge w:val="continue"/>
            <w:vAlign w:val="center"/>
          </w:tcPr>
          <w:p w14:paraId="2497D6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0151B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CBC7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590</w:t>
            </w:r>
          </w:p>
        </w:tc>
      </w:tr>
      <w:tr w14:paraId="680D5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4AC0F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7E712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6BAA9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18.57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1F62B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60.5</w:t>
            </w:r>
          </w:p>
        </w:tc>
        <w:tc>
          <w:tcPr>
            <w:tcW w:w="246" w:type="pct"/>
            <w:vMerge w:val="continue"/>
            <w:vAlign w:val="center"/>
          </w:tcPr>
          <w:p w14:paraId="3BF1A9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41060E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206A5C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B72E8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23E82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321B2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EC434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80F00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291B2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A6ED1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872AB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18.57</w:t>
            </w:r>
          </w:p>
        </w:tc>
        <w:tc>
          <w:tcPr>
            <w:tcW w:w="286" w:type="pct"/>
            <w:vMerge w:val="continue"/>
            <w:vAlign w:val="center"/>
          </w:tcPr>
          <w:p w14:paraId="0226DF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857CF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CF3A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600</w:t>
            </w:r>
          </w:p>
        </w:tc>
      </w:tr>
      <w:tr w14:paraId="58073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3EEEE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051BE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B0D3A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18.66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5910F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60.55</w:t>
            </w:r>
          </w:p>
        </w:tc>
        <w:tc>
          <w:tcPr>
            <w:tcW w:w="246" w:type="pct"/>
            <w:vMerge w:val="continue"/>
            <w:vAlign w:val="center"/>
          </w:tcPr>
          <w:p w14:paraId="29166A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5C02A4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6C753C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88E5E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8CFE8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B10A2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83E92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377F0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B6262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8744C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0A1ED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18.66</w:t>
            </w:r>
          </w:p>
        </w:tc>
        <w:tc>
          <w:tcPr>
            <w:tcW w:w="286" w:type="pct"/>
            <w:vMerge w:val="continue"/>
            <w:vAlign w:val="center"/>
          </w:tcPr>
          <w:p w14:paraId="3F1ECC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B8DFE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177B2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588</w:t>
            </w:r>
          </w:p>
        </w:tc>
      </w:tr>
      <w:tr w14:paraId="3EBA9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85A54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C5CFD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6676A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19.04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87BDA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60.74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273C9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EFC2B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6B21E2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DFE18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80318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9D29B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FA6CD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D1A77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B5A60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52570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86375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19.04</w:t>
            </w:r>
          </w:p>
        </w:tc>
        <w:tc>
          <w:tcPr>
            <w:tcW w:w="286" w:type="pct"/>
            <w:vMerge w:val="continue"/>
            <w:vAlign w:val="center"/>
          </w:tcPr>
          <w:p w14:paraId="7A9FA4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966D2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89748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605</w:t>
            </w:r>
          </w:p>
        </w:tc>
      </w:tr>
      <w:tr w14:paraId="27770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7C830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5F39C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DC1F0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19.07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42AB3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60.75</w:t>
            </w:r>
          </w:p>
        </w:tc>
        <w:tc>
          <w:tcPr>
            <w:tcW w:w="246" w:type="pct"/>
            <w:vMerge w:val="continue"/>
            <w:vAlign w:val="center"/>
          </w:tcPr>
          <w:p w14:paraId="6524A1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96748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A5C89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B1BFC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BA0B4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F4698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25D5A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268BF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779F7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D1552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60A22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19.07</w:t>
            </w:r>
          </w:p>
        </w:tc>
        <w:tc>
          <w:tcPr>
            <w:tcW w:w="286" w:type="pct"/>
            <w:vMerge w:val="continue"/>
            <w:vAlign w:val="center"/>
          </w:tcPr>
          <w:p w14:paraId="5DE254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ECD5E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ADF4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603</w:t>
            </w:r>
          </w:p>
        </w:tc>
      </w:tr>
      <w:tr w14:paraId="62A24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DA5F6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2FBD8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2B4F3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19.13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2F95F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60.78</w:t>
            </w:r>
          </w:p>
        </w:tc>
        <w:tc>
          <w:tcPr>
            <w:tcW w:w="246" w:type="pct"/>
            <w:vMerge w:val="continue"/>
            <w:vAlign w:val="center"/>
          </w:tcPr>
          <w:p w14:paraId="73BF8D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6AFA7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6BB6AB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9E51D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598A3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BB941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CFF91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383F9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906AB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FEFAE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90203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19.13</w:t>
            </w:r>
          </w:p>
        </w:tc>
        <w:tc>
          <w:tcPr>
            <w:tcW w:w="286" w:type="pct"/>
            <w:vMerge w:val="continue"/>
            <w:vAlign w:val="center"/>
          </w:tcPr>
          <w:p w14:paraId="2D466E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20C0A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FD18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593</w:t>
            </w:r>
          </w:p>
        </w:tc>
      </w:tr>
      <w:tr w14:paraId="2D138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6480C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5220E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693B9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19.16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C3DF5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60.8</w:t>
            </w:r>
          </w:p>
        </w:tc>
        <w:tc>
          <w:tcPr>
            <w:tcW w:w="246" w:type="pct"/>
            <w:vMerge w:val="continue"/>
            <w:vAlign w:val="center"/>
          </w:tcPr>
          <w:p w14:paraId="7002D3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7864F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6956A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D2339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B6728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F8BE9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59A7C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2B730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8C851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7DF3E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A6AF1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19.16</w:t>
            </w:r>
          </w:p>
        </w:tc>
        <w:tc>
          <w:tcPr>
            <w:tcW w:w="286" w:type="pct"/>
            <w:vMerge w:val="continue"/>
            <w:vAlign w:val="center"/>
          </w:tcPr>
          <w:p w14:paraId="43BAF3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62B9A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CCE9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591</w:t>
            </w:r>
          </w:p>
        </w:tc>
      </w:tr>
      <w:tr w14:paraId="7F8AE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11542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7B252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F1D7A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20.47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8EC7A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61.43</w:t>
            </w:r>
          </w:p>
        </w:tc>
        <w:tc>
          <w:tcPr>
            <w:tcW w:w="246" w:type="pct"/>
            <w:vMerge w:val="continue"/>
            <w:vAlign w:val="center"/>
          </w:tcPr>
          <w:p w14:paraId="732696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A7970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continue"/>
            <w:vAlign w:val="center"/>
          </w:tcPr>
          <w:p w14:paraId="0FEFB6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A3E24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D182A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326BE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06C86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E82DF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DD020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475D9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682A29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20.47</w:t>
            </w:r>
          </w:p>
        </w:tc>
        <w:tc>
          <w:tcPr>
            <w:tcW w:w="286" w:type="pct"/>
            <w:vMerge w:val="continue"/>
            <w:vAlign w:val="center"/>
          </w:tcPr>
          <w:p w14:paraId="348199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AF026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9EEF7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599</w:t>
            </w:r>
          </w:p>
        </w:tc>
      </w:tr>
      <w:tr w14:paraId="7DDBB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F8D8F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4D55B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8193A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AF295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75B82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CACB3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87C1D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C8AE5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790DC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B5764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2C974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5838C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2AC38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412B8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D35F2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99331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EE709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5BD3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601</w:t>
            </w:r>
          </w:p>
        </w:tc>
      </w:tr>
      <w:tr w14:paraId="76231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0B31A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21CA7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4051C1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20.57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B8383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61.47</w:t>
            </w:r>
          </w:p>
        </w:tc>
        <w:tc>
          <w:tcPr>
            <w:tcW w:w="246" w:type="pct"/>
            <w:vMerge w:val="continue"/>
            <w:vAlign w:val="center"/>
          </w:tcPr>
          <w:p w14:paraId="1F4E07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F89A6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2EC86C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9E746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87C49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326FC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9AFF1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DE171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CCC62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7EF16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7A4FFE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20.57</w:t>
            </w:r>
          </w:p>
        </w:tc>
        <w:tc>
          <w:tcPr>
            <w:tcW w:w="286" w:type="pct"/>
            <w:vMerge w:val="continue"/>
            <w:vAlign w:val="center"/>
          </w:tcPr>
          <w:p w14:paraId="69E19F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FAB19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1F3EE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587</w:t>
            </w:r>
          </w:p>
        </w:tc>
      </w:tr>
      <w:tr w14:paraId="25264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B3182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566E9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80829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C21D6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92198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8EBA8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39F93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BDCF9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760C9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72259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BC703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CE507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96612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BCF98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625B1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F1D7B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90F5F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D87C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589</w:t>
            </w:r>
          </w:p>
        </w:tc>
      </w:tr>
      <w:tr w14:paraId="48863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92B55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E6D8E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6BFFE7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1.84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3503D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38.51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85859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0072FB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5620CC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3452A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continue"/>
            <w:vAlign w:val="center"/>
          </w:tcPr>
          <w:p w14:paraId="4F7840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534B95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-25.39</w:t>
            </w:r>
          </w:p>
        </w:tc>
        <w:tc>
          <w:tcPr>
            <w:tcW w:w="235" w:type="pct"/>
            <w:vMerge w:val="continue"/>
            <w:vAlign w:val="center"/>
          </w:tcPr>
          <w:p w14:paraId="15C064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0EC89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D5D1B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580641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030E67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86" w:type="pct"/>
            <w:vMerge w:val="continue"/>
            <w:vAlign w:val="center"/>
          </w:tcPr>
          <w:p w14:paraId="5AA129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3C748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44AB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174</w:t>
            </w:r>
          </w:p>
        </w:tc>
      </w:tr>
      <w:tr w14:paraId="6AB4F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F4162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A5DCF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BE38B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3709C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22121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C02C1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0B698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7FE83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A073C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42A369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20479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0BA74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C120F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BE11D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627BB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D58C9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22897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3DAA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178</w:t>
            </w:r>
          </w:p>
        </w:tc>
      </w:tr>
      <w:tr w14:paraId="6F913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A9E03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B0525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F69FE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04A76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3A448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608EAF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36" w:type="pct"/>
            <w:vMerge w:val="continue"/>
            <w:vAlign w:val="center"/>
          </w:tcPr>
          <w:p w14:paraId="5CE4F2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63BD0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FA9F9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5" w:type="pct"/>
            <w:vMerge w:val="continue"/>
            <w:vAlign w:val="center"/>
          </w:tcPr>
          <w:p w14:paraId="46C2C3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8E435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5EAB1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7B36A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9121A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6A154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63F9C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16CA4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F831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182</w:t>
            </w:r>
          </w:p>
        </w:tc>
      </w:tr>
      <w:tr w14:paraId="62AA4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0F4FA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12CFB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5A77E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2.27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5B88C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40.51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3EBAD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35AE3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50DD4B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4B0C2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C1AAF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46CBD6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-37.62</w:t>
            </w:r>
          </w:p>
        </w:tc>
        <w:tc>
          <w:tcPr>
            <w:tcW w:w="235" w:type="pct"/>
            <w:vMerge w:val="continue"/>
            <w:vAlign w:val="center"/>
          </w:tcPr>
          <w:p w14:paraId="14E3A4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C3473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33A2B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9A28A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BA6B1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5069D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9E3CD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5659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162</w:t>
            </w:r>
          </w:p>
        </w:tc>
      </w:tr>
      <w:tr w14:paraId="24FA2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9AC8A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B54CF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F9CFE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4D14A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C1235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18EED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33CB4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AF605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B4A3C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29F28F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976A6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7D556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E7640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9A401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3D2FA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FCFDA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3FB84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1CDA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166</w:t>
            </w:r>
          </w:p>
        </w:tc>
      </w:tr>
      <w:tr w14:paraId="2F58B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BA0E2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60E52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E823F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5D354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76835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3DA50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36" w:type="pct"/>
            <w:vMerge w:val="continue"/>
            <w:vAlign w:val="center"/>
          </w:tcPr>
          <w:p w14:paraId="195739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2530A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6CD8E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5" w:type="pct"/>
            <w:vMerge w:val="continue"/>
            <w:vAlign w:val="center"/>
          </w:tcPr>
          <w:p w14:paraId="16E758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42965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32C9D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1B01E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C8DA1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079E6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F9604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92A33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F515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170</w:t>
            </w:r>
          </w:p>
        </w:tc>
      </w:tr>
      <w:tr w14:paraId="695E0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97C76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6E6D6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0C8EE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2.52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762FB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41.49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B6906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471CD9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8DDA2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9BF99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65DF6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4DB956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-25.39</w:t>
            </w:r>
          </w:p>
        </w:tc>
        <w:tc>
          <w:tcPr>
            <w:tcW w:w="235" w:type="pct"/>
            <w:vMerge w:val="continue"/>
            <w:vAlign w:val="center"/>
          </w:tcPr>
          <w:p w14:paraId="5A2D55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82B2C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B43A9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7DCF77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5" w:type="pct"/>
            <w:vMerge w:val="continue"/>
            <w:vAlign w:val="center"/>
          </w:tcPr>
          <w:p w14:paraId="1B1822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7E489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571E8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ED08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183</w:t>
            </w:r>
          </w:p>
        </w:tc>
      </w:tr>
      <w:tr w14:paraId="641F3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87E5F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32D4E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C35E6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2.79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AD1A0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42.49</w:t>
            </w:r>
          </w:p>
        </w:tc>
        <w:tc>
          <w:tcPr>
            <w:tcW w:w="246" w:type="pct"/>
            <w:vMerge w:val="continue"/>
            <w:vAlign w:val="center"/>
          </w:tcPr>
          <w:p w14:paraId="170054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2A7AC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759983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D4C42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19A78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6E09A4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2FDFB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49D82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9999D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544AA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65F50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1983E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8A400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A7F2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179</w:t>
            </w:r>
          </w:p>
        </w:tc>
      </w:tr>
      <w:tr w14:paraId="645C0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DAD64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FE81A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63DA9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5.27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6A599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48.51</w:t>
            </w:r>
          </w:p>
        </w:tc>
        <w:tc>
          <w:tcPr>
            <w:tcW w:w="246" w:type="pct"/>
            <w:vMerge w:val="continue"/>
            <w:vAlign w:val="center"/>
          </w:tcPr>
          <w:p w14:paraId="39F0DF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8CD7B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DFD07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F2067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93C50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19FACD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5AA83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975B5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3B442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56A3F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80618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CE9DC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2B55D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2CED8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175</w:t>
            </w:r>
          </w:p>
        </w:tc>
      </w:tr>
      <w:tr w14:paraId="566DA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AC34F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1D044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DE729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8316F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50.51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B95D9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6EC4D5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03D2B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5C79E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60D65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6B0BBC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-37.62</w:t>
            </w:r>
          </w:p>
        </w:tc>
        <w:tc>
          <w:tcPr>
            <w:tcW w:w="235" w:type="pct"/>
            <w:vMerge w:val="continue"/>
            <w:vAlign w:val="center"/>
          </w:tcPr>
          <w:p w14:paraId="3C406D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EBAD0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FD0E6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C1B1D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73620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29881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FBC41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3528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167</w:t>
            </w:r>
          </w:p>
        </w:tc>
      </w:tr>
      <w:tr w14:paraId="79813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88D30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B7AB6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DC0C5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75D08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50.5</w:t>
            </w:r>
          </w:p>
        </w:tc>
        <w:tc>
          <w:tcPr>
            <w:tcW w:w="246" w:type="pct"/>
            <w:vMerge w:val="continue"/>
            <w:vAlign w:val="center"/>
          </w:tcPr>
          <w:p w14:paraId="570FF9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1AE911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36" w:type="pct"/>
            <w:vMerge w:val="continue"/>
            <w:vAlign w:val="center"/>
          </w:tcPr>
          <w:p w14:paraId="7A5023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F6815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702FF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5" w:type="pct"/>
            <w:vMerge w:val="continue"/>
            <w:vAlign w:val="center"/>
          </w:tcPr>
          <w:p w14:paraId="190168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61B91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A992F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1CB20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8A945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0CA08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1B95E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F6C45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B9AF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171</w:t>
            </w:r>
          </w:p>
        </w:tc>
      </w:tr>
      <w:tr w14:paraId="03FEC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C7E0F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B1A74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0EE12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8555E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50.51</w:t>
            </w:r>
          </w:p>
        </w:tc>
        <w:tc>
          <w:tcPr>
            <w:tcW w:w="246" w:type="pct"/>
            <w:vMerge w:val="continue"/>
            <w:vAlign w:val="center"/>
          </w:tcPr>
          <w:p w14:paraId="0E146E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40EA1B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701EED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D7994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C4668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64353B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9375A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BA781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41452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AA346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4D839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6103B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7CF15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75B0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163</w:t>
            </w:r>
          </w:p>
        </w:tc>
      </w:tr>
      <w:tr w14:paraId="1CF70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F5545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55AE7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6B5FB9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20.75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25AE3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246" w:type="pct"/>
            <w:vMerge w:val="continue"/>
            <w:vAlign w:val="center"/>
          </w:tcPr>
          <w:p w14:paraId="03E3B8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522DAB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3D12CF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15A939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6.86</w:t>
            </w:r>
          </w:p>
        </w:tc>
        <w:tc>
          <w:tcPr>
            <w:tcW w:w="253" w:type="pct"/>
            <w:vMerge w:val="continue"/>
            <w:vAlign w:val="center"/>
          </w:tcPr>
          <w:p w14:paraId="180788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741DAD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continue"/>
            <w:vAlign w:val="center"/>
          </w:tcPr>
          <w:p w14:paraId="31976A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8CEB2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4C9FDB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2BC44B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24819C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20.75</w:t>
            </w:r>
          </w:p>
        </w:tc>
        <w:tc>
          <w:tcPr>
            <w:tcW w:w="286" w:type="pct"/>
            <w:vMerge w:val="continue"/>
            <w:vAlign w:val="center"/>
          </w:tcPr>
          <w:p w14:paraId="1B5251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00CA6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5521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523</w:t>
            </w:r>
          </w:p>
        </w:tc>
      </w:tr>
      <w:tr w14:paraId="1E237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C2BDE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9F2A3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C6B5C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20.92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DB742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62.07</w:t>
            </w:r>
          </w:p>
        </w:tc>
        <w:tc>
          <w:tcPr>
            <w:tcW w:w="246" w:type="pct"/>
            <w:vMerge w:val="continue"/>
            <w:vAlign w:val="center"/>
          </w:tcPr>
          <w:p w14:paraId="3A914C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32384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349E36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498FD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C2FF4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6D3D3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764F6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742AD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418F1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BF42B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124CD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20.92</w:t>
            </w:r>
          </w:p>
        </w:tc>
        <w:tc>
          <w:tcPr>
            <w:tcW w:w="286" w:type="pct"/>
            <w:vMerge w:val="continue"/>
            <w:vAlign w:val="center"/>
          </w:tcPr>
          <w:p w14:paraId="0BEF1B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F0B59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1859E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522</w:t>
            </w:r>
          </w:p>
        </w:tc>
      </w:tr>
      <w:tr w14:paraId="04396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16F22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F9C53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1B35F7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06A09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65.9</w:t>
            </w:r>
          </w:p>
        </w:tc>
        <w:tc>
          <w:tcPr>
            <w:tcW w:w="246" w:type="pct"/>
            <w:vMerge w:val="continue"/>
            <w:vAlign w:val="center"/>
          </w:tcPr>
          <w:p w14:paraId="7EFD17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E87DC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D3398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F7286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3" w:type="pct"/>
            <w:vMerge w:val="continue"/>
            <w:vAlign w:val="center"/>
          </w:tcPr>
          <w:p w14:paraId="778E1B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21C222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2FA695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24B7D3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3" w:type="pct"/>
            <w:vMerge w:val="continue"/>
            <w:vAlign w:val="center"/>
          </w:tcPr>
          <w:p w14:paraId="3B4136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FDA2F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066FA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6" w:type="pct"/>
            <w:vMerge w:val="continue"/>
            <w:vAlign w:val="center"/>
          </w:tcPr>
          <w:p w14:paraId="09B11F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B1FFF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587C2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687</w:t>
            </w:r>
          </w:p>
        </w:tc>
      </w:tr>
      <w:tr w14:paraId="59543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9576A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990C6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622A04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10B96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66.21</w:t>
            </w:r>
          </w:p>
        </w:tc>
        <w:tc>
          <w:tcPr>
            <w:tcW w:w="246" w:type="pct"/>
            <w:vMerge w:val="continue"/>
            <w:vAlign w:val="center"/>
          </w:tcPr>
          <w:p w14:paraId="348BDD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4AC7D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859DE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ACC27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 w:val="continue"/>
            <w:vAlign w:val="center"/>
          </w:tcPr>
          <w:p w14:paraId="150EEF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8F3D9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DEBB8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71983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8DD0C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33126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6FAF40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34.2</w:t>
            </w:r>
          </w:p>
        </w:tc>
        <w:tc>
          <w:tcPr>
            <w:tcW w:w="286" w:type="pct"/>
            <w:vMerge w:val="continue"/>
            <w:vAlign w:val="center"/>
          </w:tcPr>
          <w:p w14:paraId="3151A4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40ED0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523F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690</w:t>
            </w:r>
          </w:p>
        </w:tc>
      </w:tr>
      <w:tr w14:paraId="5CE14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DDE97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F6614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A3A36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6514C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7F135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BA034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C1070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DB092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253" w:type="pct"/>
            <w:vMerge w:val="continue"/>
            <w:vAlign w:val="center"/>
          </w:tcPr>
          <w:p w14:paraId="09E7E3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0223D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CB043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12836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ECFDA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76EDB2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7E175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F6975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BD45A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ABFB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693</w:t>
            </w:r>
          </w:p>
        </w:tc>
      </w:tr>
      <w:tr w14:paraId="24380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86805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9B12C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D0438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5E86F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67.05</w:t>
            </w:r>
          </w:p>
        </w:tc>
        <w:tc>
          <w:tcPr>
            <w:tcW w:w="246" w:type="pct"/>
            <w:vMerge w:val="continue"/>
            <w:vAlign w:val="center"/>
          </w:tcPr>
          <w:p w14:paraId="61169E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BC140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FD682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3666A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continue"/>
            <w:vAlign w:val="center"/>
          </w:tcPr>
          <w:p w14:paraId="6B13FF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94505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7E3EA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DA483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1B4294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64451C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A5D5A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286" w:type="pct"/>
            <w:vMerge w:val="continue"/>
            <w:vAlign w:val="center"/>
          </w:tcPr>
          <w:p w14:paraId="7A6F38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7C88B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9C74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684</w:t>
            </w:r>
          </w:p>
        </w:tc>
      </w:tr>
      <w:tr w14:paraId="2208A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restart"/>
            <w:shd w:val="clear" w:color="auto" w:fill="auto"/>
            <w:vAlign w:val="center"/>
          </w:tcPr>
          <w:p w14:paraId="145876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D1T1-B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0BF26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60222A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56.59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9BA53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71.1</w:t>
            </w:r>
          </w:p>
        </w:tc>
        <w:tc>
          <w:tcPr>
            <w:tcW w:w="246" w:type="pct"/>
            <w:vMerge w:val="continue"/>
            <w:vAlign w:val="center"/>
          </w:tcPr>
          <w:p w14:paraId="1C2BC9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6DB9B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36" w:type="pct"/>
            <w:vMerge w:val="continue"/>
            <w:vAlign w:val="center"/>
          </w:tcPr>
          <w:p w14:paraId="41EDAC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5F6FC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F3828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2889A1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42FBA2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4AA3BB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066B2D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58C54E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4604A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 w:val="continue"/>
            <w:vAlign w:val="center"/>
          </w:tcPr>
          <w:p w14:paraId="1D03DE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8715D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0199F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510</w:t>
            </w:r>
          </w:p>
        </w:tc>
      </w:tr>
      <w:tr w14:paraId="214AB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1B650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A4194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0FD01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51D4A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FD12B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67395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B45C0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E09B8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5E694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9CE76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09D7B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4A656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4C3E5A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0F20D1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91DB8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43B2F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D892D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29D22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508</w:t>
            </w:r>
          </w:p>
        </w:tc>
      </w:tr>
      <w:tr w14:paraId="3DBD6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B9F4B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92F04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BC3F6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7C8FD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4B71A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F7CA0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B1813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5AF91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B650A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E5032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59B2C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D1939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1BCA61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3E1146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7BBCF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B1FE2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1482D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8F4AD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512</w:t>
            </w:r>
          </w:p>
        </w:tc>
      </w:tr>
      <w:tr w14:paraId="0FFD3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5F15D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7A2D3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C9489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95.51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96FD6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76.1</w:t>
            </w:r>
          </w:p>
        </w:tc>
        <w:tc>
          <w:tcPr>
            <w:tcW w:w="246" w:type="pct"/>
            <w:vMerge w:val="continue"/>
            <w:vAlign w:val="center"/>
          </w:tcPr>
          <w:p w14:paraId="02913C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8CA47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31673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2F48E3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 w:val="continue"/>
            <w:vAlign w:val="center"/>
          </w:tcPr>
          <w:p w14:paraId="1A4443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47D9D4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 w:val="continue"/>
            <w:vAlign w:val="center"/>
          </w:tcPr>
          <w:p w14:paraId="0ABDF5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3472D7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34D065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39DD15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1946E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665C2A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 w:val="continue"/>
            <w:vAlign w:val="center"/>
          </w:tcPr>
          <w:p w14:paraId="78E5BB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664F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</w:tr>
      <w:tr w14:paraId="3A149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0C4BD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69991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C778E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1B57B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A4182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E440A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3638E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D659F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E9D0A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9ADFB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2A40F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0AEBB1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 w:val="continue"/>
            <w:vAlign w:val="center"/>
          </w:tcPr>
          <w:p w14:paraId="0F053B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6CDC8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F96E8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B6968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5E46C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71635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</w:t>
            </w:r>
          </w:p>
        </w:tc>
      </w:tr>
      <w:tr w14:paraId="0A304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33555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02DF3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2DE2B1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34.62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CB09F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66.44</w:t>
            </w:r>
          </w:p>
        </w:tc>
        <w:tc>
          <w:tcPr>
            <w:tcW w:w="246" w:type="pct"/>
            <w:vMerge w:val="continue"/>
            <w:vAlign w:val="center"/>
          </w:tcPr>
          <w:p w14:paraId="4EE359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2FF7E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E955A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2B7FD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77D2B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2807D2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continue"/>
            <w:vAlign w:val="center"/>
          </w:tcPr>
          <w:p w14:paraId="4F156C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3E862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5158A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2661D2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11DE44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34.62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16FA74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 w:val="continue"/>
            <w:vAlign w:val="center"/>
          </w:tcPr>
          <w:p w14:paraId="214C9C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310E5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</w:t>
            </w:r>
          </w:p>
        </w:tc>
      </w:tr>
      <w:tr w14:paraId="1B269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84B99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758B3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0F987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39.07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FC455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67.59</w:t>
            </w:r>
          </w:p>
        </w:tc>
        <w:tc>
          <w:tcPr>
            <w:tcW w:w="246" w:type="pct"/>
            <w:vMerge w:val="continue"/>
            <w:vAlign w:val="center"/>
          </w:tcPr>
          <w:p w14:paraId="1A0EA6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F19E7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FC711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2FEE4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782B9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D172D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D30B8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1262A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034CD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4CF3B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D23D1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39.07</w:t>
            </w:r>
          </w:p>
        </w:tc>
        <w:tc>
          <w:tcPr>
            <w:tcW w:w="286" w:type="pct"/>
            <w:vMerge w:val="continue"/>
            <w:vAlign w:val="center"/>
          </w:tcPr>
          <w:p w14:paraId="72245F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88245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B1E1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</w:t>
            </w:r>
          </w:p>
        </w:tc>
      </w:tr>
      <w:tr w14:paraId="0AE77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273C8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EEF39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5A9039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34.08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A097B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66.28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8E411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307ABD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FBA4C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92378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3" w:type="pct"/>
            <w:vMerge w:val="continue"/>
            <w:vAlign w:val="center"/>
          </w:tcPr>
          <w:p w14:paraId="40C911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7CB07A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 w:val="continue"/>
            <w:vAlign w:val="center"/>
          </w:tcPr>
          <w:p w14:paraId="1959FE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C8C77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3DE14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19CBF2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402AFC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34.08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4C3884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 w:val="continue"/>
            <w:vAlign w:val="center"/>
          </w:tcPr>
          <w:p w14:paraId="2F2EB0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28A2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271</w:t>
            </w:r>
          </w:p>
        </w:tc>
      </w:tr>
      <w:tr w14:paraId="5B94D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CEEE2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36136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372BD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35.54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3E874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66.68</w:t>
            </w:r>
          </w:p>
        </w:tc>
        <w:tc>
          <w:tcPr>
            <w:tcW w:w="246" w:type="pct"/>
            <w:vMerge w:val="continue"/>
            <w:vAlign w:val="center"/>
          </w:tcPr>
          <w:p w14:paraId="47C97B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782C9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F6FEE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42BD1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 w:val="continue"/>
            <w:vAlign w:val="center"/>
          </w:tcPr>
          <w:p w14:paraId="301307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51A88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6031F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0D479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724539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64BAD6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EBD7E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35.54</w:t>
            </w:r>
          </w:p>
        </w:tc>
        <w:tc>
          <w:tcPr>
            <w:tcW w:w="286" w:type="pct"/>
            <w:vMerge w:val="continue"/>
            <w:vAlign w:val="center"/>
          </w:tcPr>
          <w:p w14:paraId="76ABE0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ACAB8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0E74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268</w:t>
            </w:r>
          </w:p>
        </w:tc>
      </w:tr>
      <w:tr w14:paraId="06B19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716C3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F44F4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368AA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36.87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17372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67.03</w:t>
            </w:r>
          </w:p>
        </w:tc>
        <w:tc>
          <w:tcPr>
            <w:tcW w:w="246" w:type="pct"/>
            <w:vMerge w:val="continue"/>
            <w:vAlign w:val="center"/>
          </w:tcPr>
          <w:p w14:paraId="74F263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1F160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418BE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459A2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3" w:type="pct"/>
            <w:vMerge w:val="continue"/>
            <w:vAlign w:val="center"/>
          </w:tcPr>
          <w:p w14:paraId="2DB882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A8147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CA8A2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C5DA8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501670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07EE44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AD88B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36.87</w:t>
            </w:r>
          </w:p>
        </w:tc>
        <w:tc>
          <w:tcPr>
            <w:tcW w:w="286" w:type="pct"/>
            <w:vMerge w:val="continue"/>
            <w:vAlign w:val="center"/>
          </w:tcPr>
          <w:p w14:paraId="406F6A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D448B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99F13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265</w:t>
            </w:r>
          </w:p>
        </w:tc>
      </w:tr>
      <w:tr w14:paraId="0F604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60908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39DD3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8BA22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37.16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7CBB1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46" w:type="pct"/>
            <w:vMerge w:val="continue"/>
            <w:vAlign w:val="center"/>
          </w:tcPr>
          <w:p w14:paraId="5C6232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E48C5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8C8E9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EBEA6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30C49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596EB4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7045D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D82CD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E0C49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85AD4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F9A2A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54.78</w:t>
            </w:r>
          </w:p>
        </w:tc>
        <w:tc>
          <w:tcPr>
            <w:tcW w:w="286" w:type="pct"/>
            <w:vMerge w:val="continue"/>
            <w:vAlign w:val="center"/>
          </w:tcPr>
          <w:p w14:paraId="1864F5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423C1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AB791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301</w:t>
            </w:r>
          </w:p>
        </w:tc>
      </w:tr>
      <w:tr w14:paraId="2ED6E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BA1DD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BBD04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D5D99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AD616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2202D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77C88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F8668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26BED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 w:val="continue"/>
            <w:vAlign w:val="center"/>
          </w:tcPr>
          <w:p w14:paraId="11804A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1ACBF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B320A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9BDAA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C48C9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3F7A02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6C81B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52.8</w:t>
            </w:r>
          </w:p>
        </w:tc>
        <w:tc>
          <w:tcPr>
            <w:tcW w:w="286" w:type="pct"/>
            <w:vMerge w:val="continue"/>
            <w:vAlign w:val="center"/>
          </w:tcPr>
          <w:p w14:paraId="05CFF2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5A50E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81DEB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304</w:t>
            </w:r>
          </w:p>
        </w:tc>
      </w:tr>
      <w:tr w14:paraId="164EB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6B6DD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05D57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7F8E3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23CC8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0E0A0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46E0E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D3505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262EF0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3" w:type="pct"/>
            <w:vMerge w:val="continue"/>
            <w:vAlign w:val="center"/>
          </w:tcPr>
          <w:p w14:paraId="71C8DE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210B5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612BD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7FD47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7A9E45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24E6E0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843EF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50.62</w:t>
            </w:r>
          </w:p>
        </w:tc>
        <w:tc>
          <w:tcPr>
            <w:tcW w:w="286" w:type="pct"/>
            <w:vMerge w:val="continue"/>
            <w:vAlign w:val="center"/>
          </w:tcPr>
          <w:p w14:paraId="714CD2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B2E78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D27E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307</w:t>
            </w:r>
          </w:p>
        </w:tc>
      </w:tr>
      <w:tr w14:paraId="6FE29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58383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1678E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CDA77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41A76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62FB6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4F7553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31322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02590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3" w:type="pct"/>
            <w:vMerge w:val="continue"/>
            <w:vAlign w:val="center"/>
          </w:tcPr>
          <w:p w14:paraId="6C236A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5BBE7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4B128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B719E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0E717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5C6F77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B4EF9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73.14</w:t>
            </w:r>
          </w:p>
        </w:tc>
        <w:tc>
          <w:tcPr>
            <w:tcW w:w="286" w:type="pct"/>
            <w:vMerge w:val="continue"/>
            <w:vAlign w:val="center"/>
          </w:tcPr>
          <w:p w14:paraId="5FB8DD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210A8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41E0C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283</w:t>
            </w:r>
          </w:p>
        </w:tc>
      </w:tr>
      <w:tr w14:paraId="5A7B9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2D3F9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91BA0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3F59F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0F8FF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B6759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6D43D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73ECB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F1C00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 w:val="continue"/>
            <w:vAlign w:val="center"/>
          </w:tcPr>
          <w:p w14:paraId="3043C1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263CC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9A38C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23F17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597442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5C1F05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D17F9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71.24</w:t>
            </w:r>
          </w:p>
        </w:tc>
        <w:tc>
          <w:tcPr>
            <w:tcW w:w="286" w:type="pct"/>
            <w:vMerge w:val="continue"/>
            <w:vAlign w:val="center"/>
          </w:tcPr>
          <w:p w14:paraId="0BB876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E94BC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B0283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286</w:t>
            </w:r>
          </w:p>
        </w:tc>
      </w:tr>
      <w:tr w14:paraId="30E5E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27D2B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6F265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C3F65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73595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DA311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3DA7B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FB54C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59404B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3" w:type="pct"/>
            <w:vMerge w:val="continue"/>
            <w:vAlign w:val="center"/>
          </w:tcPr>
          <w:p w14:paraId="1294D0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20C42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B5B75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EAC30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0EC876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3B6CF8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E798D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66.89</w:t>
            </w:r>
          </w:p>
        </w:tc>
        <w:tc>
          <w:tcPr>
            <w:tcW w:w="286" w:type="pct"/>
            <w:vMerge w:val="continue"/>
            <w:vAlign w:val="center"/>
          </w:tcPr>
          <w:p w14:paraId="7824CF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74353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F43D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289</w:t>
            </w:r>
          </w:p>
        </w:tc>
      </w:tr>
      <w:tr w14:paraId="386C2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EAEBE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0C834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B92A4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3BA13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68.93</w:t>
            </w:r>
          </w:p>
        </w:tc>
        <w:tc>
          <w:tcPr>
            <w:tcW w:w="246" w:type="pct"/>
            <w:vMerge w:val="continue"/>
            <w:vAlign w:val="center"/>
          </w:tcPr>
          <w:p w14:paraId="448841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A3DCE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02654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976C9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D2337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3B1430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0923E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56E04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8C159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C93D2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DEC3A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45.03</w:t>
            </w:r>
          </w:p>
        </w:tc>
        <w:tc>
          <w:tcPr>
            <w:tcW w:w="286" w:type="pct"/>
            <w:vMerge w:val="continue"/>
            <w:vAlign w:val="center"/>
          </w:tcPr>
          <w:p w14:paraId="2A9D18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7D2D2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CF65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253</w:t>
            </w:r>
          </w:p>
        </w:tc>
      </w:tr>
      <w:tr w14:paraId="616D2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97586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CAB67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6BA83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47.96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C4E30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69.53</w:t>
            </w:r>
          </w:p>
        </w:tc>
        <w:tc>
          <w:tcPr>
            <w:tcW w:w="246" w:type="pct"/>
            <w:vMerge w:val="continue"/>
            <w:vAlign w:val="center"/>
          </w:tcPr>
          <w:p w14:paraId="0EA27F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AF508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561A5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E2681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 w:val="continue"/>
            <w:vAlign w:val="center"/>
          </w:tcPr>
          <w:p w14:paraId="664DC1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FF30E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A81E5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43B30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0DC18A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54F3D9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9F2FF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47.96</w:t>
            </w:r>
          </w:p>
        </w:tc>
        <w:tc>
          <w:tcPr>
            <w:tcW w:w="286" w:type="pct"/>
            <w:vMerge w:val="continue"/>
            <w:vAlign w:val="center"/>
          </w:tcPr>
          <w:p w14:paraId="6A4BD3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A0A57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DE54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250</w:t>
            </w:r>
          </w:p>
        </w:tc>
      </w:tr>
      <w:tr w14:paraId="7CA16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49882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9C0EA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8F71E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49.24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B46C0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69.78</w:t>
            </w:r>
          </w:p>
        </w:tc>
        <w:tc>
          <w:tcPr>
            <w:tcW w:w="246" w:type="pct"/>
            <w:vMerge w:val="continue"/>
            <w:vAlign w:val="center"/>
          </w:tcPr>
          <w:p w14:paraId="0448CC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7CBF9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72183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0BCAA3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3" w:type="pct"/>
            <w:vMerge w:val="continue"/>
            <w:vAlign w:val="center"/>
          </w:tcPr>
          <w:p w14:paraId="77E1A1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5FB9E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10BF3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29A06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A0653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0FCADC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47684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49.24</w:t>
            </w:r>
          </w:p>
        </w:tc>
        <w:tc>
          <w:tcPr>
            <w:tcW w:w="286" w:type="pct"/>
            <w:vMerge w:val="continue"/>
            <w:vAlign w:val="center"/>
          </w:tcPr>
          <w:p w14:paraId="01BE8E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6627A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AFF3B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247</w:t>
            </w:r>
          </w:p>
        </w:tc>
      </w:tr>
      <w:tr w14:paraId="489E8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6EFE1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BBAC5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572CCE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D06B0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56.34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4A9DA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73296E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78128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0F0F9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3" w:type="pct"/>
            <w:vMerge w:val="continue"/>
            <w:vAlign w:val="center"/>
          </w:tcPr>
          <w:p w14:paraId="479272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584B20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continue"/>
            <w:vAlign w:val="center"/>
          </w:tcPr>
          <w:p w14:paraId="5527DC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53F16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1061AA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0DE5FC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4B0203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17.9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27554A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 w:val="continue"/>
            <w:vAlign w:val="center"/>
          </w:tcPr>
          <w:p w14:paraId="0E0FC5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114C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160</w:t>
            </w:r>
          </w:p>
        </w:tc>
      </w:tr>
      <w:tr w14:paraId="49ED3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53BCC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2312F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3FF1E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24.41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D2F90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59.29</w:t>
            </w:r>
          </w:p>
        </w:tc>
        <w:tc>
          <w:tcPr>
            <w:tcW w:w="246" w:type="pct"/>
            <w:vMerge w:val="continue"/>
            <w:vAlign w:val="center"/>
          </w:tcPr>
          <w:p w14:paraId="64CDA4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026B4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7F917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A1717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3" w:type="pct"/>
            <w:vMerge w:val="continue"/>
            <w:vAlign w:val="center"/>
          </w:tcPr>
          <w:p w14:paraId="02F1D7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2DD62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220D3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067A8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33AC31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700407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5A347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24.41</w:t>
            </w:r>
          </w:p>
        </w:tc>
        <w:tc>
          <w:tcPr>
            <w:tcW w:w="286" w:type="pct"/>
            <w:vMerge w:val="continue"/>
            <w:vAlign w:val="center"/>
          </w:tcPr>
          <w:p w14:paraId="440A37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6EF72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B01AA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154</w:t>
            </w:r>
          </w:p>
        </w:tc>
      </w:tr>
      <w:tr w14:paraId="4351C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CCD9F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76D75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D3615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ED425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61.44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BA867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46A983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01C95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39E31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3" w:type="pct"/>
            <w:vMerge w:val="continue"/>
            <w:vAlign w:val="center"/>
          </w:tcPr>
          <w:p w14:paraId="36ED05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DEE05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F61FF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DA377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32A16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20A173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CE9DC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30.6</w:t>
            </w:r>
          </w:p>
        </w:tc>
        <w:tc>
          <w:tcPr>
            <w:tcW w:w="286" w:type="pct"/>
            <w:vMerge w:val="continue"/>
            <w:vAlign w:val="center"/>
          </w:tcPr>
          <w:p w14:paraId="62B1E0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CFF7D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08CC4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157</w:t>
            </w:r>
          </w:p>
        </w:tc>
      </w:tr>
      <w:tr w14:paraId="6D287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486AC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D8E9D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33C7F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32.94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2E124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62.14</w:t>
            </w:r>
          </w:p>
        </w:tc>
        <w:tc>
          <w:tcPr>
            <w:tcW w:w="246" w:type="pct"/>
            <w:vMerge w:val="continue"/>
            <w:vAlign w:val="center"/>
          </w:tcPr>
          <w:p w14:paraId="224F90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16FAE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47E70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19E7A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3" w:type="pct"/>
            <w:vMerge w:val="continue"/>
            <w:vAlign w:val="center"/>
          </w:tcPr>
          <w:p w14:paraId="47C57C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E363B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19DF8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46587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618B7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5D3B9C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2F2DF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32.94</w:t>
            </w:r>
          </w:p>
        </w:tc>
        <w:tc>
          <w:tcPr>
            <w:tcW w:w="286" w:type="pct"/>
            <w:vMerge w:val="continue"/>
            <w:vAlign w:val="center"/>
          </w:tcPr>
          <w:p w14:paraId="4A72A7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B89FA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601C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151</w:t>
            </w:r>
          </w:p>
        </w:tc>
      </w:tr>
      <w:tr w14:paraId="5232B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3FAF3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0D669C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349AC6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77.58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0AB0A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74.1</w:t>
            </w:r>
          </w:p>
        </w:tc>
        <w:tc>
          <w:tcPr>
            <w:tcW w:w="246" w:type="pct"/>
            <w:vMerge w:val="continue"/>
            <w:vAlign w:val="center"/>
          </w:tcPr>
          <w:p w14:paraId="2CBFA1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EAA52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726EF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2BB5B4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continue"/>
            <w:vAlign w:val="center"/>
          </w:tcPr>
          <w:p w14:paraId="74DF75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3BB925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 w:val="continue"/>
            <w:vAlign w:val="center"/>
          </w:tcPr>
          <w:p w14:paraId="48E382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B1212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5F6C47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shd w:val="clear" w:color="auto" w:fill="auto"/>
            <w:vAlign w:val="center"/>
          </w:tcPr>
          <w:p w14:paraId="57F209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7B5F2E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0D98F0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 w:val="continue"/>
            <w:vAlign w:val="center"/>
          </w:tcPr>
          <w:p w14:paraId="3F41D3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B6BD0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121</w:t>
            </w:r>
          </w:p>
        </w:tc>
      </w:tr>
      <w:tr w14:paraId="1782E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EA34F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A2E76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39686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45.86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0B37D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0D9C1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3CF125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A4799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7CAEE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53" w:type="pct"/>
            <w:vMerge w:val="continue"/>
            <w:vAlign w:val="center"/>
          </w:tcPr>
          <w:p w14:paraId="3F3002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FC9B0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7893F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174731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 w:val="continue"/>
            <w:vAlign w:val="center"/>
          </w:tcPr>
          <w:p w14:paraId="214A64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3E048F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vMerge w:val="continue"/>
            <w:vAlign w:val="center"/>
          </w:tcPr>
          <w:p w14:paraId="501213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07463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C1C09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AA5D9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230</w:t>
            </w:r>
          </w:p>
        </w:tc>
      </w:tr>
      <w:tr w14:paraId="49AD0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35665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4771A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832EB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97.07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48A73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76.23</w:t>
            </w:r>
          </w:p>
        </w:tc>
        <w:tc>
          <w:tcPr>
            <w:tcW w:w="246" w:type="pct"/>
            <w:vMerge w:val="continue"/>
            <w:vAlign w:val="center"/>
          </w:tcPr>
          <w:p w14:paraId="7E7EA8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C1537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34FF74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 w:val="continue"/>
            <w:vAlign w:val="center"/>
          </w:tcPr>
          <w:p w14:paraId="47132F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61C82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4ED075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-67.45</w:t>
            </w:r>
          </w:p>
        </w:tc>
        <w:tc>
          <w:tcPr>
            <w:tcW w:w="235" w:type="pct"/>
            <w:vMerge w:val="continue"/>
            <w:vAlign w:val="center"/>
          </w:tcPr>
          <w:p w14:paraId="2E2F54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8D103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58CF4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B7B38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14256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8ECE9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3BD07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DA7A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235</w:t>
            </w:r>
          </w:p>
        </w:tc>
      </w:tr>
      <w:tr w14:paraId="09C33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E8D2A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8B43A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152BDB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2.59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E8B02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41.78</w:t>
            </w:r>
          </w:p>
        </w:tc>
        <w:tc>
          <w:tcPr>
            <w:tcW w:w="246" w:type="pct"/>
            <w:vMerge w:val="continue"/>
            <w:vAlign w:val="center"/>
          </w:tcPr>
          <w:p w14:paraId="45F2B8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B8ED1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01179E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021B15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 w:val="continue"/>
            <w:vAlign w:val="center"/>
          </w:tcPr>
          <w:p w14:paraId="6404BB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2497CA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continue"/>
            <w:vAlign w:val="center"/>
          </w:tcPr>
          <w:p w14:paraId="6E3530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9A25C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4CEC5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7B70B7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E3419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 w:val="continue"/>
            <w:vAlign w:val="center"/>
          </w:tcPr>
          <w:p w14:paraId="1FAFF8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CE5EE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0368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714</w:t>
            </w:r>
          </w:p>
        </w:tc>
      </w:tr>
      <w:tr w14:paraId="206C0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15DD9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87E75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6761F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CA847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52.38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6EDADE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5DA80A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2A43A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1778B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21E19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7BFBB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18E0E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1C34D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C8625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168F7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2FAD2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B5815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D2EA0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0CA6A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754</w:t>
            </w:r>
          </w:p>
        </w:tc>
      </w:tr>
      <w:tr w14:paraId="601EB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C1068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C8E14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1AB47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8.71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2DEC2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53.3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6D327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7D8C2B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5623B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493DC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78C73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23253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1FCAC4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5" w:type="pct"/>
            <w:vMerge w:val="continue"/>
            <w:vAlign w:val="center"/>
          </w:tcPr>
          <w:p w14:paraId="40E32F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6914A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6EE350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5" w:type="pct"/>
            <w:vMerge w:val="continue"/>
            <w:vAlign w:val="center"/>
          </w:tcPr>
          <w:p w14:paraId="2191A6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BBD2A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31E46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8FA0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719</w:t>
            </w:r>
          </w:p>
        </w:tc>
      </w:tr>
      <w:tr w14:paraId="37B34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5BDB1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9466F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E3F77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16.03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3CA56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246" w:type="pct"/>
            <w:vMerge w:val="continue"/>
            <w:vAlign w:val="center"/>
          </w:tcPr>
          <w:p w14:paraId="74645B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90C1F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11205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B6177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51FC8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6F6D96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5A4205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 w:val="continue"/>
            <w:vAlign w:val="center"/>
          </w:tcPr>
          <w:p w14:paraId="31E6C3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CE026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E24D9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6A684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D42CE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6F5E6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9560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729</w:t>
            </w:r>
          </w:p>
        </w:tc>
      </w:tr>
      <w:tr w14:paraId="08286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32122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9429B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B4F82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456CC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70F6B7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43F715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903DF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4ABB4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A43CD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625F3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8FF55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683DC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B9D8F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6A284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3BBC1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4FDA7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21D17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1405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769</w:t>
            </w:r>
          </w:p>
        </w:tc>
      </w:tr>
      <w:tr w14:paraId="03AA7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151D0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AC685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CF3CA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19.36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FA156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60.9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B72FC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655138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7F7F6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EA81D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28864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157D87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BB912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5FE60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ACA83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633BC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9E24D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9C7A7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B622C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568E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699</w:t>
            </w:r>
          </w:p>
        </w:tc>
      </w:tr>
      <w:tr w14:paraId="151BA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DFA60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9427C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6AF2E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9A2D1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650C3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36C30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89BE3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F85EF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042AB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58B123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 w:val="continue"/>
            <w:vAlign w:val="center"/>
          </w:tcPr>
          <w:p w14:paraId="1EA7D5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7C0DE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D36F2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00929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A9A10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3727A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9C517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91491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724</w:t>
            </w:r>
          </w:p>
        </w:tc>
      </w:tr>
      <w:tr w14:paraId="6759E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0D1C3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A3FE9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0EAC8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20.23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A0773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61.32</w:t>
            </w:r>
          </w:p>
        </w:tc>
        <w:tc>
          <w:tcPr>
            <w:tcW w:w="246" w:type="pct"/>
            <w:vMerge w:val="continue"/>
            <w:vAlign w:val="center"/>
          </w:tcPr>
          <w:p w14:paraId="4AF35E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58EE0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53926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C957E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E1B0D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3EDE73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continue"/>
            <w:vAlign w:val="center"/>
          </w:tcPr>
          <w:p w14:paraId="76F82C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9D4CF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43548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B343C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E110C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F2919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6D312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6A34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734</w:t>
            </w:r>
          </w:p>
        </w:tc>
      </w:tr>
      <w:tr w14:paraId="63159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FBC83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E03B8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FC795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26.53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6BF30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63.9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7FAA34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3FAB2A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49D3E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F8685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6C0D5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4EBBB3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11D8FE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5" w:type="pct"/>
            <w:vMerge w:val="continue"/>
            <w:vAlign w:val="center"/>
          </w:tcPr>
          <w:p w14:paraId="4CA2F4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2820E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25FF7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6A32F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D6A5E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4C067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4200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759</w:t>
            </w:r>
          </w:p>
        </w:tc>
      </w:tr>
      <w:tr w14:paraId="485D9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E93CB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6E7AF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1386C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41.28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CA271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EECC2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5BEC24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D2EAB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283DA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76E00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2125B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553A7B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 w:val="continue"/>
            <w:vAlign w:val="center"/>
          </w:tcPr>
          <w:p w14:paraId="3FB3D3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0D079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08E30E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vMerge w:val="continue"/>
            <w:vAlign w:val="center"/>
          </w:tcPr>
          <w:p w14:paraId="099E2F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4A1B4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A8EA4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4D45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704</w:t>
            </w:r>
          </w:p>
        </w:tc>
      </w:tr>
      <w:tr w14:paraId="5F37B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96663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80197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02F44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06113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72BFE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DDF95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58778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9151A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9B059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D6163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C3AFA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DAB17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7B8AF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533859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05" w:type="pct"/>
            <w:vMerge w:val="continue"/>
            <w:vAlign w:val="center"/>
          </w:tcPr>
          <w:p w14:paraId="33CFC6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50D14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1CFDB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29A8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709</w:t>
            </w:r>
          </w:p>
        </w:tc>
      </w:tr>
      <w:tr w14:paraId="45325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7794A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31D7F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D9DE0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CC0C6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A885C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7C5CCF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F9EE4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DC0D5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9D035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39559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384BB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6192D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EE173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2A172A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vMerge w:val="continue"/>
            <w:vAlign w:val="center"/>
          </w:tcPr>
          <w:p w14:paraId="55C224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40EA5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0E897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5F78E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744</w:t>
            </w:r>
          </w:p>
        </w:tc>
      </w:tr>
      <w:tr w14:paraId="68B87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7EE56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D88EE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93A42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B23D9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94C72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4D120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5D952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D3EDD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FC751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C9CF9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D274D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7DD3A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D09C7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6B3AB9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5" w:type="pct"/>
            <w:vMerge w:val="continue"/>
            <w:vAlign w:val="center"/>
          </w:tcPr>
          <w:p w14:paraId="46F603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7006B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61937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7AF9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739</w:t>
            </w:r>
          </w:p>
        </w:tc>
      </w:tr>
      <w:tr w14:paraId="49520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76875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D6E2F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7134F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AE439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08EF4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74D07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1167F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72593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7A6AF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0AFA5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D632A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05C3E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DCCCD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14EC07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05" w:type="pct"/>
            <w:vMerge w:val="continue"/>
            <w:vAlign w:val="center"/>
          </w:tcPr>
          <w:p w14:paraId="3DDCB9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7D635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FDED9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34DC3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749</w:t>
            </w:r>
          </w:p>
        </w:tc>
      </w:tr>
      <w:tr w14:paraId="0B2B2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A55A0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1EFAE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30DF1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8FB76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71.5</w:t>
            </w:r>
          </w:p>
        </w:tc>
        <w:tc>
          <w:tcPr>
            <w:tcW w:w="246" w:type="pct"/>
            <w:vMerge w:val="continue"/>
            <w:vAlign w:val="center"/>
          </w:tcPr>
          <w:p w14:paraId="020B0F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D63D1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97793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B6798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045C6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1FE0A3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 w:val="continue"/>
            <w:vAlign w:val="center"/>
          </w:tcPr>
          <w:p w14:paraId="07F660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1DE1C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0F736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770054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5" w:type="pct"/>
            <w:vMerge w:val="continue"/>
            <w:vAlign w:val="center"/>
          </w:tcPr>
          <w:p w14:paraId="62C18C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6275B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EEDB9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E4F8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764</w:t>
            </w:r>
          </w:p>
        </w:tc>
      </w:tr>
      <w:tr w14:paraId="0011E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20ED9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EB7DE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EEEEF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61.67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F597D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71.92</w:t>
            </w:r>
          </w:p>
        </w:tc>
        <w:tc>
          <w:tcPr>
            <w:tcW w:w="246" w:type="pct"/>
            <w:vMerge w:val="continue"/>
            <w:vAlign w:val="center"/>
          </w:tcPr>
          <w:p w14:paraId="6733DC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B9382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4F960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DFA69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AB9B0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30A656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continue"/>
            <w:vAlign w:val="center"/>
          </w:tcPr>
          <w:p w14:paraId="7843D5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D563C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06363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FF053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1AEE0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CDD0E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77C61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A7A9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774</w:t>
            </w:r>
          </w:p>
        </w:tc>
      </w:tr>
      <w:tr w14:paraId="4F0AA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A482D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E0079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34837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19.78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47545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1F8B7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5DA7F6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F9A62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0C4E9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D48AC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380C33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 w:val="continue"/>
            <w:vAlign w:val="center"/>
          </w:tcPr>
          <w:p w14:paraId="47182E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5CBC3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51B14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2AEA95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0467C1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86" w:type="pct"/>
            <w:vMerge w:val="continue"/>
            <w:vAlign w:val="center"/>
          </w:tcPr>
          <w:p w14:paraId="1B669E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AD073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9DF85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425</w:t>
            </w:r>
          </w:p>
        </w:tc>
      </w:tr>
      <w:tr w14:paraId="74A54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64D43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D330E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AC98B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1015B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C2C62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DD07E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28172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B162D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CD4B5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73156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AD757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24C96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F2F7A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B6AB3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772EB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EAEC0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122D7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AAD4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426</w:t>
            </w:r>
          </w:p>
        </w:tc>
      </w:tr>
      <w:tr w14:paraId="76AF3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4E477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BBE4D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EAD1D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248D5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F385B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00BD7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15A08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5F7B3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AB324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57F74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5A89F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30EB43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 w:val="continue"/>
            <w:vAlign w:val="center"/>
          </w:tcPr>
          <w:p w14:paraId="4C90A2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3A6F6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73BB0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7FCE6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C1CE8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0C80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427</w:t>
            </w:r>
          </w:p>
        </w:tc>
      </w:tr>
      <w:tr w14:paraId="1C4E6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C215F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7667E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6219FF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77.58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A79B9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74.1</w:t>
            </w:r>
          </w:p>
        </w:tc>
        <w:tc>
          <w:tcPr>
            <w:tcW w:w="246" w:type="pct"/>
            <w:vMerge w:val="continue"/>
            <w:vAlign w:val="center"/>
          </w:tcPr>
          <w:p w14:paraId="4AC478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E4841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4F434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79806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E36E1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4A7FC0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1FEF2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4CADBC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 w:val="continue"/>
            <w:vAlign w:val="center"/>
          </w:tcPr>
          <w:p w14:paraId="40341A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9DADF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CCE01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62553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0FA82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573F3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422</w:t>
            </w:r>
          </w:p>
        </w:tc>
      </w:tr>
      <w:tr w14:paraId="35BA0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70BD0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B474B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91AC6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32D95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6D2FD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760D0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82188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97695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551B9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B5940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A0A93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2CF74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BC7E9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F51BF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E2F5C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9F1A6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69944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EE01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423</w:t>
            </w:r>
          </w:p>
        </w:tc>
      </w:tr>
      <w:tr w14:paraId="42798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BCBEC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94AF2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B4495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12FBF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FC069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3890F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C2C12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1D570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43C8B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1BB71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EEE2D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22660F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 w:val="continue"/>
            <w:vAlign w:val="center"/>
          </w:tcPr>
          <w:p w14:paraId="406BD4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3B944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588D2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D0473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EC745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B20B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424</w:t>
            </w:r>
          </w:p>
        </w:tc>
      </w:tr>
      <w:tr w14:paraId="33238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B0003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AA591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CBF08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7B2DC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3D4DA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27C501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BC7D2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BE84D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9EB0C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3951D9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419C9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C56D7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A9843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6E6406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0E6CC3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6" w:type="pct"/>
            <w:vMerge w:val="continue"/>
            <w:vAlign w:val="center"/>
          </w:tcPr>
          <w:p w14:paraId="7D8454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8BD6A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5B4C6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432</w:t>
            </w:r>
          </w:p>
        </w:tc>
      </w:tr>
      <w:tr w14:paraId="1CD88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5F0C4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0C163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622F1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5A078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82BC6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25A97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87F5A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8AFCF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53" w:type="pct"/>
            <w:vMerge w:val="continue"/>
            <w:vAlign w:val="center"/>
          </w:tcPr>
          <w:p w14:paraId="4BA787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4F9DE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0E933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D57C8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BB37D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1FCFC4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09FA4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782DE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2929F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F8CC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437</w:t>
            </w:r>
          </w:p>
        </w:tc>
      </w:tr>
      <w:tr w14:paraId="7E674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A0A37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506D5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23B0C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E552D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4AF89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D4530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255C7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FC5DB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253" w:type="pct"/>
            <w:vMerge w:val="continue"/>
            <w:vAlign w:val="center"/>
          </w:tcPr>
          <w:p w14:paraId="047D61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910F4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A8211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AE9EE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B754F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4E6517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752F5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4AA91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EA66C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8F38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442</w:t>
            </w:r>
          </w:p>
        </w:tc>
      </w:tr>
      <w:tr w14:paraId="4B78B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C3A77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A122F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6AFD8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16.03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30BDF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97D52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67DBAF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71DBD9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 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1A2BCF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 w:val="continue"/>
            <w:vAlign w:val="center"/>
          </w:tcPr>
          <w:p w14:paraId="1DC2CB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54F805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continue"/>
            <w:vAlign w:val="center"/>
          </w:tcPr>
          <w:p w14:paraId="4A02C4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737D7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6462AE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38CC7E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18160C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 w:val="continue"/>
            <w:vAlign w:val="center"/>
          </w:tcPr>
          <w:p w14:paraId="20F394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B9173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0CFD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462</w:t>
            </w:r>
          </w:p>
        </w:tc>
      </w:tr>
      <w:tr w14:paraId="5E6FB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0F802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592E1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EE6B5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3C926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6DBA0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2AAB4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9E936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2EB69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C3DEE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EF033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FEDC7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004A2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CDFCE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0FE56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84599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711D41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 w:val="continue"/>
            <w:vAlign w:val="center"/>
          </w:tcPr>
          <w:p w14:paraId="0A5BFD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0A91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482</w:t>
            </w:r>
          </w:p>
        </w:tc>
      </w:tr>
      <w:tr w14:paraId="3C3AE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EFC27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A7F43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F42C8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004A5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D59A7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737EA7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CE1C9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D0438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5EA7B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F9356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26090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D8C6C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F1EFF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34ADB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9E17C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2A745A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 w:val="continue"/>
            <w:vAlign w:val="center"/>
          </w:tcPr>
          <w:p w14:paraId="4CC1F2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77DB2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452</w:t>
            </w:r>
          </w:p>
        </w:tc>
      </w:tr>
      <w:tr w14:paraId="08B1E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9CEB3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9D564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A80E4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DD92E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FC8B0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11F11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FDFB1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39F64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4D010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D233D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BF894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A6CAA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5D41C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563A2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A60B0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7A6F5D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 w:val="continue"/>
            <w:vAlign w:val="center"/>
          </w:tcPr>
          <w:p w14:paraId="1D5141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5017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472</w:t>
            </w:r>
          </w:p>
        </w:tc>
      </w:tr>
      <w:tr w14:paraId="57B5E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BB52E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0BA6C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AD54B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45.74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3BD39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69.08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D4918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584363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C3D01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B6058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A3F65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6D2848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D7B45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D1B1E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472E3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69062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7C247C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6" w:type="pct"/>
            <w:vMerge w:val="continue"/>
            <w:vAlign w:val="center"/>
          </w:tcPr>
          <w:p w14:paraId="1EBAB5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BE36C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EBB6F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477</w:t>
            </w:r>
          </w:p>
        </w:tc>
      </w:tr>
      <w:tr w14:paraId="52272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78A9B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B8CFD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AEDF9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68A4B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70.1</w:t>
            </w:r>
          </w:p>
        </w:tc>
        <w:tc>
          <w:tcPr>
            <w:tcW w:w="246" w:type="pct"/>
            <w:vMerge w:val="continue"/>
            <w:vAlign w:val="center"/>
          </w:tcPr>
          <w:p w14:paraId="627840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A5946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DF6E3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38A55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CEF58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51D5E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2B934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61862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078BA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2A4AE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2D319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7792EA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 w:val="continue"/>
            <w:vAlign w:val="center"/>
          </w:tcPr>
          <w:p w14:paraId="5A2903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280CC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457</w:t>
            </w:r>
          </w:p>
        </w:tc>
      </w:tr>
      <w:tr w14:paraId="35B5A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2C58A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F628A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2566A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841FF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70158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29B05F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E4189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35679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76F14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B6FB3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75752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BF203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E83BB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EB7F5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25F1A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57A93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A6FAC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3307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447</w:t>
            </w:r>
          </w:p>
        </w:tc>
      </w:tr>
      <w:tr w14:paraId="1C258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40C75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D0C8A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2537AE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43AC8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E2A5C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A2E1B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5EFCA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B3562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A1798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63152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D2AD4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F16D8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A80AE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5A944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9BAD8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102234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 w:val="continue"/>
            <w:vAlign w:val="center"/>
          </w:tcPr>
          <w:p w14:paraId="0B48CC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E166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467</w:t>
            </w:r>
          </w:p>
        </w:tc>
      </w:tr>
      <w:tr w14:paraId="198B0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6E40E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61654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1BC7A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18.73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6BDC6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60.59</w:t>
            </w:r>
          </w:p>
        </w:tc>
        <w:tc>
          <w:tcPr>
            <w:tcW w:w="246" w:type="pct"/>
            <w:vMerge w:val="continue"/>
            <w:vAlign w:val="center"/>
          </w:tcPr>
          <w:p w14:paraId="5980A9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7EE87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54DF07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0B39EC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continue"/>
            <w:vAlign w:val="center"/>
          </w:tcPr>
          <w:p w14:paraId="482A46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18D4B7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 w:val="continue"/>
            <w:vAlign w:val="center"/>
          </w:tcPr>
          <w:p w14:paraId="339BE4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EA18D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16CADF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7FFE30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59142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 w:val="continue"/>
            <w:vAlign w:val="center"/>
          </w:tcPr>
          <w:p w14:paraId="40BFCA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8D491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D683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330</w:t>
            </w:r>
          </w:p>
        </w:tc>
      </w:tr>
      <w:tr w14:paraId="34CFC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4A3D9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CED72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C3D6C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B6767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90009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1877D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5DA77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92FD3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AD24A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008462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1BC80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79FC4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73FA5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FC95E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B45CA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F8740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2BFEE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1CD2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340</w:t>
            </w:r>
          </w:p>
        </w:tc>
      </w:tr>
      <w:tr w14:paraId="4112F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2135F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C421E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6FA20F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25.95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73C6F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63.69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48371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61AE40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4DC83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AB534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4A668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1EF41C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60224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B50E3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1936B7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6339A9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6164D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0A45C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C8841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253B9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355</w:t>
            </w:r>
          </w:p>
        </w:tc>
      </w:tr>
      <w:tr w14:paraId="2C5E2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0C0C5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E5A48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8AED7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68919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4A7E4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7F65E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1A505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2DEBF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66992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2B2E8E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42C5F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55789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A5476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55358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980C3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BE441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EA718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7401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365</w:t>
            </w:r>
          </w:p>
        </w:tc>
      </w:tr>
      <w:tr w14:paraId="23E09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40B62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3D540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72B28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DB66F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AD919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5AB31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53920A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 w:val="continue"/>
            <w:vAlign w:val="center"/>
          </w:tcPr>
          <w:p w14:paraId="24A561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7AD01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432236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-66.45</w:t>
            </w:r>
          </w:p>
        </w:tc>
        <w:tc>
          <w:tcPr>
            <w:tcW w:w="235" w:type="pct"/>
            <w:vMerge w:val="continue"/>
            <w:vAlign w:val="center"/>
          </w:tcPr>
          <w:p w14:paraId="127E70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7AE91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F0ED6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743D6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09934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06F2E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44CDD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CB28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385</w:t>
            </w:r>
          </w:p>
        </w:tc>
      </w:tr>
      <w:tr w14:paraId="31811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95F3A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54374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7D609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933C1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18513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956D4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3214C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F833C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8A695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69C535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DA4DD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8D66C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51351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1325D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42997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A9ECA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8BC32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FC20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395</w:t>
            </w:r>
          </w:p>
        </w:tc>
      </w:tr>
      <w:tr w14:paraId="6FB9E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FA643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882B5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97CE6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30.11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7B1FF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65.1</w:t>
            </w:r>
          </w:p>
        </w:tc>
        <w:tc>
          <w:tcPr>
            <w:tcW w:w="246" w:type="pct"/>
            <w:vMerge w:val="continue"/>
            <w:vAlign w:val="center"/>
          </w:tcPr>
          <w:p w14:paraId="12AC99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28B90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3F2B27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continue"/>
            <w:vAlign w:val="center"/>
          </w:tcPr>
          <w:p w14:paraId="7587B7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28893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7C905A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 w:val="continue"/>
            <w:vAlign w:val="center"/>
          </w:tcPr>
          <w:p w14:paraId="48E598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B233C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01CB25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697B34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6ACAE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9B7AD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683F2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04A1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345</w:t>
            </w:r>
          </w:p>
        </w:tc>
      </w:tr>
      <w:tr w14:paraId="6C218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AECD6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AEA54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ABBBB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F08D9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717A00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7080D2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90B7D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8C88B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0A70C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3859E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825DC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F767E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FF27B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046DB5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FDC15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9398E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02C1F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B37F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360</w:t>
            </w:r>
          </w:p>
        </w:tc>
      </w:tr>
      <w:tr w14:paraId="2C030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DDD7F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56499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4F662C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DB4A6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67.49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366608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03688B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CBF6A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6600A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D88BA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2172D8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DDC66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B46DE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08DD23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269A65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C25CA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0C7F7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2608E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3818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335</w:t>
            </w:r>
          </w:p>
        </w:tc>
      </w:tr>
      <w:tr w14:paraId="41F5D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C0BE1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ED348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A93D1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3CD41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4672E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556982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4BB284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 w:val="continue"/>
            <w:vAlign w:val="center"/>
          </w:tcPr>
          <w:p w14:paraId="1A8A8D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05EDB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6221CF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-64.45</w:t>
            </w:r>
          </w:p>
        </w:tc>
        <w:tc>
          <w:tcPr>
            <w:tcW w:w="235" w:type="pct"/>
            <w:vMerge w:val="continue"/>
            <w:vAlign w:val="center"/>
          </w:tcPr>
          <w:p w14:paraId="460F73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9D434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CE8DE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CB349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52A89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BE94F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0A2CD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A556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370</w:t>
            </w:r>
          </w:p>
        </w:tc>
      </w:tr>
      <w:tr w14:paraId="3C586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E901D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9D8A8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7C302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F4C16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507F5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D55C6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EBC09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EBA94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6EDD5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5D19DD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46573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307DC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F9599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92C2C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EABF2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5743D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76AC7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70B1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375</w:t>
            </w:r>
          </w:p>
        </w:tc>
      </w:tr>
      <w:tr w14:paraId="23C41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67D29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AB503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D6578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48.77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8C38D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69.69</w:t>
            </w:r>
          </w:p>
        </w:tc>
        <w:tc>
          <w:tcPr>
            <w:tcW w:w="246" w:type="pct"/>
            <w:vMerge w:val="continue"/>
            <w:vAlign w:val="center"/>
          </w:tcPr>
          <w:p w14:paraId="410F24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D0A31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0B2A70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continue"/>
            <w:vAlign w:val="center"/>
          </w:tcPr>
          <w:p w14:paraId="762F52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08301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0CDD58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 w:val="continue"/>
            <w:vAlign w:val="center"/>
          </w:tcPr>
          <w:p w14:paraId="22A2A2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42DDB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7E4C8C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59ACB5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1C4C2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46063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0DC45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5D6A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350</w:t>
            </w:r>
          </w:p>
        </w:tc>
      </w:tr>
      <w:tr w14:paraId="74897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5FF55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F8F1C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05593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E069D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ED292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F4837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207453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 w:val="continue"/>
            <w:vAlign w:val="center"/>
          </w:tcPr>
          <w:p w14:paraId="29B419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D3BD4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7B4C57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-78.95</w:t>
            </w:r>
          </w:p>
        </w:tc>
        <w:tc>
          <w:tcPr>
            <w:tcW w:w="235" w:type="pct"/>
            <w:vMerge w:val="continue"/>
            <w:vAlign w:val="center"/>
          </w:tcPr>
          <w:p w14:paraId="3ABF04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D267F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8EA1F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8D364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0C078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2E423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54049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4E7F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380</w:t>
            </w:r>
          </w:p>
        </w:tc>
      </w:tr>
      <w:tr w14:paraId="661CF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88EA0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2AC13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E70AE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3F0E4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B8DD1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AABAE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75A5C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094BE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56413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0B5DF2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E3191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E97AB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BA94A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8943F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A66D8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685A9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0CCA8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765E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390</w:t>
            </w:r>
          </w:p>
        </w:tc>
      </w:tr>
      <w:tr w14:paraId="1598B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FC44D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8DE67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73428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10.52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6F55D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2E2012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1F7673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1E45D2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7AB12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 w:val="continue"/>
            <w:vAlign w:val="center"/>
          </w:tcPr>
          <w:p w14:paraId="78F0FF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509162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continue"/>
            <w:vAlign w:val="center"/>
          </w:tcPr>
          <w:p w14:paraId="74757B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A228C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A72F5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273605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E8BC2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6" w:type="pct"/>
            <w:vMerge w:val="continue"/>
            <w:vAlign w:val="center"/>
          </w:tcPr>
          <w:p w14:paraId="32BE2D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4D758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5ED8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194</w:t>
            </w:r>
          </w:p>
        </w:tc>
      </w:tr>
      <w:tr w14:paraId="31102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EAAB3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5B49F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D53CF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34BDA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300B71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4208F4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C9696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811D0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E8B1D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9F79C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B2A95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BC10B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7E4D7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12445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78AC6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1E13F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95A8A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181F1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204</w:t>
            </w:r>
          </w:p>
        </w:tc>
      </w:tr>
      <w:tr w14:paraId="4B9E9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47A34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F3906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9B351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20.64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F59B8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61.51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600F84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4E520B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C8D55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5262C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47AAF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219FBE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861A3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4D0CE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9858C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36AD7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4D15F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F50B2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5E8A1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7BAC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193</w:t>
            </w:r>
          </w:p>
        </w:tc>
      </w:tr>
      <w:tr w14:paraId="2C3A2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E4903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22A6A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0532A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27.11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1927E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64.1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1C1CA2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119285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D1595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01A95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6F023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59CE7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F5D5D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BE942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EA5CF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A143A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521BE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AA41B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4B431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D011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203</w:t>
            </w:r>
          </w:p>
        </w:tc>
      </w:tr>
      <w:tr w14:paraId="61323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E8E21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DB8CB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562F8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0E86B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1F6112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6A1F98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59363C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10B90B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6056D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5" w:type="pct"/>
            <w:vMerge w:val="continue"/>
            <w:vAlign w:val="center"/>
          </w:tcPr>
          <w:p w14:paraId="3939D3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A85F0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F7B0B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2E77F5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4B0D17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056E8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24.33</w:t>
            </w:r>
          </w:p>
        </w:tc>
        <w:tc>
          <w:tcPr>
            <w:tcW w:w="286" w:type="pct"/>
            <w:vMerge w:val="continue"/>
            <w:vAlign w:val="center"/>
          </w:tcPr>
          <w:p w14:paraId="3125CF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2A4E1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6EA1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552</w:t>
            </w:r>
          </w:p>
        </w:tc>
      </w:tr>
      <w:tr w14:paraId="60CE7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F51F0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595EB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371C6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EE4F6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30D062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456AA9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7EF2C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D965E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CBFF6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B691B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A3DE2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32B4E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F5EC2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1540C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06248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39.05</w:t>
            </w:r>
          </w:p>
        </w:tc>
        <w:tc>
          <w:tcPr>
            <w:tcW w:w="286" w:type="pct"/>
            <w:vMerge w:val="continue"/>
            <w:vAlign w:val="center"/>
          </w:tcPr>
          <w:p w14:paraId="658CA8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038EC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CF2B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551</w:t>
            </w:r>
          </w:p>
        </w:tc>
      </w:tr>
      <w:tr w14:paraId="7C4BD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AEF40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77EC6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59BDF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7D69E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F86C3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50167E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A0DA7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8D12B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B6B77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5" w:type="pct"/>
            <w:vMerge w:val="continue"/>
            <w:vAlign w:val="center"/>
          </w:tcPr>
          <w:p w14:paraId="04D6C3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E2920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AD23C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7E6229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16F046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AD2C2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45.14</w:t>
            </w:r>
          </w:p>
        </w:tc>
        <w:tc>
          <w:tcPr>
            <w:tcW w:w="286" w:type="pct"/>
            <w:vMerge w:val="continue"/>
            <w:vAlign w:val="center"/>
          </w:tcPr>
          <w:p w14:paraId="2283D4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67152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88B9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560</w:t>
            </w:r>
          </w:p>
        </w:tc>
      </w:tr>
      <w:tr w14:paraId="1162F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59B6B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688B2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53D49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B3BD1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0DE6B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FBD1E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54F78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4BFEE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22D18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706B1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6D631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22AA6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952C8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7ED96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0A313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20.73</w:t>
            </w:r>
          </w:p>
        </w:tc>
        <w:tc>
          <w:tcPr>
            <w:tcW w:w="286" w:type="pct"/>
            <w:vMerge w:val="continue"/>
            <w:vAlign w:val="center"/>
          </w:tcPr>
          <w:p w14:paraId="7B252D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C551F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982F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562</w:t>
            </w:r>
          </w:p>
        </w:tc>
      </w:tr>
      <w:tr w14:paraId="16716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C430D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36FBE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0DE82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34752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233FE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6FAF5E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5D7E3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641CE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5A281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6542C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63430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B36B1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C5156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763EA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F305D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78.81</w:t>
            </w:r>
          </w:p>
        </w:tc>
        <w:tc>
          <w:tcPr>
            <w:tcW w:w="286" w:type="pct"/>
            <w:vMerge w:val="continue"/>
            <w:vAlign w:val="center"/>
          </w:tcPr>
          <w:p w14:paraId="7D867E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BB3C2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2CDE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559</w:t>
            </w:r>
          </w:p>
        </w:tc>
      </w:tr>
      <w:tr w14:paraId="1239D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75257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CEDCB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9B207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DD647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07F65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725D73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635B6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5B661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0B460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2DB29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CC729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F955C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00313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10EDB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205CA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36.97</w:t>
            </w:r>
          </w:p>
        </w:tc>
        <w:tc>
          <w:tcPr>
            <w:tcW w:w="286" w:type="pct"/>
            <w:vMerge w:val="continue"/>
            <w:vAlign w:val="center"/>
          </w:tcPr>
          <w:p w14:paraId="7334B1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79455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A919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561</w:t>
            </w:r>
          </w:p>
        </w:tc>
      </w:tr>
      <w:tr w14:paraId="2E2AD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12432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4BE2A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[ChinaTelecom]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E613D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17.92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37871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EAA42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54B621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A2F3D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14BE5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7B827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7EC580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 w:val="continue"/>
            <w:vAlign w:val="center"/>
          </w:tcPr>
          <w:p w14:paraId="79E799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4EAB7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B8C61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537C20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C0354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 w:val="continue"/>
            <w:vAlign w:val="center"/>
          </w:tcPr>
          <w:p w14:paraId="06C13E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3E7F14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2C3952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672</w:t>
            </w:r>
          </w:p>
        </w:tc>
      </w:tr>
      <w:tr w14:paraId="46270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C326A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53737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2674F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056A5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7126C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8DE04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85C9C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3E5BD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FA944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BAA29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A07E1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B52AF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E26AF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D27FA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1B086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C3094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ED03C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5B184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674</w:t>
            </w:r>
          </w:p>
        </w:tc>
      </w:tr>
      <w:tr w14:paraId="4F92E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19286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D4BFD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73ECE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F9046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CEB51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A996C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AF693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081B5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B19FC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F0135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C60DA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AB9CF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548A2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E94A9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8347C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094A7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1F901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CDF0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676</w:t>
            </w:r>
          </w:p>
        </w:tc>
      </w:tr>
      <w:tr w14:paraId="082E5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23E0B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15C6C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1CD59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DE339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13197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694C7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4BFEC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1F090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4E50B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1E57E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C3FA9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15320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D21E5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878F5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36B89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F784B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4E79E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CA19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678</w:t>
            </w:r>
          </w:p>
        </w:tc>
      </w:tr>
      <w:tr w14:paraId="07850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43C52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937F4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29A17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C862F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2DDD7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3ADD4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EBF2A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6C549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9ABE7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2CDB6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8EA8E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96D38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E2DE8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24C31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026BB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9039D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AAB14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041CD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680</w:t>
            </w:r>
          </w:p>
        </w:tc>
      </w:tr>
      <w:tr w14:paraId="257B0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5E0A8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6AA9E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A8563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A5745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11DA6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99BDF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BD61B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FE625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B4B75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8FA04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A9299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52A9F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F26B6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7B2622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10DF9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02A9B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D9916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017F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682</w:t>
            </w:r>
          </w:p>
        </w:tc>
      </w:tr>
      <w:tr w14:paraId="12F9B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7C0798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A7A07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67B0E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9EFD4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0C291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43514F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1553A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DA93E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0CEF7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EFCF5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9624E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B5DA3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24FDA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C76C7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3DB67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330A2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BCD9F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7C70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671</w:t>
            </w:r>
          </w:p>
        </w:tc>
      </w:tr>
      <w:tr w14:paraId="7E198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14150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1C013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0A7A1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9E30C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664EB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8AFCB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B2F91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AE32C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8216B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52A86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B892B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84F9D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16CCB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5C3F5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9B79D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42597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13992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C1CE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673</w:t>
            </w:r>
          </w:p>
        </w:tc>
      </w:tr>
      <w:tr w14:paraId="0A8E4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3F210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87160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0A1AD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58E17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71F13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E4744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F129F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87602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2410A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436BB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2C59A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1D002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3F583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CB3EE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DCD39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529DF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265EE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83CE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675</w:t>
            </w:r>
          </w:p>
        </w:tc>
      </w:tr>
      <w:tr w14:paraId="3EC21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F7D39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206E9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E3CC7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CD0DE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402E0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5D5A91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68C53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07704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0FA9B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92DD6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E830C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4901E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7ECD7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41FAB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E120A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51DD4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4782A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FC01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677</w:t>
            </w:r>
          </w:p>
        </w:tc>
      </w:tr>
      <w:tr w14:paraId="31CDC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6081C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0278F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8BE0C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E038A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8EC55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D9B1D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2CF32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1C57D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07279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2AD76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394DA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087C9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444C5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D5051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D653F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104CA7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7BC53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D2A3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679</w:t>
            </w:r>
          </w:p>
        </w:tc>
      </w:tr>
      <w:tr w14:paraId="1B4C3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E9B93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17BDA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77114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82A97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4FD69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8C565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7E092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D6B42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6EC4F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2A987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CCF2B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2CED4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3B34D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0A316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B9D3D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A5FA4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23190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27B9D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681</w:t>
            </w:r>
          </w:p>
        </w:tc>
      </w:tr>
      <w:tr w14:paraId="22B5C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5F940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61923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D710E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37.16</w:t>
            </w:r>
          </w:p>
        </w:tc>
        <w:tc>
          <w:tcPr>
            <w:tcW w:w="253" w:type="pct"/>
            <w:vMerge w:val="continue"/>
            <w:vAlign w:val="center"/>
          </w:tcPr>
          <w:p w14:paraId="153B83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737CE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230397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BD639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45852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B4F1B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4D352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A1AD7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2CA79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CB57C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6980B0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90B0E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83FB0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0E5AB0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482DDE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612</w:t>
            </w:r>
          </w:p>
        </w:tc>
      </w:tr>
      <w:tr w14:paraId="567B6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2B914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15193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19D49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A1E26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1BF0F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49C971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01186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B6066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C4C5C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289072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876E6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47D60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8E287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58012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D5727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3847D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CBEE6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2B074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614</w:t>
            </w:r>
          </w:p>
        </w:tc>
      </w:tr>
      <w:tr w14:paraId="76619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752A7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18F323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42942D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9ACB1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1118C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93995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11F61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BF64C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2F2AC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62D5E9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3687F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AF4B0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82DCC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00E3C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D2A78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15B06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C1918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C785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616</w:t>
            </w:r>
          </w:p>
        </w:tc>
      </w:tr>
      <w:tr w14:paraId="742E6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99ACF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3077A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30E3FB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53934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EA279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A270F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787A8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A60E9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2EA85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A1AF8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7BE7A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17E2B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04DA0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D2253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8FB54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2CD997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2883A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47E5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618</w:t>
            </w:r>
          </w:p>
        </w:tc>
      </w:tr>
      <w:tr w14:paraId="0BFAF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2F02E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43312E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0E186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6EDC4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A8B08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2DF50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C16F5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7D8F7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9AC16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9F7E4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60026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EC8C2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6E683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4563C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B6433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E190C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1F4B6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1671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620</w:t>
            </w:r>
          </w:p>
        </w:tc>
      </w:tr>
      <w:tr w14:paraId="6CDCC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52701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4706E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85E35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13750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21F13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D3FE6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77956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4EBA2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EB41B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4E8144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033DD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0C1F3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B9698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B6787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DC92C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79C109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D871F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D566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622</w:t>
            </w:r>
          </w:p>
        </w:tc>
      </w:tr>
      <w:tr w14:paraId="5C99C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D2592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581A9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A3DFD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73146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874E8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continue"/>
            <w:vAlign w:val="center"/>
          </w:tcPr>
          <w:p w14:paraId="680971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D5957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78FE8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6C564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DA11A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8822F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5590E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4A0F5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E045B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84761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0578F8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CDDCF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7A8D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611</w:t>
            </w:r>
          </w:p>
        </w:tc>
      </w:tr>
      <w:tr w14:paraId="2454A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24A98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52C254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042B2D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7853B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D576A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D8D49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043AB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F08FB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6B7DB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65C2A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8D210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DBE63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BEF35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2D2F1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18ECF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EAE83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7F6DD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4AAB7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613</w:t>
            </w:r>
          </w:p>
        </w:tc>
      </w:tr>
      <w:tr w14:paraId="52641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F98AE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F5922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97A43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27F35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53BB8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F256B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99134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2A809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370A8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03EA8F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88B1B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BA194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0C932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319F9A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30338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D962B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52176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DD28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615</w:t>
            </w:r>
          </w:p>
        </w:tc>
      </w:tr>
      <w:tr w14:paraId="206E7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6213B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3EAA7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C1DE6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21486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888CA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2C5B9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65CC4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FDB85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3A3BD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BA8A8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04E11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E09FD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05E8D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65877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AF09E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4BFC27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38165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20B9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617</w:t>
            </w:r>
          </w:p>
        </w:tc>
      </w:tr>
      <w:tr w14:paraId="07EB4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8C9DD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034EB6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DC59C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11EF4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B8538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0CA77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24D30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63D55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A168A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DC50C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B8745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F7B22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1DE95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032D24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5EA1C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1674F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3707B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4194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619</w:t>
            </w:r>
          </w:p>
        </w:tc>
      </w:tr>
      <w:tr w14:paraId="1A8C6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7BC27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84038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12BA61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3313C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2E21E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7B7E8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54CB6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AF0C6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20E05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5EF28D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A3C5F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93A8B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61507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FDF3E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26643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384107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1B80D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CFD3F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621</w:t>
            </w:r>
          </w:p>
        </w:tc>
      </w:tr>
      <w:tr w14:paraId="53176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1823CA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01776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0F3489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2.52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D7BCD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41.49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19451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continue"/>
            <w:vAlign w:val="center"/>
          </w:tcPr>
          <w:p w14:paraId="71F81B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5643DB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043B8F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C09B3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1B3236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-25.39</w:t>
            </w:r>
          </w:p>
        </w:tc>
        <w:tc>
          <w:tcPr>
            <w:tcW w:w="235" w:type="pct"/>
            <w:vMerge w:val="continue"/>
            <w:vAlign w:val="center"/>
          </w:tcPr>
          <w:p w14:paraId="705EA6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A1417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FD1F7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6509F4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49EA72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17.71</w:t>
            </w:r>
          </w:p>
        </w:tc>
        <w:tc>
          <w:tcPr>
            <w:tcW w:w="286" w:type="pct"/>
            <w:vMerge w:val="continue"/>
            <w:vAlign w:val="center"/>
          </w:tcPr>
          <w:p w14:paraId="424A36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42001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D471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184</w:t>
            </w:r>
          </w:p>
        </w:tc>
      </w:tr>
      <w:tr w14:paraId="6E6B4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41005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5AA69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5A2D2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2.79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26D90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42.49</w:t>
            </w:r>
          </w:p>
        </w:tc>
        <w:tc>
          <w:tcPr>
            <w:tcW w:w="246" w:type="pct"/>
            <w:vMerge w:val="continue"/>
            <w:vAlign w:val="center"/>
          </w:tcPr>
          <w:p w14:paraId="303A5C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9ECB8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195BAE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D3B3C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49A78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0519F3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F9C35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6C208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CC26F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5A380C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34059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17.73</w:t>
            </w:r>
          </w:p>
        </w:tc>
        <w:tc>
          <w:tcPr>
            <w:tcW w:w="286" w:type="pct"/>
            <w:vMerge w:val="continue"/>
            <w:vAlign w:val="center"/>
          </w:tcPr>
          <w:p w14:paraId="46C7C8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96853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25B2A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180</w:t>
            </w:r>
          </w:p>
        </w:tc>
      </w:tr>
      <w:tr w14:paraId="1E8AD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24FBA2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482DA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B054E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58FEB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51.49</w:t>
            </w:r>
          </w:p>
        </w:tc>
        <w:tc>
          <w:tcPr>
            <w:tcW w:w="246" w:type="pct"/>
            <w:vMerge w:val="continue"/>
            <w:vAlign w:val="center"/>
          </w:tcPr>
          <w:p w14:paraId="5D415F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FF6BC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7AF32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73B97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440D3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15F976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E3CF1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31B8A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2913E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90991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F1A96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17.79</w:t>
            </w:r>
          </w:p>
        </w:tc>
        <w:tc>
          <w:tcPr>
            <w:tcW w:w="286" w:type="pct"/>
            <w:vMerge w:val="continue"/>
            <w:vAlign w:val="center"/>
          </w:tcPr>
          <w:p w14:paraId="09FCF3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8158A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7221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176</w:t>
            </w:r>
          </w:p>
        </w:tc>
      </w:tr>
      <w:tr w14:paraId="79FD6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507F0B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34F8BE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5B566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B1BB2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53.72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0958F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14BC1B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36" w:type="pct"/>
            <w:vMerge w:val="continue"/>
            <w:vAlign w:val="center"/>
          </w:tcPr>
          <w:p w14:paraId="0F8901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61A15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1B092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6DF3FC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-37.62</w:t>
            </w:r>
          </w:p>
        </w:tc>
        <w:tc>
          <w:tcPr>
            <w:tcW w:w="235" w:type="pct"/>
            <w:vMerge w:val="continue"/>
            <w:vAlign w:val="center"/>
          </w:tcPr>
          <w:p w14:paraId="442C7D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9D0AA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5221A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1870A1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3E292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19.67</w:t>
            </w:r>
          </w:p>
        </w:tc>
        <w:tc>
          <w:tcPr>
            <w:tcW w:w="286" w:type="pct"/>
            <w:vMerge w:val="continue"/>
            <w:vAlign w:val="center"/>
          </w:tcPr>
          <w:p w14:paraId="1625DF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5EA81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0737F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172</w:t>
            </w:r>
          </w:p>
        </w:tc>
      </w:tr>
      <w:tr w14:paraId="44781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9B105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73D3D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36C25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10.11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6F1D6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54.72</w:t>
            </w:r>
          </w:p>
        </w:tc>
        <w:tc>
          <w:tcPr>
            <w:tcW w:w="246" w:type="pct"/>
            <w:vMerge w:val="continue"/>
            <w:vAlign w:val="center"/>
          </w:tcPr>
          <w:p w14:paraId="16AF6D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30D66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continue"/>
            <w:vAlign w:val="center"/>
          </w:tcPr>
          <w:p w14:paraId="14175D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F593B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D5222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continue"/>
            <w:vAlign w:val="center"/>
          </w:tcPr>
          <w:p w14:paraId="52F5EE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FBDB4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BB5AE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3EDF5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4AEF3A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69A05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19.69</w:t>
            </w:r>
          </w:p>
        </w:tc>
        <w:tc>
          <w:tcPr>
            <w:tcW w:w="286" w:type="pct"/>
            <w:vMerge w:val="continue"/>
            <w:vAlign w:val="center"/>
          </w:tcPr>
          <w:p w14:paraId="6DDAD3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EEC71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FD89F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168</w:t>
            </w:r>
          </w:p>
        </w:tc>
      </w:tr>
      <w:tr w14:paraId="64CB2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F05D6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E0A2C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76C43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19.76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F58B1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61.09</w:t>
            </w:r>
          </w:p>
        </w:tc>
        <w:tc>
          <w:tcPr>
            <w:tcW w:w="246" w:type="pct"/>
            <w:vMerge w:val="continue"/>
            <w:vAlign w:val="center"/>
          </w:tcPr>
          <w:p w14:paraId="389DFA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1F9DF9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A71CB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A9AAC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ACA21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continue"/>
            <w:vAlign w:val="center"/>
          </w:tcPr>
          <w:p w14:paraId="277583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24D18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2A62B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BD159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95897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6A8BD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19.76</w:t>
            </w:r>
          </w:p>
        </w:tc>
        <w:tc>
          <w:tcPr>
            <w:tcW w:w="286" w:type="pct"/>
            <w:vMerge w:val="continue"/>
            <w:vAlign w:val="center"/>
          </w:tcPr>
          <w:p w14:paraId="526B31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56887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3470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164</w:t>
            </w:r>
          </w:p>
        </w:tc>
      </w:tr>
      <w:tr w14:paraId="304AE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117E2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6C63A1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53457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56.22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40989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71.1</w:t>
            </w:r>
          </w:p>
        </w:tc>
        <w:tc>
          <w:tcPr>
            <w:tcW w:w="246" w:type="pct"/>
            <w:vMerge w:val="continue"/>
            <w:vAlign w:val="center"/>
          </w:tcPr>
          <w:p w14:paraId="7CDF26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7E483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349B4A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448215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6.86</w:t>
            </w:r>
          </w:p>
        </w:tc>
        <w:tc>
          <w:tcPr>
            <w:tcW w:w="253" w:type="pct"/>
            <w:vMerge w:val="continue"/>
            <w:vAlign w:val="center"/>
          </w:tcPr>
          <w:p w14:paraId="4D8959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294587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continue"/>
            <w:vAlign w:val="center"/>
          </w:tcPr>
          <w:p w14:paraId="6B5BB9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8EFBA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5FD976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34B575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30643A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 w:val="continue"/>
            <w:vAlign w:val="center"/>
          </w:tcPr>
          <w:p w14:paraId="103408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74867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B5E6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524</w:t>
            </w:r>
          </w:p>
        </w:tc>
      </w:tr>
      <w:tr w14:paraId="6AFE5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45DFA8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05D91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09C3C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4CC81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</w:t>
            </w:r>
          </w:p>
        </w:tc>
        <w:tc>
          <w:tcPr>
            <w:tcW w:w="246" w:type="pct"/>
            <w:vMerge w:val="continue"/>
            <w:vAlign w:val="center"/>
          </w:tcPr>
          <w:p w14:paraId="4498E0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37E306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B6D08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0D8E6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 w:val="continue"/>
            <w:vAlign w:val="center"/>
          </w:tcPr>
          <w:p w14:paraId="5C2006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53B039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2A9D11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66A87F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3" w:type="pct"/>
            <w:vMerge w:val="continue"/>
            <w:vAlign w:val="center"/>
          </w:tcPr>
          <w:p w14:paraId="693EAB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continue"/>
            <w:vAlign w:val="center"/>
          </w:tcPr>
          <w:p w14:paraId="244F32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0D58C9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6" w:type="pct"/>
            <w:vMerge w:val="continue"/>
            <w:vAlign w:val="center"/>
          </w:tcPr>
          <w:p w14:paraId="22496A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58A01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7AFB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691</w:t>
            </w:r>
          </w:p>
        </w:tc>
      </w:tr>
      <w:tr w14:paraId="301CF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3A94F4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7F7949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6B05E0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B85A4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10E0D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0329BB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30068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1C80E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continue"/>
            <w:vAlign w:val="center"/>
          </w:tcPr>
          <w:p w14:paraId="22E2E5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758F2F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120B9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F81C5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07CCA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continue"/>
            <w:vAlign w:val="center"/>
          </w:tcPr>
          <w:p w14:paraId="6E7896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3283C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59A72B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D318F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15A4B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685</w:t>
            </w:r>
          </w:p>
        </w:tc>
      </w:tr>
      <w:tr w14:paraId="71F94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629243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2028AB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533BF1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DB199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15074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6689AD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AD960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05FA7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3" w:type="pct"/>
            <w:vMerge w:val="continue"/>
            <w:vAlign w:val="center"/>
          </w:tcPr>
          <w:p w14:paraId="40A864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1720E4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3E5A3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BCE49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33F72E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continue"/>
            <w:vAlign w:val="center"/>
          </w:tcPr>
          <w:p w14:paraId="2CB8A0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1FEE9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B44C0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78CCA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3010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688</w:t>
            </w:r>
          </w:p>
        </w:tc>
      </w:tr>
      <w:tr w14:paraId="6B636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1" w:type="pct"/>
            <w:vMerge w:val="continue"/>
            <w:vAlign w:val="center"/>
          </w:tcPr>
          <w:p w14:paraId="0473F7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continue"/>
            <w:vAlign w:val="center"/>
          </w:tcPr>
          <w:p w14:paraId="6FF713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continue"/>
            <w:vAlign w:val="center"/>
          </w:tcPr>
          <w:p w14:paraId="74A572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A1F50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E5415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continue"/>
            <w:vAlign w:val="center"/>
          </w:tcPr>
          <w:p w14:paraId="2AC14E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4F94B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AD2EB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253" w:type="pct"/>
            <w:vMerge w:val="continue"/>
            <w:vAlign w:val="center"/>
          </w:tcPr>
          <w:p w14:paraId="08A1AA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continue"/>
            <w:vAlign w:val="center"/>
          </w:tcPr>
          <w:p w14:paraId="3D2711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EDEE4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7EE39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3910D4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continue"/>
            <w:vAlign w:val="center"/>
          </w:tcPr>
          <w:p w14:paraId="55BF19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F431D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continue"/>
            <w:vAlign w:val="center"/>
          </w:tcPr>
          <w:p w14:paraId="6CE189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35E84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C15CC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694</w:t>
            </w:r>
          </w:p>
        </w:tc>
      </w:tr>
    </w:tbl>
    <w:p w14:paraId="042B4A4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BCDDFD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410F53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99D144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A20E3E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AD4008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2249B8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16E454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E64B57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891AB8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76E676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182DDC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483B81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C3A5A8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5AF661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4EBC4D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3EC239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51DE81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75E8A55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7.1.1.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1.2-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9074785" cy="5012055"/>
            <wp:effectExtent l="0" t="0" r="0" b="0"/>
            <wp:docPr id="98875263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8752636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EDCB0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D919CF7"/>
    <w:p w14:paraId="263F5A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78608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C076AF4"/>
    <w:p w14:paraId="639EDC85"/>
    <w:p w14:paraId="607EB7E6"/>
    <w:p w14:paraId="7861EDBC"/>
    <w:p w14:paraId="5FEA36D0">
      <w:pPr>
        <w:pStyle w:val="8"/>
      </w:pPr>
      <w:r>
        <w:rPr>
          <w:rFonts w:hint="eastAsia"/>
        </w:rPr>
        <w:t>7.1.1.2.1.3</w:t>
      </w:r>
      <w:r>
        <w:tab/>
      </w:r>
      <w:r>
        <w:rPr>
          <w:rFonts w:hint="eastAsia"/>
        </w:rPr>
        <w:t>other data rate</w:t>
      </w:r>
    </w:p>
    <w:p w14:paraId="3745AA98">
      <w:pPr>
        <w:pStyle w:val="10"/>
        <w:rPr>
          <w:lang w:eastAsia="zh-CN"/>
        </w:rPr>
      </w:pPr>
      <w:r>
        <w:rPr>
          <w:rFonts w:hint="eastAsia"/>
          <w:lang w:eastAsia="zh-CN"/>
        </w:rPr>
        <w:t>7.1.1.2.1.3.1</w:t>
      </w:r>
      <w:r>
        <w:rPr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48 - 60 kbps</w:t>
      </w:r>
      <w:r>
        <w:rPr>
          <w:rFonts w:hint="eastAsia"/>
          <w:lang w:eastAsia="zh-CN"/>
        </w:rPr>
        <w:t>]</w:t>
      </w:r>
    </w:p>
    <w:p w14:paraId="2CFFAAF5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 xml:space="preserve">Table </w:t>
      </w:r>
      <w:r>
        <w:rPr>
          <w:rFonts w:ascii="Times New Roman" w:hAnsi="Times New Roman" w:cs="Times New Roman"/>
          <w:sz w:val="20"/>
          <w:szCs w:val="20"/>
        </w:rPr>
        <w:t>7.1.1.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1.3.1-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06"/>
        <w:gridCol w:w="1068"/>
        <w:gridCol w:w="1136"/>
        <w:gridCol w:w="727"/>
        <w:gridCol w:w="707"/>
        <w:gridCol w:w="636"/>
        <w:gridCol w:w="679"/>
        <w:gridCol w:w="681"/>
        <w:gridCol w:w="730"/>
        <w:gridCol w:w="909"/>
        <w:gridCol w:w="676"/>
        <w:gridCol w:w="659"/>
        <w:gridCol w:w="1048"/>
        <w:gridCol w:w="616"/>
        <w:gridCol w:w="876"/>
        <w:gridCol w:w="822"/>
        <w:gridCol w:w="681"/>
        <w:gridCol w:w="844"/>
      </w:tblGrid>
      <w:tr w14:paraId="516BC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674E31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~48-60kbps, device 2a, D1T1, InF-DH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3DC534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</w:tr>
      <w:tr w14:paraId="2BB05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0" w:hRule="atLeast"/>
        </w:trPr>
        <w:tc>
          <w:tcPr>
            <w:tcW w:w="2523" w:type="pct"/>
            <w:gridSpan w:val="9"/>
            <w:shd w:val="clear" w:color="auto" w:fill="auto"/>
          </w:tcPr>
          <w:p w14:paraId="2DE93E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180" w:type="pct"/>
            <w:gridSpan w:val="8"/>
            <w:shd w:val="clear" w:color="auto" w:fill="auto"/>
          </w:tcPr>
          <w:p w14:paraId="6821F3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Carrier frequency (MHz)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(15) Row indices in the table.</w:t>
            </w:r>
          </w:p>
        </w:tc>
        <w:tc>
          <w:tcPr>
            <w:tcW w:w="297" w:type="pct"/>
            <w:shd w:val="clear" w:color="auto" w:fill="auto"/>
          </w:tcPr>
          <w:p w14:paraId="799030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</w:tr>
      <w:tr w14:paraId="0D200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shd w:val="clear" w:color="D9E1F2" w:fill="D9E1F2"/>
            <w:noWrap/>
            <w:vAlign w:val="center"/>
          </w:tcPr>
          <w:p w14:paraId="277F03A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75" w:type="pct"/>
            <w:shd w:val="clear" w:color="D9E1F2" w:fill="D9E1F2"/>
            <w:noWrap/>
            <w:vAlign w:val="center"/>
          </w:tcPr>
          <w:p w14:paraId="4EBBD8B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99" w:type="pct"/>
            <w:shd w:val="clear" w:color="D9E1F2" w:fill="D9E1F2"/>
            <w:noWrap/>
            <w:vAlign w:val="center"/>
          </w:tcPr>
          <w:p w14:paraId="17759D0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6" w:type="pct"/>
            <w:shd w:val="clear" w:color="D9E1F2" w:fill="D9E1F2"/>
            <w:noWrap/>
            <w:vAlign w:val="center"/>
          </w:tcPr>
          <w:p w14:paraId="1616DAE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49" w:type="pct"/>
            <w:shd w:val="clear" w:color="D9E1F2" w:fill="D9E1F2"/>
            <w:noWrap/>
            <w:vAlign w:val="center"/>
          </w:tcPr>
          <w:p w14:paraId="05D7DDC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4" w:type="pct"/>
            <w:shd w:val="clear" w:color="D9E1F2" w:fill="D9E1F2"/>
            <w:noWrap/>
            <w:vAlign w:val="center"/>
          </w:tcPr>
          <w:p w14:paraId="4564E92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4B5225C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2981547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6" w:type="pct"/>
            <w:shd w:val="clear" w:color="D9E1F2" w:fill="D9E1F2"/>
            <w:noWrap/>
            <w:vAlign w:val="center"/>
          </w:tcPr>
          <w:p w14:paraId="6191F9A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288" w:type="pct"/>
            <w:shd w:val="clear" w:color="D9E1F2" w:fill="D9E1F2"/>
            <w:noWrap/>
            <w:vAlign w:val="center"/>
          </w:tcPr>
          <w:p w14:paraId="38242E4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8" w:type="pct"/>
            <w:shd w:val="clear" w:color="D9E1F2" w:fill="D9E1F2"/>
            <w:noWrap/>
            <w:vAlign w:val="center"/>
          </w:tcPr>
          <w:p w14:paraId="5F1017C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2" w:type="pct"/>
            <w:shd w:val="clear" w:color="D9E1F2" w:fill="D9E1F2"/>
            <w:noWrap/>
            <w:vAlign w:val="center"/>
          </w:tcPr>
          <w:p w14:paraId="076C4FA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68" w:type="pct"/>
            <w:shd w:val="clear" w:color="D9E1F2" w:fill="D9E1F2"/>
            <w:noWrap/>
            <w:vAlign w:val="center"/>
          </w:tcPr>
          <w:p w14:paraId="6137D1B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7" w:type="pct"/>
            <w:shd w:val="clear" w:color="D9E1F2" w:fill="D9E1F2"/>
            <w:noWrap/>
            <w:vAlign w:val="center"/>
          </w:tcPr>
          <w:p w14:paraId="3576425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08" w:type="pct"/>
            <w:shd w:val="clear" w:color="D9E1F2" w:fill="D9E1F2"/>
            <w:noWrap/>
            <w:vAlign w:val="center"/>
          </w:tcPr>
          <w:p w14:paraId="14DBAEB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89" w:type="pct"/>
            <w:shd w:val="clear" w:color="D9E1F2" w:fill="D9E1F2"/>
            <w:noWrap/>
            <w:vAlign w:val="center"/>
          </w:tcPr>
          <w:p w14:paraId="4AC980C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2F5E799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566C204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14:paraId="3E5CF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1FC099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D1T1-A1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3ADDE7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6E1A05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13.12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775B17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57.2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7C98BC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0A8E40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0E553E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7752C5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3D601D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2B6369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1FD090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1F4E16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11B882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6E7E95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09278A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13.12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4CECC4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323683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70606D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122</w:t>
            </w:r>
          </w:p>
        </w:tc>
      </w:tr>
      <w:tr w14:paraId="2C87E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FF40A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20331E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642E4B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22.2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5F2420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62.2</w:t>
            </w:r>
          </w:p>
        </w:tc>
        <w:tc>
          <w:tcPr>
            <w:tcW w:w="249" w:type="pct"/>
            <w:vMerge w:val="continue"/>
            <w:vAlign w:val="center"/>
          </w:tcPr>
          <w:p w14:paraId="080E71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2D165E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9" w:type="pct"/>
            <w:vMerge w:val="continue"/>
            <w:vAlign w:val="center"/>
          </w:tcPr>
          <w:p w14:paraId="4E3E81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EF57F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3B26BD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8" w:type="pct"/>
            <w:vMerge w:val="continue"/>
            <w:vAlign w:val="center"/>
          </w:tcPr>
          <w:p w14:paraId="583E2B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41EA2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653B9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54FA07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16EDBD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97BF1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22.2</w:t>
            </w:r>
          </w:p>
        </w:tc>
        <w:tc>
          <w:tcPr>
            <w:tcW w:w="289" w:type="pct"/>
            <w:vMerge w:val="continue"/>
            <w:vAlign w:val="center"/>
          </w:tcPr>
          <w:p w14:paraId="62F616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5D4F4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A7AC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125</w:t>
            </w:r>
          </w:p>
        </w:tc>
      </w:tr>
      <w:tr w14:paraId="3E983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4CAA6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1D6613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6FF4A6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10.52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1795BE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6A86A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660164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5E6668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19B5BE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6C4D14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8" w:type="pct"/>
            <w:vMerge w:val="continue"/>
            <w:vAlign w:val="center"/>
          </w:tcPr>
          <w:p w14:paraId="641CD6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15FC1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18D5E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775BFE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1F336F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134E0E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58.36</w:t>
            </w:r>
          </w:p>
        </w:tc>
        <w:tc>
          <w:tcPr>
            <w:tcW w:w="289" w:type="pct"/>
            <w:vMerge w:val="continue"/>
            <w:vAlign w:val="center"/>
          </w:tcPr>
          <w:p w14:paraId="347F4E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2ED2C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C1F3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206</w:t>
            </w:r>
          </w:p>
        </w:tc>
      </w:tr>
      <w:tr w14:paraId="59E05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F96A6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18753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3F8B56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F7988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4804A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58C269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9" w:type="pct"/>
            <w:vMerge w:val="continue"/>
            <w:vAlign w:val="center"/>
          </w:tcPr>
          <w:p w14:paraId="355705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6755F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3FDAE3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B684E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BA6C0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47354D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62F723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3E0B07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83405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58.23</w:t>
            </w:r>
          </w:p>
        </w:tc>
        <w:tc>
          <w:tcPr>
            <w:tcW w:w="289" w:type="pct"/>
            <w:vMerge w:val="continue"/>
            <w:vAlign w:val="center"/>
          </w:tcPr>
          <w:p w14:paraId="0EB72E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491AC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972E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208</w:t>
            </w:r>
          </w:p>
        </w:tc>
      </w:tr>
      <w:tr w14:paraId="22343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F35D1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1EA684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752815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DDDC5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5FDEF2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071473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9" w:type="pct"/>
            <w:vMerge w:val="continue"/>
            <w:vAlign w:val="center"/>
          </w:tcPr>
          <w:p w14:paraId="36A343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066D7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4784C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626B9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6A16E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A230A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7D476A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37CAAF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5B84A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61.1</w:t>
            </w:r>
          </w:p>
        </w:tc>
        <w:tc>
          <w:tcPr>
            <w:tcW w:w="289" w:type="pct"/>
            <w:vMerge w:val="continue"/>
            <w:vAlign w:val="center"/>
          </w:tcPr>
          <w:p w14:paraId="3A1C62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E05BD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4243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216</w:t>
            </w:r>
          </w:p>
        </w:tc>
      </w:tr>
      <w:tr w14:paraId="16F1F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96778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217C71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3E0A2F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7CA66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AD5B5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13A603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9" w:type="pct"/>
            <w:vMerge w:val="continue"/>
            <w:vAlign w:val="center"/>
          </w:tcPr>
          <w:p w14:paraId="62EBFA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1E7A2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E4278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70E90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4BACC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D4228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E1A7B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79091B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D669B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60.96</w:t>
            </w:r>
          </w:p>
        </w:tc>
        <w:tc>
          <w:tcPr>
            <w:tcW w:w="289" w:type="pct"/>
            <w:vMerge w:val="continue"/>
            <w:vAlign w:val="center"/>
          </w:tcPr>
          <w:p w14:paraId="145600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26E9C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8525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218</w:t>
            </w:r>
          </w:p>
        </w:tc>
      </w:tr>
      <w:tr w14:paraId="3A783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AEFBB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39FD3D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4330B5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14.62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3EB3B6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58.23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F6A59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7DF85E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C4FA2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60EAF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0C72C9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8" w:type="pct"/>
            <w:vMerge w:val="continue"/>
            <w:vAlign w:val="center"/>
          </w:tcPr>
          <w:p w14:paraId="2AA0CD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5F511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5AB86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306503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2E389D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CEF1B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58.23</w:t>
            </w:r>
          </w:p>
        </w:tc>
        <w:tc>
          <w:tcPr>
            <w:tcW w:w="289" w:type="pct"/>
            <w:vMerge w:val="continue"/>
            <w:vAlign w:val="center"/>
          </w:tcPr>
          <w:p w14:paraId="0BFED4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A27DB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15B9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207</w:t>
            </w:r>
          </w:p>
        </w:tc>
      </w:tr>
      <w:tr w14:paraId="4438B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FE54E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AFDE3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48FCE3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16.11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28B4A8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59.15</w:t>
            </w:r>
          </w:p>
        </w:tc>
        <w:tc>
          <w:tcPr>
            <w:tcW w:w="249" w:type="pct"/>
            <w:vMerge w:val="continue"/>
            <w:vAlign w:val="center"/>
          </w:tcPr>
          <w:p w14:paraId="35BA6F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4C503E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9" w:type="pct"/>
            <w:vMerge w:val="continue"/>
            <w:vAlign w:val="center"/>
          </w:tcPr>
          <w:p w14:paraId="3D7B63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1A281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24DEB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245FB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1E022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E8AE9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622B56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338FC4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D827A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59.15</w:t>
            </w:r>
          </w:p>
        </w:tc>
        <w:tc>
          <w:tcPr>
            <w:tcW w:w="289" w:type="pct"/>
            <w:vMerge w:val="continue"/>
            <w:vAlign w:val="center"/>
          </w:tcPr>
          <w:p w14:paraId="01907F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F695F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75A4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205</w:t>
            </w:r>
          </w:p>
        </w:tc>
      </w:tr>
      <w:tr w14:paraId="6E759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DD52D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63355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7A6A42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19.49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598D0A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60.96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2E991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258370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9" w:type="pct"/>
            <w:vMerge w:val="continue"/>
            <w:vAlign w:val="center"/>
          </w:tcPr>
          <w:p w14:paraId="3E7DCB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AFEC5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AEA46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8B138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1CD12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357C8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79B391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78E360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5F73B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60.96</w:t>
            </w:r>
          </w:p>
        </w:tc>
        <w:tc>
          <w:tcPr>
            <w:tcW w:w="289" w:type="pct"/>
            <w:vMerge w:val="continue"/>
            <w:vAlign w:val="center"/>
          </w:tcPr>
          <w:p w14:paraId="38A6C1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069CB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BD69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217</w:t>
            </w:r>
          </w:p>
        </w:tc>
      </w:tr>
      <w:tr w14:paraId="20567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077D8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0B191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371B8D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21.47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36FEB8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61.88</w:t>
            </w:r>
          </w:p>
        </w:tc>
        <w:tc>
          <w:tcPr>
            <w:tcW w:w="249" w:type="pct"/>
            <w:vMerge w:val="continue"/>
            <w:vAlign w:val="center"/>
          </w:tcPr>
          <w:p w14:paraId="64E908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5AEB54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9" w:type="pct"/>
            <w:vMerge w:val="continue"/>
            <w:vAlign w:val="center"/>
          </w:tcPr>
          <w:p w14:paraId="110A2F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EBAD4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08055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65D70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9A977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554F2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26DEFF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53FBF7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44A91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61.88</w:t>
            </w:r>
          </w:p>
        </w:tc>
        <w:tc>
          <w:tcPr>
            <w:tcW w:w="289" w:type="pct"/>
            <w:vMerge w:val="continue"/>
            <w:vAlign w:val="center"/>
          </w:tcPr>
          <w:p w14:paraId="3BAB57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758B5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2696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215</w:t>
            </w:r>
          </w:p>
        </w:tc>
      </w:tr>
      <w:tr w14:paraId="40508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2F21C0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D1T1-A2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3CE5E6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5AC1E1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13.12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5B064B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57.2</w:t>
            </w:r>
          </w:p>
        </w:tc>
        <w:tc>
          <w:tcPr>
            <w:tcW w:w="249" w:type="pct"/>
            <w:vMerge w:val="continue"/>
            <w:vAlign w:val="center"/>
          </w:tcPr>
          <w:p w14:paraId="1B94AC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31B48E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76CCBB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273435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8FD54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vMerge w:val="continue"/>
            <w:vAlign w:val="center"/>
          </w:tcPr>
          <w:p w14:paraId="49A5FD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009B8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0FEB27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4B4911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4D25D4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F6257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13.12</w:t>
            </w:r>
          </w:p>
        </w:tc>
        <w:tc>
          <w:tcPr>
            <w:tcW w:w="289" w:type="pct"/>
            <w:vMerge w:val="continue"/>
            <w:vAlign w:val="center"/>
          </w:tcPr>
          <w:p w14:paraId="3ABA1F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15FBE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10E65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123</w:t>
            </w:r>
          </w:p>
        </w:tc>
      </w:tr>
      <w:tr w14:paraId="616CB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C11D9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3C483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25008E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22.2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21793E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62.2</w:t>
            </w:r>
          </w:p>
        </w:tc>
        <w:tc>
          <w:tcPr>
            <w:tcW w:w="249" w:type="pct"/>
            <w:vMerge w:val="continue"/>
            <w:vAlign w:val="center"/>
          </w:tcPr>
          <w:p w14:paraId="4351F5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3A5428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9" w:type="pct"/>
            <w:vMerge w:val="continue"/>
            <w:vAlign w:val="center"/>
          </w:tcPr>
          <w:p w14:paraId="49A12C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74390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0616D2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8" w:type="pct"/>
            <w:vMerge w:val="continue"/>
            <w:vAlign w:val="center"/>
          </w:tcPr>
          <w:p w14:paraId="34A4C3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FE818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5F59D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6AA3F3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2ED462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4D062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22.2</w:t>
            </w:r>
          </w:p>
        </w:tc>
        <w:tc>
          <w:tcPr>
            <w:tcW w:w="289" w:type="pct"/>
            <w:vMerge w:val="continue"/>
            <w:vAlign w:val="center"/>
          </w:tcPr>
          <w:p w14:paraId="6950B1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7BDFE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EDCA3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126</w:t>
            </w:r>
          </w:p>
        </w:tc>
      </w:tr>
      <w:tr w14:paraId="0FEE4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1DA49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4E4A9F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1FC9C6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10.52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1AD618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227CBC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2662C6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365E78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612F68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72C04D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8" w:type="pct"/>
            <w:vMerge w:val="continue"/>
            <w:vAlign w:val="center"/>
          </w:tcPr>
          <w:p w14:paraId="56671C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CACD7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DE17C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6E75A8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32BF32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6C0733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58.36</w:t>
            </w:r>
          </w:p>
        </w:tc>
        <w:tc>
          <w:tcPr>
            <w:tcW w:w="289" w:type="pct"/>
            <w:vMerge w:val="continue"/>
            <w:vAlign w:val="center"/>
          </w:tcPr>
          <w:p w14:paraId="6B5DA7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2F01A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03EAF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210</w:t>
            </w:r>
          </w:p>
        </w:tc>
      </w:tr>
      <w:tr w14:paraId="7FA9D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3538D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7557B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256D5F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FEB82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8EEAC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376074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9" w:type="pct"/>
            <w:vMerge w:val="continue"/>
            <w:vAlign w:val="center"/>
          </w:tcPr>
          <w:p w14:paraId="0A5983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719E9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281B30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63052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6D816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AF6C2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479073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0BA06F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4DE90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58.23</w:t>
            </w:r>
          </w:p>
        </w:tc>
        <w:tc>
          <w:tcPr>
            <w:tcW w:w="289" w:type="pct"/>
            <w:vMerge w:val="continue"/>
            <w:vAlign w:val="center"/>
          </w:tcPr>
          <w:p w14:paraId="095176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535C8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4DB8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212</w:t>
            </w:r>
          </w:p>
        </w:tc>
      </w:tr>
      <w:tr w14:paraId="65ADC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12545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DD7D2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5BA508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551EE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32C64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292AE9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9" w:type="pct"/>
            <w:vMerge w:val="continue"/>
            <w:vAlign w:val="center"/>
          </w:tcPr>
          <w:p w14:paraId="6E4A82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B7752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B9915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ACBE8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B9AD7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E4E8A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562678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1CF142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E8FCE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61.1</w:t>
            </w:r>
          </w:p>
        </w:tc>
        <w:tc>
          <w:tcPr>
            <w:tcW w:w="289" w:type="pct"/>
            <w:vMerge w:val="continue"/>
            <w:vAlign w:val="center"/>
          </w:tcPr>
          <w:p w14:paraId="1DF048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620FD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AACE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220</w:t>
            </w:r>
          </w:p>
        </w:tc>
      </w:tr>
      <w:tr w14:paraId="5B3E2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7616D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4FA68F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43D9ED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A75F6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A6BD0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552F1D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9" w:type="pct"/>
            <w:vMerge w:val="continue"/>
            <w:vAlign w:val="center"/>
          </w:tcPr>
          <w:p w14:paraId="0B7B86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CED18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4EC7C7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14171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6A3A7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F5169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213F98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1FC6DE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B45F2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60.96</w:t>
            </w:r>
          </w:p>
        </w:tc>
        <w:tc>
          <w:tcPr>
            <w:tcW w:w="289" w:type="pct"/>
            <w:vMerge w:val="continue"/>
            <w:vAlign w:val="center"/>
          </w:tcPr>
          <w:p w14:paraId="356CAC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513CD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B895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222</w:t>
            </w:r>
          </w:p>
        </w:tc>
      </w:tr>
      <w:tr w14:paraId="02DFB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B0807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E09BE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56DCD4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14.62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70C70F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58.23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FA9F4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561193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B4E69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A3F32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35907A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8" w:type="pct"/>
            <w:vMerge w:val="continue"/>
            <w:vAlign w:val="center"/>
          </w:tcPr>
          <w:p w14:paraId="02BDE4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9F9DD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11AA6A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51C65C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41D638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24B9F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58.23</w:t>
            </w:r>
          </w:p>
        </w:tc>
        <w:tc>
          <w:tcPr>
            <w:tcW w:w="289" w:type="pct"/>
            <w:vMerge w:val="continue"/>
            <w:vAlign w:val="center"/>
          </w:tcPr>
          <w:p w14:paraId="3A45E4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663E3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11CC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211</w:t>
            </w:r>
          </w:p>
        </w:tc>
      </w:tr>
      <w:tr w14:paraId="4DF91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C2D8A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A1A71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437E89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16.11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687501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59.15</w:t>
            </w:r>
          </w:p>
        </w:tc>
        <w:tc>
          <w:tcPr>
            <w:tcW w:w="249" w:type="pct"/>
            <w:vMerge w:val="continue"/>
            <w:vAlign w:val="center"/>
          </w:tcPr>
          <w:p w14:paraId="6BB526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1F82EA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9" w:type="pct"/>
            <w:vMerge w:val="continue"/>
            <w:vAlign w:val="center"/>
          </w:tcPr>
          <w:p w14:paraId="7C7813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5967D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94A38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F652E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7AC6B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CA7B8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396A49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3D7F50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83B68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59.15</w:t>
            </w:r>
          </w:p>
        </w:tc>
        <w:tc>
          <w:tcPr>
            <w:tcW w:w="289" w:type="pct"/>
            <w:vMerge w:val="continue"/>
            <w:vAlign w:val="center"/>
          </w:tcPr>
          <w:p w14:paraId="7A2DE9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E6E96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96DF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209</w:t>
            </w:r>
          </w:p>
        </w:tc>
      </w:tr>
      <w:tr w14:paraId="58A7F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7A687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AA240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3D816A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19.49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28CD66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60.96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AF0CB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32C996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9" w:type="pct"/>
            <w:vMerge w:val="continue"/>
            <w:vAlign w:val="center"/>
          </w:tcPr>
          <w:p w14:paraId="7A8C91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DB801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712BF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54927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26A30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EC8D2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594F93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5CD5B1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CFBDD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60.96</w:t>
            </w:r>
          </w:p>
        </w:tc>
        <w:tc>
          <w:tcPr>
            <w:tcW w:w="289" w:type="pct"/>
            <w:vMerge w:val="continue"/>
            <w:vAlign w:val="center"/>
          </w:tcPr>
          <w:p w14:paraId="357BA6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3BDCA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1506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221</w:t>
            </w:r>
          </w:p>
        </w:tc>
      </w:tr>
      <w:tr w14:paraId="7EB06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E5ED0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5681C1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4AEC2E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21.47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61BDAF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61.88</w:t>
            </w:r>
          </w:p>
        </w:tc>
        <w:tc>
          <w:tcPr>
            <w:tcW w:w="249" w:type="pct"/>
            <w:vMerge w:val="continue"/>
            <w:vAlign w:val="center"/>
          </w:tcPr>
          <w:p w14:paraId="44F0E9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693115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9" w:type="pct"/>
            <w:vMerge w:val="continue"/>
            <w:vAlign w:val="center"/>
          </w:tcPr>
          <w:p w14:paraId="1B06C3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D89E9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5EC5DF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82080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1DD29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C8ADE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568BFB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53314B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52330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61.88</w:t>
            </w:r>
          </w:p>
        </w:tc>
        <w:tc>
          <w:tcPr>
            <w:tcW w:w="289" w:type="pct"/>
            <w:vMerge w:val="continue"/>
            <w:vAlign w:val="center"/>
          </w:tcPr>
          <w:p w14:paraId="51FD03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27079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0018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219</w:t>
            </w:r>
          </w:p>
        </w:tc>
      </w:tr>
      <w:tr w14:paraId="40665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51277B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D1T1-B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72C8BC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19E36A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447231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49" w:type="pct"/>
            <w:vMerge w:val="continue"/>
            <w:vAlign w:val="center"/>
          </w:tcPr>
          <w:p w14:paraId="6BD02C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2C43D7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41ABC4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759723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424746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vMerge w:val="continue"/>
            <w:vAlign w:val="center"/>
          </w:tcPr>
          <w:p w14:paraId="436964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D511D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BE5B6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668608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3F1093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79FB8D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 w:val="continue"/>
            <w:vAlign w:val="center"/>
          </w:tcPr>
          <w:p w14:paraId="427632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B7D76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74295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124</w:t>
            </w:r>
          </w:p>
        </w:tc>
      </w:tr>
      <w:tr w14:paraId="56116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167BD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73D52C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54181C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34.44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3C07BF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66.38</w:t>
            </w:r>
          </w:p>
        </w:tc>
        <w:tc>
          <w:tcPr>
            <w:tcW w:w="249" w:type="pct"/>
            <w:vMerge w:val="continue"/>
            <w:vAlign w:val="center"/>
          </w:tcPr>
          <w:p w14:paraId="104BFC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4E25A5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55413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583FA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431F06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8" w:type="pct"/>
            <w:vMerge w:val="continue"/>
            <w:vAlign w:val="center"/>
          </w:tcPr>
          <w:p w14:paraId="1850C4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D90AE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629107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70E395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65EE7B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091224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180D29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C0B03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991D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127</w:t>
            </w:r>
          </w:p>
        </w:tc>
      </w:tr>
      <w:tr w14:paraId="71589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57460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0CB24D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2F40B9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10.52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610E40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7ABA5C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5A6B2C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5C9539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63BF67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40FD6E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8" w:type="pct"/>
            <w:vMerge w:val="continue"/>
            <w:vAlign w:val="center"/>
          </w:tcPr>
          <w:p w14:paraId="55796E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E9A75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69B4A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3E9472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5FEF08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vMerge w:val="continue"/>
            <w:vAlign w:val="center"/>
          </w:tcPr>
          <w:p w14:paraId="7032FD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6F43E3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A8462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3B6A8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214</w:t>
            </w:r>
          </w:p>
        </w:tc>
      </w:tr>
      <w:tr w14:paraId="38D0D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F55A6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43D500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continue"/>
            <w:vAlign w:val="center"/>
          </w:tcPr>
          <w:p w14:paraId="5D8923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712005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74888C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3577AC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B2C8B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6F5C6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DC478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54AA1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B23FA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E4D28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510D60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0948BF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46F399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0A4575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5A76D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2761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224</w:t>
            </w:r>
          </w:p>
        </w:tc>
      </w:tr>
      <w:tr w14:paraId="39DC6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E0721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329ECE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116C96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0DE4CD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59.03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1DB7A3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291AE0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71317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0277EC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4DBA99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8" w:type="pct"/>
            <w:vMerge w:val="continue"/>
            <w:vAlign w:val="center"/>
          </w:tcPr>
          <w:p w14:paraId="0A92C6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BC625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3B88C6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092C82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0BA915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70A6B1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5F2D9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095AB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8E3E5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213</w:t>
            </w:r>
          </w:p>
        </w:tc>
      </w:tr>
      <w:tr w14:paraId="122C8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7FD31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274E93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0C81BF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21.2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688D5D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61.76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123C76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349C7B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2312E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3CDEB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6DC9BB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F1C8A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4FFDB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56A1C9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17C3EF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52BD99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4EB2DE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3F13BB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2F9DA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32B3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223</w:t>
            </w:r>
          </w:p>
        </w:tc>
      </w:tr>
    </w:tbl>
    <w:p w14:paraId="06AE6BA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C65993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0B4F81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99DEA3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A2EF66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6AEBC2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874367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D5A9CC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83DF39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BB775A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82A24C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3D178F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619E4E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A6E8D7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E34EBA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F409FE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D43835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21358D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B43B94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02685DE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7.1.1.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1.3.1-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9074785" cy="5012055"/>
            <wp:effectExtent l="0" t="0" r="0" b="0"/>
            <wp:docPr id="129887488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8874884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EA89A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0AF12F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776BADC">
      <w:pPr>
        <w:rPr>
          <w:lang w:val="en-GB"/>
        </w:rPr>
      </w:pPr>
    </w:p>
    <w:p w14:paraId="00EB67D0">
      <w:pPr>
        <w:pStyle w:val="10"/>
        <w:rPr>
          <w:lang w:eastAsia="zh-CN"/>
        </w:rPr>
      </w:pPr>
      <w:r>
        <w:rPr>
          <w:rFonts w:hint="eastAsia"/>
          <w:lang w:eastAsia="zh-CN"/>
        </w:rPr>
        <w:t>7.1.1.2.1.3.2</w:t>
      </w:r>
      <w:r>
        <w:rPr>
          <w:lang w:eastAsia="zh-CN"/>
        </w:rPr>
        <w:tab/>
      </w:r>
      <w:r>
        <w:rPr>
          <w:rFonts w:hint="eastAsia"/>
          <w:lang w:eastAsia="zh-CN"/>
        </w:rPr>
        <w:t>others</w:t>
      </w:r>
    </w:p>
    <w:p w14:paraId="61FA45FE">
      <w:pPr>
        <w:rPr>
          <w:lang w:val="en-GB"/>
        </w:rPr>
      </w:pPr>
    </w:p>
    <w:p w14:paraId="27B16EDA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 xml:space="preserve">Table </w:t>
      </w:r>
      <w:r>
        <w:rPr>
          <w:rFonts w:ascii="Times New Roman" w:hAnsi="Times New Roman" w:cs="Times New Roman"/>
          <w:sz w:val="20"/>
          <w:szCs w:val="20"/>
        </w:rPr>
        <w:t>7.1.1.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1.3.2-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16"/>
        <w:gridCol w:w="956"/>
        <w:gridCol w:w="1148"/>
        <w:gridCol w:w="733"/>
        <w:gridCol w:w="716"/>
        <w:gridCol w:w="641"/>
        <w:gridCol w:w="684"/>
        <w:gridCol w:w="687"/>
        <w:gridCol w:w="734"/>
        <w:gridCol w:w="910"/>
        <w:gridCol w:w="682"/>
        <w:gridCol w:w="665"/>
        <w:gridCol w:w="1057"/>
        <w:gridCol w:w="622"/>
        <w:gridCol w:w="886"/>
        <w:gridCol w:w="828"/>
        <w:gridCol w:w="691"/>
        <w:gridCol w:w="845"/>
      </w:tblGrid>
      <w:tr w14:paraId="2F415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5CF67A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others, device 2a, D1T1, InF-DH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76C99A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</w:tr>
      <w:tr w14:paraId="3C5EE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0" w:hRule="atLeast"/>
        </w:trPr>
        <w:tc>
          <w:tcPr>
            <w:tcW w:w="2503" w:type="pct"/>
            <w:gridSpan w:val="9"/>
            <w:shd w:val="clear" w:color="auto" w:fill="auto"/>
          </w:tcPr>
          <w:p w14:paraId="77BDC9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199" w:type="pct"/>
            <w:gridSpan w:val="8"/>
            <w:shd w:val="clear" w:color="auto" w:fill="auto"/>
          </w:tcPr>
          <w:p w14:paraId="46ED33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Carrier frequency (MHz)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(15) Row indices in the table.</w:t>
            </w:r>
          </w:p>
        </w:tc>
        <w:tc>
          <w:tcPr>
            <w:tcW w:w="297" w:type="pct"/>
            <w:shd w:val="clear" w:color="auto" w:fill="auto"/>
          </w:tcPr>
          <w:p w14:paraId="14E550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</w:tr>
      <w:tr w14:paraId="5FBA1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shd w:val="clear" w:color="D9E1F2" w:fill="D9E1F2"/>
            <w:noWrap/>
            <w:vAlign w:val="center"/>
          </w:tcPr>
          <w:p w14:paraId="206FA9C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36" w:type="pct"/>
            <w:shd w:val="clear" w:color="D9E1F2" w:fill="D9E1F2"/>
            <w:noWrap/>
            <w:vAlign w:val="center"/>
          </w:tcPr>
          <w:p w14:paraId="76D03D9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03" w:type="pct"/>
            <w:shd w:val="clear" w:color="D9E1F2" w:fill="D9E1F2"/>
            <w:noWrap/>
            <w:vAlign w:val="center"/>
          </w:tcPr>
          <w:p w14:paraId="2DD8641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6185694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562594B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6" w:type="pct"/>
            <w:shd w:val="clear" w:color="D9E1F2" w:fill="D9E1F2"/>
            <w:noWrap/>
            <w:vAlign w:val="center"/>
          </w:tcPr>
          <w:p w14:paraId="7AC770A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503A4CC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67A137E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2EEA742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7377EBB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5A99BD1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4" w:type="pct"/>
            <w:shd w:val="clear" w:color="D9E1F2" w:fill="D9E1F2"/>
            <w:noWrap/>
            <w:vAlign w:val="center"/>
          </w:tcPr>
          <w:p w14:paraId="56F8FD3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71" w:type="pct"/>
            <w:shd w:val="clear" w:color="D9E1F2" w:fill="D9E1F2"/>
            <w:noWrap/>
            <w:vAlign w:val="center"/>
          </w:tcPr>
          <w:p w14:paraId="2918091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9" w:type="pct"/>
            <w:shd w:val="clear" w:color="D9E1F2" w:fill="D9E1F2"/>
            <w:noWrap/>
            <w:vAlign w:val="center"/>
          </w:tcPr>
          <w:p w14:paraId="1A21A1D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11" w:type="pct"/>
            <w:shd w:val="clear" w:color="D9E1F2" w:fill="D9E1F2"/>
            <w:noWrap/>
            <w:vAlign w:val="center"/>
          </w:tcPr>
          <w:p w14:paraId="174A202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11BF4AD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72A7AE9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25E1BA7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14:paraId="5605A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020E58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D1T1-A1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</w:tcPr>
          <w:p w14:paraId="7B5DE3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5BE6DC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429A2A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2F4D18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3BBC90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4BFFF1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34DF24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6F9538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4A9DC6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21E459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503DAA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68D12E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3BF426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206F1A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16.44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6148B9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3DFA7E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4DC9E9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128</w:t>
            </w:r>
          </w:p>
        </w:tc>
      </w:tr>
      <w:tr w14:paraId="00F74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31A704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continue"/>
            <w:vAlign w:val="center"/>
          </w:tcPr>
          <w:p w14:paraId="6F65C4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2E2B71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15.43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539E4D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252" w:type="pct"/>
            <w:vMerge w:val="continue"/>
            <w:vAlign w:val="center"/>
          </w:tcPr>
          <w:p w14:paraId="7B1039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867F8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7A92A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FBDE0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8" w:type="pct"/>
            <w:vMerge w:val="continue"/>
            <w:vAlign w:val="center"/>
          </w:tcPr>
          <w:p w14:paraId="3266E4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306396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78A43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0E55B1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087C08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19597D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193252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11.74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3A9AA9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2" w:type="pct"/>
            <w:vMerge w:val="continue"/>
            <w:vAlign w:val="center"/>
          </w:tcPr>
          <w:p w14:paraId="5A64F6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E5D00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131</w:t>
            </w:r>
          </w:p>
        </w:tc>
      </w:tr>
      <w:tr w14:paraId="42C4C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28B1B5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D1T1-A2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</w:tcPr>
          <w:p w14:paraId="449089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780511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8.28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758E7D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52.82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767C27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140C6B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1" w:type="pct"/>
            <w:vMerge w:val="continue"/>
            <w:vAlign w:val="center"/>
          </w:tcPr>
          <w:p w14:paraId="3B72B3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3A5931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0AC59B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91" w:type="pct"/>
            <w:vMerge w:val="continue"/>
            <w:vAlign w:val="center"/>
          </w:tcPr>
          <w:p w14:paraId="59DA75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CE7F9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5A4DEF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7ADDC9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29917E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4DBE27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8.28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130133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 w:val="continue"/>
            <w:vAlign w:val="center"/>
          </w:tcPr>
          <w:p w14:paraId="301ED4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9CD44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514</w:t>
            </w:r>
          </w:p>
        </w:tc>
      </w:tr>
      <w:tr w14:paraId="12AFA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11743D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continue"/>
            <w:vAlign w:val="center"/>
          </w:tcPr>
          <w:p w14:paraId="336082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187A2B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14.31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21D397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58.02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4D5F3F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continue"/>
            <w:vAlign w:val="center"/>
          </w:tcPr>
          <w:p w14:paraId="5A1ADB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36700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18A33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1DDCB3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36CEF3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3C525C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3EB881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474547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47D9D1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0A45A4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14.31</w:t>
            </w:r>
          </w:p>
        </w:tc>
        <w:tc>
          <w:tcPr>
            <w:tcW w:w="291" w:type="pct"/>
            <w:vMerge w:val="continue"/>
            <w:vAlign w:val="center"/>
          </w:tcPr>
          <w:p w14:paraId="2CBA82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A1E77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CB7E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513</w:t>
            </w:r>
          </w:p>
        </w:tc>
      </w:tr>
      <w:tr w14:paraId="1AF17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783126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restart"/>
            <w:shd w:val="clear" w:color="auto" w:fill="auto"/>
            <w:vAlign w:val="center"/>
          </w:tcPr>
          <w:p w14:paraId="109DB6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0D7C29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F56B3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52" w:type="pct"/>
            <w:vMerge w:val="continue"/>
            <w:vAlign w:val="center"/>
          </w:tcPr>
          <w:p w14:paraId="6C2F1D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667AEA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1" w:type="pct"/>
            <w:vMerge w:val="continue"/>
            <w:vAlign w:val="center"/>
          </w:tcPr>
          <w:p w14:paraId="147E06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41C165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336604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1" w:type="pct"/>
            <w:vMerge w:val="continue"/>
            <w:vAlign w:val="center"/>
          </w:tcPr>
          <w:p w14:paraId="6BB434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B46CE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67B59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2513C3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0243C5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7CEF84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16.44</w:t>
            </w:r>
          </w:p>
        </w:tc>
        <w:tc>
          <w:tcPr>
            <w:tcW w:w="291" w:type="pct"/>
            <w:vMerge w:val="continue"/>
            <w:vAlign w:val="center"/>
          </w:tcPr>
          <w:p w14:paraId="0BA985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165C3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0E62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129</w:t>
            </w:r>
          </w:p>
        </w:tc>
      </w:tr>
      <w:tr w14:paraId="780FF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3BF9DA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continue"/>
            <w:vAlign w:val="center"/>
          </w:tcPr>
          <w:p w14:paraId="7B42A3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468264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16.43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34DDF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52" w:type="pct"/>
            <w:vMerge w:val="continue"/>
            <w:vAlign w:val="center"/>
          </w:tcPr>
          <w:p w14:paraId="2D922C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BD356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5A26A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52D47A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8" w:type="pct"/>
            <w:vMerge w:val="continue"/>
            <w:vAlign w:val="center"/>
          </w:tcPr>
          <w:p w14:paraId="3C5BA8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2350BE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BA5B5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4F20D8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3A2DA3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03D9FB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5C8B49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11.74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66A04B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2" w:type="pct"/>
            <w:vMerge w:val="continue"/>
            <w:vAlign w:val="center"/>
          </w:tcPr>
          <w:p w14:paraId="2E704E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9249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132</w:t>
            </w:r>
          </w:p>
        </w:tc>
      </w:tr>
      <w:tr w14:paraId="7FFB9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171D5E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D1T1-B</w:t>
            </w:r>
          </w:p>
        </w:tc>
        <w:tc>
          <w:tcPr>
            <w:tcW w:w="336" w:type="pct"/>
            <w:vMerge w:val="continue"/>
            <w:vAlign w:val="center"/>
          </w:tcPr>
          <w:p w14:paraId="5CCED8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064908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ACF46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52" w:type="pct"/>
            <w:vMerge w:val="continue"/>
            <w:vAlign w:val="center"/>
          </w:tcPr>
          <w:p w14:paraId="3CE03E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01CC5B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41" w:type="pct"/>
            <w:vMerge w:val="continue"/>
            <w:vAlign w:val="center"/>
          </w:tcPr>
          <w:p w14:paraId="17EE54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2D3188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58" w:type="pct"/>
            <w:vMerge w:val="continue"/>
            <w:vAlign w:val="center"/>
          </w:tcPr>
          <w:p w14:paraId="6054F3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36084E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7A68B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4B4884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380DF0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09C270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03511D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59D656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 w:val="continue"/>
            <w:vAlign w:val="center"/>
          </w:tcPr>
          <w:p w14:paraId="0ECAB1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0FE1F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</w:tr>
      <w:tr w14:paraId="53A2A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72AE0B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continue"/>
            <w:vAlign w:val="center"/>
          </w:tcPr>
          <w:p w14:paraId="1A0D1B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03F26B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17.43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060F86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61.1</w:t>
            </w:r>
          </w:p>
        </w:tc>
        <w:tc>
          <w:tcPr>
            <w:tcW w:w="252" w:type="pct"/>
            <w:vMerge w:val="continue"/>
            <w:vAlign w:val="center"/>
          </w:tcPr>
          <w:p w14:paraId="1CAB3A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FFCA7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AA104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1E29E8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8" w:type="pct"/>
            <w:vMerge w:val="continue"/>
            <w:vAlign w:val="center"/>
          </w:tcPr>
          <w:p w14:paraId="48BE9D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53A103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62FE97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5BFBC0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641F0A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15DCEE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57C1C2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3F460F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2" w:type="pct"/>
            <w:vMerge w:val="continue"/>
            <w:vAlign w:val="center"/>
          </w:tcPr>
          <w:p w14:paraId="7DD363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1ACF7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133</w:t>
            </w:r>
          </w:p>
        </w:tc>
      </w:tr>
    </w:tbl>
    <w:p w14:paraId="595BFA4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89DC61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7C55F1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9DCA23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047AA5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85E925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F20D91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A34234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D39A31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733B7A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61A326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60C68F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524AE5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B421AA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206201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00AB40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5A952E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BDF148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823755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359F6A1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7.1.1.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1.3.2-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9074785" cy="5012055"/>
            <wp:effectExtent l="0" t="0" r="0" b="0"/>
            <wp:docPr id="42076383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763838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575EC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BDB951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1F27D6D">
      <w:pPr>
        <w:pStyle w:val="7"/>
      </w:pPr>
      <w:r>
        <w:rPr>
          <w:rFonts w:hint="eastAsia"/>
        </w:rPr>
        <w:t>7.1.1.2.2</w:t>
      </w:r>
      <w:r>
        <w:tab/>
      </w:r>
      <w:r>
        <w:rPr>
          <w:rFonts w:hint="eastAsia"/>
        </w:rPr>
        <w:t>Observations</w:t>
      </w:r>
    </w:p>
    <w:p w14:paraId="1EC286AE">
      <w:pPr>
        <w:widowControl w:val="0"/>
        <w:jc w:val="both"/>
      </w:pPr>
    </w:p>
    <w:p w14:paraId="27B59103">
      <w:pPr>
        <w:pStyle w:val="82"/>
        <w:spacing w:after="0"/>
        <w:rPr>
          <w:rFonts w:eastAsia="等线"/>
          <w:sz w:val="20"/>
          <w:szCs w:val="20"/>
          <w:lang w:val="en-US" w:eastAsia="zh-CN" w:bidi="ar"/>
        </w:rPr>
      </w:pPr>
      <w:r>
        <w:rPr>
          <w:rFonts w:eastAsia="宋体"/>
          <w:sz w:val="20"/>
          <w:szCs w:val="20"/>
          <w:lang w:val="en-US" w:eastAsia="zh-CN" w:bidi="ar"/>
        </w:rPr>
        <w:t xml:space="preserve">For Device 2a and D1T1, it is observed that </w:t>
      </w:r>
      <w:r>
        <w:rPr>
          <w:rFonts w:hint="eastAsia" w:eastAsia="等线"/>
          <w:sz w:val="20"/>
          <w:szCs w:val="20"/>
          <w:lang w:val="en-US" w:eastAsia="zh-CN" w:bidi="ar"/>
        </w:rPr>
        <w:t xml:space="preserve">the </w:t>
      </w:r>
      <w:r>
        <w:rPr>
          <w:rFonts w:eastAsia="等线"/>
          <w:sz w:val="20"/>
          <w:szCs w:val="20"/>
          <w:lang w:val="en-US" w:eastAsia="zh-CN" w:bidi="ar"/>
        </w:rPr>
        <w:t>maximum achievable coverage</w:t>
      </w:r>
      <w:r>
        <w:rPr>
          <w:rFonts w:hint="eastAsia" w:eastAsia="等线"/>
          <w:sz w:val="20"/>
          <w:szCs w:val="20"/>
          <w:lang w:val="en-US" w:eastAsia="zh-CN" w:bidi="ar"/>
        </w:rPr>
        <w:t xml:space="preserve"> is as follows,</w:t>
      </w:r>
    </w:p>
    <w:p w14:paraId="7B88E4B9">
      <w:pPr>
        <w:pStyle w:val="82"/>
        <w:spacing w:after="0"/>
        <w:rPr>
          <w:rFonts w:eastAsia="宋体"/>
          <w:sz w:val="20"/>
          <w:szCs w:val="20"/>
          <w:lang w:val="en-US" w:eastAsia="zh-CN" w:bidi="ar"/>
        </w:rPr>
      </w:pPr>
      <w:r>
        <w:rPr>
          <w:rFonts w:hint="eastAsia" w:eastAsia="宋体"/>
          <w:sz w:val="20"/>
          <w:szCs w:val="20"/>
          <w:lang w:val="en-US" w:eastAsia="zh-CN" w:bidi="ar"/>
        </w:rPr>
        <w:t>Note the following assumptions are made for the observations (per agreed mandatory assumptions)</w:t>
      </w:r>
    </w:p>
    <w:p w14:paraId="4DBB75BB">
      <w:pPr>
        <w:pStyle w:val="82"/>
        <w:tabs>
          <w:tab w:val="left" w:pos="323"/>
        </w:tabs>
        <w:spacing w:after="0"/>
        <w:rPr>
          <w:rFonts w:eastAsia="宋体"/>
          <w:sz w:val="20"/>
          <w:szCs w:val="20"/>
          <w:lang w:val="en-US" w:eastAsia="zh-CN" w:bidi="ar"/>
        </w:rPr>
      </w:pPr>
      <w:r>
        <w:rPr>
          <w:rFonts w:hint="eastAsia" w:eastAsia="宋体"/>
          <w:sz w:val="20"/>
          <w:szCs w:val="20"/>
          <w:lang w:val="en-US" w:eastAsia="zh-CN" w:bidi="ar"/>
        </w:rPr>
        <w:t xml:space="preserve">- </w:t>
      </w:r>
      <w:r>
        <w:rPr>
          <w:rFonts w:hint="eastAsia" w:eastAsia="宋体"/>
          <w:sz w:val="20"/>
          <w:szCs w:val="20"/>
          <w:lang w:val="en-US" w:eastAsia="zh-CN" w:bidi="ar"/>
        </w:rPr>
        <w:tab/>
      </w:r>
      <w:r>
        <w:rPr>
          <w:rFonts w:hint="eastAsia" w:eastAsia="宋体"/>
          <w:sz w:val="20"/>
          <w:szCs w:val="20"/>
          <w:lang w:val="en-US" w:eastAsia="zh-CN" w:bidi="ar"/>
        </w:rPr>
        <w:t>R2D Tx Power (R2D[1E]): 23 or 24 or 33 dBm (M)</w:t>
      </w:r>
    </w:p>
    <w:p w14:paraId="2BA06FC3">
      <w:pPr>
        <w:pStyle w:val="82"/>
        <w:tabs>
          <w:tab w:val="left" w:pos="323"/>
        </w:tabs>
        <w:spacing w:after="0"/>
        <w:rPr>
          <w:rFonts w:eastAsia="等线"/>
          <w:sz w:val="20"/>
          <w:szCs w:val="20"/>
          <w:lang w:val="en-US" w:eastAsia="zh-CN" w:bidi="ar"/>
        </w:rPr>
      </w:pPr>
      <w:r>
        <w:rPr>
          <w:rFonts w:hint="eastAsia" w:eastAsia="宋体"/>
          <w:sz w:val="20"/>
          <w:szCs w:val="20"/>
          <w:lang w:val="en-US" w:eastAsia="zh-CN" w:bidi="ar"/>
        </w:rPr>
        <w:t xml:space="preserve">-   </w:t>
      </w:r>
      <w:r>
        <w:rPr>
          <w:rFonts w:eastAsia="等线"/>
          <w:sz w:val="20"/>
          <w:szCs w:val="20"/>
          <w:lang w:val="en-US" w:eastAsia="zh-CN" w:bidi="ar"/>
        </w:rPr>
        <w:t>Number of receive antenna elements / TxRU / chains</w:t>
      </w:r>
      <w:r>
        <w:rPr>
          <w:rFonts w:hint="eastAsia" w:eastAsia="等线"/>
          <w:sz w:val="20"/>
          <w:szCs w:val="20"/>
          <w:lang w:val="en-US" w:eastAsia="zh-CN" w:bidi="ar"/>
        </w:rPr>
        <w:t xml:space="preserve"> (D2R[2A]): 2 (M)</w:t>
      </w:r>
    </w:p>
    <w:p w14:paraId="44EC43BD">
      <w:pPr>
        <w:pStyle w:val="82"/>
        <w:tabs>
          <w:tab w:val="left" w:pos="323"/>
        </w:tabs>
        <w:spacing w:after="0"/>
        <w:rPr>
          <w:rFonts w:eastAsia="等线"/>
          <w:sz w:val="20"/>
          <w:szCs w:val="20"/>
          <w:lang w:val="en-US" w:eastAsia="zh-CN" w:bidi="ar"/>
        </w:rPr>
      </w:pPr>
      <w:r>
        <w:rPr>
          <w:rFonts w:hint="eastAsia" w:eastAsia="宋体"/>
          <w:sz w:val="20"/>
          <w:szCs w:val="20"/>
          <w:lang w:val="en-US" w:eastAsia="zh-CN" w:bidi="ar"/>
        </w:rPr>
        <w:t xml:space="preserve">-   </w:t>
      </w:r>
      <w:r>
        <w:rPr>
          <w:rFonts w:eastAsia="等线"/>
          <w:sz w:val="20"/>
          <w:szCs w:val="20"/>
          <w:lang w:val="en-US" w:eastAsia="zh-CN" w:bidi="ar"/>
        </w:rPr>
        <w:t>Reference data rate</w:t>
      </w:r>
      <w:r>
        <w:rPr>
          <w:rFonts w:hint="eastAsia" w:eastAsia="等线"/>
          <w:sz w:val="20"/>
          <w:szCs w:val="20"/>
          <w:lang w:val="en-US" w:eastAsia="zh-CN" w:bidi="ar"/>
        </w:rPr>
        <w:t xml:space="preserve"> ([0m]): 1 kbps (M) or 5 - 7 kbps (M)</w:t>
      </w:r>
    </w:p>
    <w:p w14:paraId="36EF7078">
      <w:pPr>
        <w:pStyle w:val="82"/>
        <w:tabs>
          <w:tab w:val="left" w:pos="323"/>
        </w:tabs>
        <w:spacing w:after="0"/>
        <w:rPr>
          <w:rFonts w:eastAsia="等线"/>
          <w:sz w:val="20"/>
          <w:szCs w:val="20"/>
          <w:lang w:val="en-US" w:eastAsia="zh-CN" w:bidi="ar"/>
        </w:rPr>
      </w:pPr>
      <w:r>
        <w:rPr>
          <w:rFonts w:hint="eastAsia" w:eastAsia="宋体"/>
          <w:sz w:val="20"/>
          <w:szCs w:val="20"/>
          <w:lang w:val="en-US" w:eastAsia="zh-CN" w:bidi="ar"/>
        </w:rPr>
        <w:t xml:space="preserve">-   </w:t>
      </w:r>
      <w:r>
        <w:rPr>
          <w:rFonts w:hint="eastAsia" w:eastAsia="等线"/>
          <w:sz w:val="20"/>
          <w:szCs w:val="20"/>
          <w:lang w:val="en-US" w:eastAsia="zh-CN" w:bidi="ar"/>
        </w:rPr>
        <w:t>Carrier frequency ([0C]):  900MHz (M)</w:t>
      </w:r>
    </w:p>
    <w:p w14:paraId="1ABA7806">
      <w:pPr>
        <w:pStyle w:val="82"/>
        <w:tabs>
          <w:tab w:val="left" w:pos="323"/>
        </w:tabs>
        <w:spacing w:after="0"/>
        <w:rPr>
          <w:rFonts w:eastAsia="等线"/>
          <w:sz w:val="20"/>
          <w:szCs w:val="20"/>
          <w:lang w:val="en-US" w:eastAsia="zh-CN" w:bidi="ar"/>
        </w:rPr>
      </w:pPr>
      <w:r>
        <w:rPr>
          <w:rFonts w:hint="eastAsia" w:eastAsia="等线"/>
          <w:sz w:val="20"/>
          <w:szCs w:val="20"/>
          <w:lang w:val="en-US" w:eastAsia="zh-CN" w:bidi="ar"/>
        </w:rPr>
        <w:t xml:space="preserve">-   </w:t>
      </w:r>
      <w:r>
        <w:rPr>
          <w:rFonts w:eastAsia="等线"/>
          <w:sz w:val="20"/>
          <w:szCs w:val="20"/>
          <w:lang w:val="en-US" w:eastAsia="zh-CN" w:bidi="ar"/>
        </w:rPr>
        <w:t>Topology/Pathloss model</w:t>
      </w:r>
      <w:r>
        <w:rPr>
          <w:rFonts w:hint="eastAsia" w:eastAsia="等线"/>
          <w:sz w:val="20"/>
          <w:szCs w:val="20"/>
          <w:lang w:val="en-US" w:eastAsia="zh-CN" w:bidi="ar"/>
        </w:rPr>
        <w:t xml:space="preserve"> ([0D]): </w:t>
      </w:r>
      <w:r>
        <w:rPr>
          <w:rFonts w:eastAsia="等线"/>
          <w:sz w:val="20"/>
          <w:szCs w:val="20"/>
          <w:lang w:val="en-US" w:eastAsia="zh-CN" w:bidi="ar"/>
        </w:rPr>
        <w:t>InF-DH NLOS</w:t>
      </w:r>
    </w:p>
    <w:p w14:paraId="7E9B3C24">
      <w:pPr>
        <w:pStyle w:val="82"/>
        <w:tabs>
          <w:tab w:val="left" w:pos="323"/>
        </w:tabs>
        <w:spacing w:after="0"/>
        <w:rPr>
          <w:rFonts w:eastAsia="等线"/>
          <w:sz w:val="20"/>
          <w:szCs w:val="20"/>
          <w:lang w:val="en-US" w:eastAsia="zh-CN" w:bidi="ar"/>
        </w:rPr>
      </w:pPr>
      <w:r>
        <w:rPr>
          <w:rFonts w:hint="eastAsia" w:eastAsia="等线"/>
          <w:sz w:val="20"/>
          <w:szCs w:val="20"/>
          <w:lang w:val="en-US" w:eastAsia="zh-CN" w:bidi="ar"/>
        </w:rPr>
        <w:t xml:space="preserve">-   R2D </w:t>
      </w:r>
      <w:r>
        <w:rPr>
          <w:rFonts w:eastAsia="宋体"/>
          <w:kern w:val="2"/>
          <w:sz w:val="20"/>
          <w:szCs w:val="20"/>
          <w:lang w:val="en-US" w:eastAsia="zh-CN" w:bidi="ar"/>
        </w:rPr>
        <w:t>Budget-Alt1</w:t>
      </w:r>
      <w:r>
        <w:rPr>
          <w:rFonts w:hint="eastAsia" w:eastAsia="宋体"/>
          <w:kern w:val="2"/>
          <w:sz w:val="20"/>
          <w:szCs w:val="20"/>
          <w:lang w:val="en-US" w:eastAsia="zh-CN" w:bidi="ar"/>
        </w:rPr>
        <w:t xml:space="preserve">, D2R </w:t>
      </w:r>
      <w:r>
        <w:rPr>
          <w:rFonts w:eastAsia="宋体"/>
          <w:kern w:val="2"/>
          <w:sz w:val="20"/>
          <w:szCs w:val="20"/>
          <w:lang w:val="en-US" w:eastAsia="zh-CN" w:bidi="ar"/>
        </w:rPr>
        <w:t>Budget-Alt</w:t>
      </w:r>
      <w:r>
        <w:rPr>
          <w:rFonts w:hint="eastAsia" w:eastAsia="宋体"/>
          <w:kern w:val="2"/>
          <w:sz w:val="20"/>
          <w:szCs w:val="20"/>
          <w:lang w:val="en-US" w:eastAsia="zh-CN" w:bidi="ar"/>
        </w:rPr>
        <w:t>2</w:t>
      </w:r>
    </w:p>
    <w:p w14:paraId="245F3999">
      <w:pPr>
        <w:pStyle w:val="82"/>
        <w:tabs>
          <w:tab w:val="left" w:pos="323"/>
        </w:tabs>
        <w:spacing w:after="0"/>
        <w:rPr>
          <w:rFonts w:eastAsia="等线"/>
          <w:sz w:val="20"/>
          <w:szCs w:val="20"/>
          <w:lang w:val="en-US" w:eastAsia="zh-CN" w:bidi="ar"/>
        </w:rPr>
      </w:pPr>
    </w:p>
    <w:p w14:paraId="74317A9F">
      <w:pPr>
        <w:pStyle w:val="82"/>
        <w:tabs>
          <w:tab w:val="left" w:pos="323"/>
        </w:tabs>
        <w:spacing w:after="0"/>
        <w:rPr>
          <w:rFonts w:eastAsia="等线"/>
          <w:sz w:val="20"/>
          <w:szCs w:val="20"/>
          <w:lang w:val="en-US" w:eastAsia="zh-CN" w:bidi="ar"/>
        </w:rPr>
      </w:pPr>
    </w:p>
    <w:p w14:paraId="293A1003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 xml:space="preserve">Table </w:t>
      </w:r>
      <w:r>
        <w:rPr>
          <w:rFonts w:ascii="Times New Roman" w:hAnsi="Times New Roman" w:cs="Times New Roman"/>
          <w:sz w:val="20"/>
          <w:szCs w:val="20"/>
        </w:rPr>
        <w:t>7.1.1.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2</w:t>
      </w:r>
    </w:p>
    <w:tbl>
      <w:tblPr>
        <w:tblStyle w:val="90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87"/>
        <w:gridCol w:w="3574"/>
        <w:gridCol w:w="3574"/>
        <w:gridCol w:w="3571"/>
      </w:tblGrid>
      <w:tr w14:paraId="6F02F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368E3E99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evice 2a</w:t>
            </w:r>
          </w:p>
        </w:tc>
        <w:tc>
          <w:tcPr>
            <w:tcW w:w="1231" w:type="pct"/>
          </w:tcPr>
          <w:p w14:paraId="0A044B7A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D1T1-A1</w:t>
            </w:r>
          </w:p>
        </w:tc>
        <w:tc>
          <w:tcPr>
            <w:tcW w:w="1231" w:type="pct"/>
          </w:tcPr>
          <w:p w14:paraId="61D03D44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D1T1-A2</w:t>
            </w:r>
          </w:p>
        </w:tc>
        <w:tc>
          <w:tcPr>
            <w:tcW w:w="1230" w:type="pct"/>
          </w:tcPr>
          <w:p w14:paraId="0CCB5184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D1T1-B</w:t>
            </w:r>
          </w:p>
        </w:tc>
      </w:tr>
      <w:tr w14:paraId="647B8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60281846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R2D Tx power 33dBm, R2D Rx sensitivity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&lt;=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</w:tc>
        <w:tc>
          <w:tcPr>
            <w:tcW w:w="1231" w:type="pct"/>
          </w:tcPr>
          <w:p w14:paraId="7D38267E">
            <w:pPr>
              <w:pStyle w:val="195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37.16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95.51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(12: [CMCC]:95.51, [ChinaTelecom]:37.16, [Ericsson]:37.36, [HW]:62.86, [Honor]:95.51, [MTK]:45.86, [NOK]:77.58, [QC]:42.51, [Spreadtrum]:47.83, [Tejas]:62, [Xiaomi]:77.58, [ZTE]:94.2)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6E29B3A5">
            <w:pPr>
              <w:pStyle w:val="195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8.89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67.1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(12: [CMCC]:47.07, [ChinaTelecom]:20.57, [Ericsson]:35.44, [HW]:40.87, [Honor]:26.76, [MTK]:28.48, [NOK]:62.19, [QC]:8.89, [Spreadtrum]:19.77, [Tejas]:37, [Xiaomi]:67.1, [ZTE]:56.1)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50DDB528">
            <w:pPr>
              <w:pStyle w:val="195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37.16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105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(11: [CMCC]:95.51, [ChinaTelecom]:37.16, [Ericsson]:48.77, [HW]:62.86, [Honor]:95.51, [MTK]:45.86, [NOK]:77.58, [QC]:59, [Spreadtrum]:77.58, [Tejas]:105, [Xiaomi]:77.58)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5C596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73253549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R2D Tx power 23/24dBm dBm, R2D Rx sensitivity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&lt;=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</w:tc>
        <w:tc>
          <w:tcPr>
            <w:tcW w:w="1231" w:type="pct"/>
          </w:tcPr>
          <w:p w14:paraId="757A32C5">
            <w:pPr>
              <w:pStyle w:val="195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19.78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37.16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(6: [Ericsson]:23.28, [HW]:37.16, [Honor]:36.59, [NOK]:19.78, [Xiaomi]:27.11, [ZTE]:23.5)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6BFA9624">
            <w:pPr>
              <w:pStyle w:val="195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19.78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37.16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(6: [Ericsson]:22.08, [HW]:37.16, [Honor]:26.73, [NOK]:19.78, [Xiaomi]:27.11, [ZTE]:23.5)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075ED68C">
            <w:pPr>
              <w:pStyle w:val="195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19.78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37.16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(6: [Ericsson]:30.11, [HW]:37.16, [Honor]:36.59, [NOK]:19.78, [Xiaomi]:27.11, [ZTE]:23.5)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 </w:t>
            </w:r>
          </w:p>
        </w:tc>
      </w:tr>
      <w:tr w14:paraId="6C0EC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6D19B6DC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R2D Tx power 33dBm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R2D Rx sensitivity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&gt;=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</w:tc>
        <w:tc>
          <w:tcPr>
            <w:tcW w:w="1231" w:type="pct"/>
          </w:tcPr>
          <w:p w14:paraId="0E89136E">
            <w:pPr>
              <w:pStyle w:val="195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26.32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56.59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(9: [CEWiT]:56.59, [DOCOMO]:27.11, [FW]:45.09, [IDCC]:56.22, [IITK]:37.34, [Lenovo]:41.3, [OPPO]:41.28, [QC]:41.28, [vivo]:26.32)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3BBB2007">
            <w:pPr>
              <w:pStyle w:val="195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23.88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41.28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(9: [CEWiT]:26.7, [DOCOMO]:27.11, [FW]:26.91, [IDCC]:23.88, [IITK]:37.34, [Lenovo]:30.9, [OPPO]:32.56, [QC]:41.28, [vivo]:26.32)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14C887CF">
            <w:pPr>
              <w:pStyle w:val="195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27.11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56.59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(7: [CEWiT]:56.59, [DOCOMO]:27.11, [FW]:43.4, [IDCC]:56.22, [IITK]:50.94, [OPPO]:41.28, [QC]:41.28)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2C0C1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0ED445BF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Tx power 23/24dBm dBm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R2D Rx sensitivity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&gt;=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</w:tc>
        <w:tc>
          <w:tcPr>
            <w:tcW w:w="1231" w:type="pct"/>
          </w:tcPr>
          <w:p w14:paraId="00845F5F">
            <w:pPr>
              <w:pStyle w:val="195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10.52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16.03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(3: [DOCOMO]:10.52, [IITK]:16.03, [QC]:16.03)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714B6EB7">
            <w:pPr>
              <w:pStyle w:val="195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8.89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16.03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(4: [DOCOMO]:10.52, [IITK]:16.03, [Lenovo]:14.4, [QC]:8.89)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75E34CF4">
            <w:pPr>
              <w:pStyle w:val="195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9.5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16.03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(4: [DOCOMO]:10.52, [IITK]:16.03, [Lenovo]:9.5, [QC]:16.03)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172A8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66C2D303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D2R BLER 10% and data rate ~1kbps</w:t>
            </w:r>
          </w:p>
        </w:tc>
        <w:tc>
          <w:tcPr>
            <w:tcW w:w="1231" w:type="pct"/>
          </w:tcPr>
          <w:p w14:paraId="5B260323">
            <w:pPr>
              <w:pStyle w:val="195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26.32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95.51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(8: [CEWiT]:56.59, [CMCC]:95.51, [HW]:62.86, [IDCC]:56.22, [Lenovo]:41.3, [OPPO]:41.28, [Xiaomi]:77.58, [vivo]:26.32)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5C5348E1">
            <w:pPr>
              <w:pStyle w:val="195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23.88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67.1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(8: [CEWiT]:26.7, [CMCC]:46.05, [HW]:39.33, [IDCC]:23.88, [Lenovo]:26.81, [OPPO]:32.56, [Xiaomi]:67.1, [vivo]:26.32)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021FC08D">
            <w:pPr>
              <w:pStyle w:val="195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41.28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95.51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(6: [CEWiT]:56.59, [CMCC]:95.51, [HW]:62.86, [IDCC]:56.22, [OPPO]:41.28, [Xiaomi]:77.58)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2CA66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55BFFDE9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D2R BLER 10% and data rate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5~7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kbps</w:t>
            </w:r>
          </w:p>
        </w:tc>
        <w:tc>
          <w:tcPr>
            <w:tcW w:w="1231" w:type="pct"/>
          </w:tcPr>
          <w:p w14:paraId="417CB55A">
            <w:pPr>
              <w:pStyle w:val="195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26.32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95.51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(16: [CEWiT]:56.59, [CMCC]:95.51, [ChinaTelecom]:37.16, [DOCOMO]:27.11, [Ericsson]:37.36, [FW]:35.97, [HW]:62.86, [IDCC]:56.22, [IITK]:37.34, [Lenovo]:38.05, [OPPO]:38.92, [QC]:42.51, [Spreadtrum]:47.83, [Tejas]:62, [ZTE]:94.2, [vivo]:26.32)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68461223">
            <w:pPr>
              <w:pStyle w:val="195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19.77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56.1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(16: [CEWiT]:25.11, [CMCC]:47.07, [ChinaTelecom]:20.57, [DOCOMO]:27.11, [Ericsson]:35.44, [FW]:21.46, [HW]:40.87, [IDCC]:20.92, [IITK]:37.34, [Lenovo]:30.9, [OPPO]:23.14, [QC]:41.28, [Spreadtrum]:19.77, [Tejas]:37, [ZTE]:56.1, [vivo]:26.32)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6332BDC0">
            <w:pPr>
              <w:pStyle w:val="195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9.5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105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(15: [CEWiT]:56.59, [CMCC]:95.51, [ChinaTelecom]:37.16, [DOCOMO]:27.11, [Ericsson]:48.77, [FW]:34.62, [HW]:49.24, [IDCC]:56.22, [IITK]:50.94, [Lenovo]:9.5, [OPPO]:32.94, [QC]:59, [Spreadtrum]:77.58, [Tejas]:105, [ZTE]:23.5)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220AC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06632AAE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D2R BLER 1% and data rate ~1kbps</w:t>
            </w:r>
          </w:p>
        </w:tc>
        <w:tc>
          <w:tcPr>
            <w:tcW w:w="1231" w:type="pct"/>
          </w:tcPr>
          <w:p w14:paraId="256911FB">
            <w:pPr>
              <w:pStyle w:val="195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41.28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95.51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[FW]:45.09, [HW]:62.86, [Honor]:95.51, [Lenovo]:41.3, [OPPO]:41.28)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4AE38993">
            <w:pPr>
              <w:pStyle w:val="195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21.84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30.09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[FW]:26.91, [HW]:29, [Honor]:26.76, [Lenovo]:21.84, [OPPO]:30.09)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16219982">
            <w:pPr>
              <w:pStyle w:val="195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41.28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95.51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(4: [FW]:43.4, [HW]:56.23, [Honor]:95.51, [OPPO]:41.28)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369D0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117B8825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D2R BLER 1% and data rate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5~7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kbps</w:t>
            </w:r>
          </w:p>
        </w:tc>
        <w:tc>
          <w:tcPr>
            <w:tcW w:w="1231" w:type="pct"/>
          </w:tcPr>
          <w:p w14:paraId="4B22A857">
            <w:pPr>
              <w:pStyle w:val="195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18.75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77.58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(10: [ChinaTelecom]:37.16, [DOCOMO]:20.9, [Ericsson]:33.28, [HW]:59.9, [IITK]:18.75, [Lenovo]:26.61, [MTK]:45.86, [NOK]:77.58, [OPPO]:28.84, [QC]:41.28)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0BA0F497">
            <w:pPr>
              <w:pStyle w:val="195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17.15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62.19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(10: [ChinaTelecom]:18.66, [DOCOMO]:20.9, [Ericsson]:31.57, [HW]:30.61, [IITK]:18.75, [Lenovo]:27.09, [MTK]:28.48, [NOK]:62.19, [OPPO]:17.15, [QC]:41.28)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38D3F64F">
            <w:pPr>
              <w:pStyle w:val="195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9.5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77.58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(10: [ChinaTelecom]:37.16, [DOCOMO]:20.64, [Ericsson]:38.7, [HW]:37.16, [IITK]:50.94, [Lenovo]:9.5, [MTK]:45.86, [NOK]:77.58, [OPPO]:24.41, [QC]:41.28)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37441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41971D90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D2R coherent receiver</w:t>
            </w:r>
          </w:p>
        </w:tc>
        <w:tc>
          <w:tcPr>
            <w:tcW w:w="1231" w:type="pct"/>
          </w:tcPr>
          <w:p w14:paraId="5D5607C9">
            <w:pPr>
              <w:pStyle w:val="195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37.34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95.51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(10: [CMCC]:95.51, [HW]:62.86, [Honor]:95.51, [IITK]:37.34, [MTK]:45.86, [NOK]:77.58, [QC]:42.51, [Spreadtrum]:47.83, [Xiaomi]:77.58, [ZTE]:94.2)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48758821">
            <w:pPr>
              <w:pStyle w:val="195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19.77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67.1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(10: [CMCC]:47.07, [HW]:40.87, [Honor]:26.76, [IITK]:37.34, [MTK]:28.48, [NOK]:62.19, [QC]:41.28, [Spreadtrum]:19.77, [Xiaomi]:67.1, [ZTE]:56.1)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5FF43938">
            <w:pPr>
              <w:pStyle w:val="195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23.5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95.51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(10: [CMCC]:95.51, [HW]:62.86, [Honor]:95.51, [IITK]:50.94, [MTK]:45.86, [NOK]:77.58, [QC]:59, [Spreadtrum]:77.58, [Xiaomi]:77.58, [ZTE]:23.5)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6FC26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49CE8A74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D2R non-coherent receiver</w:t>
            </w:r>
          </w:p>
        </w:tc>
        <w:tc>
          <w:tcPr>
            <w:tcW w:w="1231" w:type="pct"/>
          </w:tcPr>
          <w:p w14:paraId="13A26D58">
            <w:pPr>
              <w:pStyle w:val="195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26.32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(11: [CEWiT]:56.59, [ChinaTelecom]:37.16, [DOCOMO]:27.11, [Ericsson]:37.36, [FW]:45.09, [IDCC]:56.22, [IITK]:28.56, [Lenovo]:41.3, [OPPO]:41.28, [Tejas]:62, [vivo]:26.32)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59497D58">
            <w:pPr>
              <w:pStyle w:val="195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20.57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(11: [CEWiT]:26.7, [ChinaTelecom]:20.57, [DOCOMO]:27.11, [Ericsson]:35.44, [FW]:26.91, [IDCC]:23.88, [IITK]:28.56, [Lenovo]:30.9, [OPPO]:32.56, [Tejas]:37, [vivo]:26.32)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735A7188">
            <w:pPr>
              <w:pStyle w:val="195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9.5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105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(10: [CEWiT]:56.59, [ChinaTelecom]:37.16, [DOCOMO]:27.11, [Ericsson]:48.77, [FW]:43.4, [IDCC]:56.22, [IITK]:50.94, [Lenovo]:9.5, [OPPO]:41.28, [Tejas]:105)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6407D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0F5F7C57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CW cancellation capability &lt; 120dB</w:t>
            </w:r>
          </w:p>
        </w:tc>
        <w:tc>
          <w:tcPr>
            <w:tcW w:w="1231" w:type="pct"/>
          </w:tcPr>
          <w:p w14:paraId="5D31BE24">
            <w:pPr>
              <w:pStyle w:val="195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41.3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41.3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[Lenovo]:41.3)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58584F2E">
            <w:pPr>
              <w:pStyle w:val="195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8.89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8.89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[QC]:8.89)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4EE28B53">
            <w:pPr>
              <w:pStyle w:val="195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7.9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7.9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[QC]:7.9)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1A58C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1B4617F9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CW cancellation capability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&gt;=120dB and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&lt; 140dB </w:t>
            </w:r>
          </w:p>
        </w:tc>
        <w:tc>
          <w:tcPr>
            <w:tcW w:w="1231" w:type="pct"/>
          </w:tcPr>
          <w:p w14:paraId="6B12611A">
            <w:pPr>
              <w:pStyle w:val="195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15.04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15.04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[QC]:15.04)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3B2424BF">
            <w:pPr>
              <w:pStyle w:val="195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19.77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19.77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[Spreadtrum]:19.77)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74A2886D">
            <w:pPr>
              <w:pStyle w:val="195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[QC]:59)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01A59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5A64C88F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CW cancellation capability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&gt;=140dB and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&lt; 1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0dB</w:t>
            </w:r>
          </w:p>
        </w:tc>
        <w:tc>
          <w:tcPr>
            <w:tcW w:w="1231" w:type="pct"/>
          </w:tcPr>
          <w:p w14:paraId="676F007F">
            <w:pPr>
              <w:pStyle w:val="195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27.11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42.51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(3: [DOCOMO]:27.11, [IITK]:37.34, [QC]:42.51)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2872ED37">
            <w:pPr>
              <w:pStyle w:val="195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20.57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67.1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(18: [CEWiT]:26.7, [CMCC]:47.07, [ChinaTelecom]:20.57, [DOCOMO]:27.11, [FW]:26.91, [HW]:40.87, [Honor]:26.76, [IDCC]:23.88, [IITK]:37.34, [Lenovo]:30.9, [MTK]:28.48, [NOK]:62.19, [OPPO]:32.56, [QC]:41.28, [Tejas]:37, [Xiaomi]:67.1, [ZTE]:56.1, [vivo]:26.32)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5C033218">
            <w:pPr>
              <w:pStyle w:val="195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9.5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50.94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(3: [DOCOMO]:27.11, [IITK]:50.94, [Lenovo]:9.5)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09605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48BBF3E6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CW cancellation capability &gt;=1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0dB</w:t>
            </w:r>
          </w:p>
        </w:tc>
        <w:tc>
          <w:tcPr>
            <w:tcW w:w="1231" w:type="pct"/>
          </w:tcPr>
          <w:p w14:paraId="6D889326">
            <w:pPr>
              <w:pStyle w:val="195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26.32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94.2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(9: [FW]:45.09, [HW]:62.86, [MTK]:45.86, [NOK]:77.58, [OPPO]:41.28, [QC]:41.28, [Spreadtrum]:47.83, [ZTE]:94.2, [vivo]:26.32)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2B8200E2">
            <w:pPr>
              <w:pStyle w:val="195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26.32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41.28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(2: [QC]:41.28, [vivo]:26.32)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35689D1E">
            <w:pPr>
              <w:pStyle w:val="195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23.5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77.58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(8: [FW]:43.4, [HW]:62.86, [MTK]:45.86, [NOK]:77.58, [OPPO]:41.28, [QC]:41.28, [Spreadtrum]:77.58, [ZTE]:23.5)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0283B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5030D13D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Tx EIRP power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&lt;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30dBm, </w:t>
            </w:r>
          </w:p>
        </w:tc>
        <w:tc>
          <w:tcPr>
            <w:tcW w:w="1231" w:type="pct"/>
          </w:tcPr>
          <w:p w14:paraId="7BD7F2B7">
            <w:pPr>
              <w:pStyle w:val="195"/>
              <w:ind w:firstLine="3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2687435A">
            <w:pPr>
              <w:pStyle w:val="195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19.78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27.11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[Ericsson]:23.28, [Honor]:23.52, [NOK]:19.78, [Xiaomi]:27.11, [ZTE]:23.5)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2E2FAAB0">
            <w:pPr>
              <w:pStyle w:val="195"/>
              <w:ind w:firstLine="40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75B3F75A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14253A99">
            <w:pPr>
              <w:pStyle w:val="195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10.52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16.03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(3: [DOCOMO]:10.52, [IITK]:16.03, [QC]:16.03)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7345BFA5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31" w:type="pct"/>
          </w:tcPr>
          <w:p w14:paraId="55D60265">
            <w:pPr>
              <w:pStyle w:val="195"/>
              <w:ind w:firstLine="3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0E26B470">
            <w:pPr>
              <w:pStyle w:val="195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19.78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27.11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[Ericsson]:22.08, [Honor]:23.52, [NOK]:19.78, [Xiaomi]:27.11, [ZTE]:23.5)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7DE4D4B2">
            <w:pPr>
              <w:pStyle w:val="195"/>
              <w:ind w:firstLine="40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4EC0B0B7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514846A7">
            <w:pPr>
              <w:pStyle w:val="195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8.89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16.03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(4: [DOCOMO]:10.52, [IITK]:16.03, [Lenovo]:14.4, [QC]:8.89)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5CCB5D44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30" w:type="pct"/>
          </w:tcPr>
          <w:p w14:paraId="00C5E96D">
            <w:pPr>
              <w:pStyle w:val="195"/>
              <w:ind w:firstLine="3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4398A768">
            <w:pPr>
              <w:pStyle w:val="195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19.78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30.11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[Ericsson]:30.11, [Honor]:23.52, [NOK]:19.78, [Xiaomi]:27.11, [ZTE]:23.5)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525B0C16">
            <w:pPr>
              <w:pStyle w:val="195"/>
              <w:ind w:firstLine="40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09EB7BFE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2A006424">
            <w:pPr>
              <w:pStyle w:val="195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9.5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16.03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(4: [DOCOMO]:10.52, [IITK]:16.03, [Lenovo]:9.5, [QC]:16.03)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6C0E7AA3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120DE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12F461F7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R2D Tx EIRP power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&gt;=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and &lt;35dBm</w:t>
            </w:r>
          </w:p>
        </w:tc>
        <w:tc>
          <w:tcPr>
            <w:tcW w:w="1231" w:type="pct"/>
          </w:tcPr>
          <w:p w14:paraId="445EF03D">
            <w:pPr>
              <w:pStyle w:val="195"/>
              <w:ind w:firstLine="3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093324C9">
            <w:pPr>
              <w:pStyle w:val="195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36.59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45.86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(4: [Ericsson]:37.36, [HW]:37.16, [Honor]:36.59, [MTK]:45.86)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0A16F795">
            <w:pPr>
              <w:pStyle w:val="195"/>
              <w:ind w:firstLine="40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2E24CA53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547298A9">
            <w:pPr>
              <w:pStyle w:val="195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26.32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27.11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(2: [DOCOMO]:27.11, [vivo]:26.32)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4B576250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31" w:type="pct"/>
          </w:tcPr>
          <w:p w14:paraId="72636582">
            <w:pPr>
              <w:pStyle w:val="195"/>
              <w:ind w:firstLine="3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6A3A333F">
            <w:pPr>
              <w:pStyle w:val="195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26.73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37.16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(4: [Ericsson]:35.44, [HW]:37.16, [Honor]:26.73, [MTK]:28.48)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55CCDE03">
            <w:pPr>
              <w:pStyle w:val="195"/>
              <w:ind w:firstLine="40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2F6E0909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2B5D5FFC">
            <w:pPr>
              <w:pStyle w:val="195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26.32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27.11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(2: [DOCOMO]:27.11, [vivo]:26.32)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3838057D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30" w:type="pct"/>
          </w:tcPr>
          <w:p w14:paraId="58375610">
            <w:pPr>
              <w:pStyle w:val="195"/>
              <w:ind w:firstLine="3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5DED92DB">
            <w:pPr>
              <w:pStyle w:val="195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36.59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48.77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(4: [Ericsson]:48.77, [HW]:37.16, [Honor]:36.59, [MTK]:45.86)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7E27BCBD">
            <w:pPr>
              <w:pStyle w:val="195"/>
              <w:ind w:firstLine="40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55808F0D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3FFCD13F">
            <w:pPr>
              <w:pStyle w:val="195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27.11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27.11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[DOCOMO]:27.11)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60F42A76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  </w:t>
            </w:r>
          </w:p>
        </w:tc>
      </w:tr>
      <w:tr w14:paraId="4D9A6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39CF6944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Tx EIRP power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&gt;=35dBm</w:t>
            </w:r>
          </w:p>
        </w:tc>
        <w:tc>
          <w:tcPr>
            <w:tcW w:w="1231" w:type="pct"/>
          </w:tcPr>
          <w:p w14:paraId="65062E57">
            <w:pPr>
              <w:pStyle w:val="195"/>
              <w:ind w:firstLine="3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392CBB3D">
            <w:pPr>
              <w:pStyle w:val="195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37.16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95.51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(10: [CMCC]:95.51, [ChinaTelecom]:37.16, [HW]:62.86, [Honor]:95.51, [NOK]:77.58, [QC]:42.51, [Spreadtrum]:47.83, [Tejas]:62, [Xiaomi]:77.58, [ZTE]:94.2)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0417E1C4">
            <w:pPr>
              <w:pStyle w:val="195"/>
              <w:ind w:firstLine="40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233CBE13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6C549646">
            <w:pPr>
              <w:pStyle w:val="195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37.34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56.59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(7: [CEWiT]:56.59, [FW]:45.09, [IDCC]:56.22, [IITK]:37.34, [Lenovo]:41.3, [OPPO]:41.28, [QC]:41.28)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0415DE30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31" w:type="pct"/>
          </w:tcPr>
          <w:p w14:paraId="55F99A7F">
            <w:pPr>
              <w:pStyle w:val="195"/>
              <w:ind w:firstLine="3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63A8E9C7">
            <w:pPr>
              <w:pStyle w:val="195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8.89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67.1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(10: [CMCC]:47.07, [ChinaTelecom]:20.57, [HW]:40.87, [Honor]:26.76, [NOK]:62.19, [QC]:8.89, [Spreadtrum]:19.77, [Tejas]:37, [Xiaomi]:67.1, [ZTE]:56.1)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621D69DB">
            <w:pPr>
              <w:pStyle w:val="195"/>
              <w:ind w:firstLine="40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1D72EC59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5CE1DA7D">
            <w:pPr>
              <w:pStyle w:val="195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23.88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41.28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(7: [CEWiT]:26.7, [FW]:26.91, [IDCC]:23.88, [IITK]:37.34, [Lenovo]:30.9, [OPPO]:32.56, [QC]:41.28)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5F87C42D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30" w:type="pct"/>
          </w:tcPr>
          <w:p w14:paraId="767DD939">
            <w:pPr>
              <w:pStyle w:val="195"/>
              <w:ind w:firstLine="3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5503489B">
            <w:pPr>
              <w:pStyle w:val="195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37.16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105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(9: [CMCC]:95.51, [ChinaTelecom]:37.16, [HW]:62.86, [Honor]:95.51, [NOK]:77.58, [QC]:59, [Spreadtrum]:77.58, [Tejas]:105, [Xiaomi]:77.58)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7A054789">
            <w:pPr>
              <w:pStyle w:val="195"/>
              <w:ind w:firstLine="40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37963BD2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1981B43E">
            <w:pPr>
              <w:pStyle w:val="195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41.28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56.59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(6: [CEWiT]:56.59, [FW]:43.4, [IDCC]:56.22, [IITK]:50.94, [OPPO]:41.28, [QC]:41.28)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1FEC76E8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67261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3784E65F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FEC code (1/2, 1/3, 1/4)</w:t>
            </w:r>
          </w:p>
        </w:tc>
        <w:tc>
          <w:tcPr>
            <w:tcW w:w="1231" w:type="pct"/>
          </w:tcPr>
          <w:p w14:paraId="00868E2D">
            <w:pPr>
              <w:pStyle w:val="195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27.11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95.51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(9: [CMCC]:95.51, [DOCOMO]:27.11, [HW]:62.86, [Honor]:95.51, [IDCC]:56.22, [MTK]:45.86, [OPPO]:41.28, [QC]:42.51, [ZTE]:94.2)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450908A6">
            <w:pPr>
              <w:pStyle w:val="195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23.88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56.1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(9: [CMCC]:47.07, [DOCOMO]:27.11, [HW]:40.87, [Honor]:26.76, [IDCC]:23.88, [MTK]:28.48, [OPPO]:32.56, [QC]:41.28, [ZTE]:56.1)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069D99E8">
            <w:pPr>
              <w:pStyle w:val="195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23.5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95.51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(9: [CMCC]:95.51, [DOCOMO]:27.11, [HW]:62.86, [Honor]:95.51, [IDCC]:56.22, [MTK]:45.86, [OPPO]:41.28, [QC]:59, [ZTE]:23.5)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00681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3A5F792A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without FEC</w:t>
            </w:r>
          </w:p>
        </w:tc>
        <w:tc>
          <w:tcPr>
            <w:tcW w:w="1231" w:type="pct"/>
          </w:tcPr>
          <w:p w14:paraId="7BB82149">
            <w:pPr>
              <w:pStyle w:val="195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26.32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77.58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(11: [CEWiT]:56.59, [ChinaTelecom]:37.16, [Ericsson]:37.36, [FW]:45.09, [IITK]:37.34, [Lenovo]:41.3, [NOK]:77.58, [Spreadtrum]:47.83, [Tejas]:62, [Xiaomi]:77.58, [vivo]:26.32)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61E1F656">
            <w:pPr>
              <w:pStyle w:val="195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19.77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67.1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(11: [CEWiT]:26.7, [ChinaTelecom]:20.57, [Ericsson]:35.44, [FW]:26.91, [IITK]:37.34, [Lenovo]:30.9, [NOK]:62.19, [Spreadtrum]:19.77, [Tejas]:37, [Xiaomi]:67.1, [vivo]:26.32)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34B43528">
            <w:pPr>
              <w:pStyle w:val="195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9.5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105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(10: [CEWiT]:56.59, [ChinaTelecom]:37.16, [Ericsson]:48.77, [FW]:43.4, [IITK]:50.94, [Lenovo]:9.5, [NOK]:77.58, [Spreadtrum]:77.58, [Tejas]:105, [Xiaomi]:77.58)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7A585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349F4350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OOK</w:t>
            </w:r>
          </w:p>
        </w:tc>
        <w:tc>
          <w:tcPr>
            <w:tcW w:w="1231" w:type="pct"/>
          </w:tcPr>
          <w:p w14:paraId="5CE63193">
            <w:pPr>
              <w:pStyle w:val="195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26.32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95.51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(17: [CEWiT]:56.59, [ChinaTelecom]:37.16, [DOCOMO]:27.11, [Ericsson]:37.36, [FW]:45.09, [HW]:62.86, [Honor]:95.51, [IDCC]:56.22, [IITK]:37.34, [Lenovo]:41.3, [NOK]:54.94, [OPPO]:41.28, [Spreadtrum]:47.83, [Tejas]:62, [Xiaomi]:77.58, [ZTE]:94.2, [vivo]:26.32)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0608B0A5">
            <w:pPr>
              <w:pStyle w:val="195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19.77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56.1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(17: [CEWiT]:26.7, [ChinaTelecom]:20.57, [DOCOMO]:27.11, [Ericsson]:35.44, [FW]:26.91, [HW]:40.87, [Honor]:26.76, [IDCC]:23.88, [IITK]:37.34, [Lenovo]:30.9, [NOK]:32.57, [OPPO]:32.56, [Spreadtrum]:19.77, [Tejas]:37, [Xiaomi]:39.7, [ZTE]:56.1, [vivo]:26.32)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166D4E0F">
            <w:pPr>
              <w:pStyle w:val="195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9.5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105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(16: [CEWiT]:56.59, [ChinaTelecom]:37.16, [DOCOMO]:27.11, [Ericsson]:48.77, [FW]:43.4, [HW]:62.86, [Honor]:95.51, [IDCC]:56.22, [IITK]:50.94, [Lenovo]:9.5, [NOK]:77.58, [OPPO]:41.28, [Spreadtrum]:77.58, [Tejas]:105, [Xiaomi]:77.58, [ZTE]:23.5)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75613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2B1D194D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BPSK</w:t>
            </w:r>
          </w:p>
        </w:tc>
        <w:tc>
          <w:tcPr>
            <w:tcW w:w="1231" w:type="pct"/>
          </w:tcPr>
          <w:p w14:paraId="16606D20">
            <w:pPr>
              <w:pStyle w:val="195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42.51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95.51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[CMCC]:95.51, [MTK]:45.86, [NOK]:77.58, [QC]:42.51, [Xiaomi]:77.58)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0C47296A">
            <w:pPr>
              <w:pStyle w:val="195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28.48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67.1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[CMCC]:47.07, [MTK]:28.48, [NOK]:62.19, [QC]:41.28, [Xiaomi]:67.1)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210C713F">
            <w:pPr>
              <w:pStyle w:val="195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45.86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95.51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[CMCC]:95.51, [MTK]:45.86, [NOK]:77.58, [QC]:59, [Xiaomi]:77.58)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46CD8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pct"/>
          </w:tcPr>
          <w:p w14:paraId="2C950F72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MSK</w:t>
            </w:r>
          </w:p>
        </w:tc>
        <w:tc>
          <w:tcPr>
            <w:tcW w:w="1231" w:type="pct"/>
          </w:tcPr>
          <w:p w14:paraId="6D7E4E18">
            <w:pPr>
              <w:pStyle w:val="195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77.58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77.58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[NOK]:77.58)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</w:tcPr>
          <w:p w14:paraId="2186EC13">
            <w:pPr>
              <w:pStyle w:val="195"/>
              <w:ind w:firstLine="32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53.96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53.96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[NOK]:53.96)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230" w:type="pct"/>
          </w:tcPr>
          <w:p w14:paraId="501B6A65">
            <w:pPr>
              <w:pStyle w:val="195"/>
              <w:ind w:firstLine="26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77.58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77.58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[NOK]:77.58)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</w:tbl>
    <w:p w14:paraId="3F372608">
      <w:pPr>
        <w:pStyle w:val="82"/>
        <w:tabs>
          <w:tab w:val="left" w:pos="323"/>
        </w:tabs>
        <w:spacing w:after="0"/>
        <w:rPr>
          <w:rFonts w:eastAsia="等线"/>
          <w:sz w:val="20"/>
          <w:szCs w:val="20"/>
          <w:lang w:val="en-US" w:eastAsia="zh-CN" w:bidi="ar"/>
        </w:rPr>
      </w:pPr>
    </w:p>
    <w:p w14:paraId="123B4496"/>
    <w:p w14:paraId="06C2F9CD">
      <w:pPr>
        <w:pStyle w:val="6"/>
      </w:pPr>
      <w:r>
        <w:rPr>
          <w:rFonts w:hint="eastAsia"/>
        </w:rPr>
        <w:t>7.1.1.3</w:t>
      </w:r>
      <w:r>
        <w:tab/>
      </w:r>
      <w:r>
        <w:t>D</w:t>
      </w:r>
      <w:r>
        <w:rPr>
          <w:rFonts w:hint="eastAsia"/>
        </w:rPr>
        <w:t>evice 2b</w:t>
      </w:r>
    </w:p>
    <w:p w14:paraId="00F5CFA5">
      <w:pPr>
        <w:pStyle w:val="7"/>
      </w:pPr>
      <w:r>
        <w:rPr>
          <w:rFonts w:hint="eastAsia"/>
        </w:rPr>
        <w:t>7.1.1.3.1</w:t>
      </w:r>
      <w:r>
        <w:tab/>
      </w:r>
      <w:r>
        <w:t>Collection of the results</w:t>
      </w:r>
    </w:p>
    <w:p w14:paraId="712B99D2">
      <w:pPr>
        <w:rPr>
          <w:lang w:val="en-GB"/>
        </w:rPr>
      </w:pPr>
    </w:p>
    <w:p w14:paraId="30B905ED">
      <w:pPr>
        <w:pStyle w:val="8"/>
      </w:pPr>
      <w:r>
        <w:rPr>
          <w:rFonts w:hint="eastAsia"/>
        </w:rPr>
        <w:t>7.1.1.3.1.1</w:t>
      </w:r>
      <w:r>
        <w:tab/>
      </w:r>
      <w:r>
        <w:rPr>
          <w:rFonts w:hint="eastAsia"/>
        </w:rPr>
        <w:t>[1kbps]</w:t>
      </w:r>
    </w:p>
    <w:p w14:paraId="0186C3A5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 xml:space="preserve">Table </w:t>
      </w:r>
      <w:r>
        <w:rPr>
          <w:rFonts w:ascii="Times New Roman" w:hAnsi="Times New Roman" w:cs="Times New Roman"/>
          <w:sz w:val="20"/>
          <w:szCs w:val="20"/>
        </w:rPr>
        <w:t>7.1.1.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1.1-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13"/>
        <w:gridCol w:w="985"/>
        <w:gridCol w:w="1145"/>
        <w:gridCol w:w="733"/>
        <w:gridCol w:w="713"/>
        <w:gridCol w:w="641"/>
        <w:gridCol w:w="684"/>
        <w:gridCol w:w="687"/>
        <w:gridCol w:w="733"/>
        <w:gridCol w:w="909"/>
        <w:gridCol w:w="679"/>
        <w:gridCol w:w="664"/>
        <w:gridCol w:w="1054"/>
        <w:gridCol w:w="622"/>
        <w:gridCol w:w="883"/>
        <w:gridCol w:w="828"/>
        <w:gridCol w:w="688"/>
        <w:gridCol w:w="840"/>
      </w:tblGrid>
      <w:tr w14:paraId="08A93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2A0C4B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~1kbps, device 2b, D1T1, InF-DH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34B7C2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</w:tr>
      <w:tr w14:paraId="3944C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0" w:hRule="atLeast"/>
        </w:trPr>
        <w:tc>
          <w:tcPr>
            <w:tcW w:w="2508" w:type="pct"/>
            <w:gridSpan w:val="9"/>
            <w:shd w:val="clear" w:color="auto" w:fill="auto"/>
          </w:tcPr>
          <w:p w14:paraId="5DCDD8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195" w:type="pct"/>
            <w:gridSpan w:val="8"/>
            <w:shd w:val="clear" w:color="auto" w:fill="auto"/>
          </w:tcPr>
          <w:p w14:paraId="3D06C9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Carrier frequency (MHz)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(15) Row indices in the table.</w:t>
            </w:r>
          </w:p>
        </w:tc>
        <w:tc>
          <w:tcPr>
            <w:tcW w:w="297" w:type="pct"/>
            <w:shd w:val="clear" w:color="auto" w:fill="auto"/>
          </w:tcPr>
          <w:p w14:paraId="487E88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</w:tr>
      <w:tr w14:paraId="6F651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shd w:val="clear" w:color="D9E1F2" w:fill="D9E1F2"/>
            <w:noWrap/>
            <w:vAlign w:val="center"/>
          </w:tcPr>
          <w:p w14:paraId="1EC4A10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46" w:type="pct"/>
            <w:shd w:val="clear" w:color="D9E1F2" w:fill="D9E1F2"/>
            <w:noWrap/>
            <w:vAlign w:val="center"/>
          </w:tcPr>
          <w:p w14:paraId="7862D48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02" w:type="pct"/>
            <w:shd w:val="clear" w:color="D9E1F2" w:fill="D9E1F2"/>
            <w:noWrap/>
            <w:vAlign w:val="center"/>
          </w:tcPr>
          <w:p w14:paraId="027FF4F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01E685B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1" w:type="pct"/>
            <w:shd w:val="clear" w:color="D9E1F2" w:fill="D9E1F2"/>
            <w:noWrap/>
            <w:vAlign w:val="center"/>
          </w:tcPr>
          <w:p w14:paraId="03A4CEB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6" w:type="pct"/>
            <w:shd w:val="clear" w:color="D9E1F2" w:fill="D9E1F2"/>
            <w:noWrap/>
            <w:vAlign w:val="center"/>
          </w:tcPr>
          <w:p w14:paraId="649A4DE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0EAADDC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4C0A5BD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4471B3A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290" w:type="pct"/>
            <w:shd w:val="clear" w:color="D9E1F2" w:fill="D9E1F2"/>
            <w:noWrap/>
            <w:vAlign w:val="center"/>
          </w:tcPr>
          <w:p w14:paraId="5904D24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2903966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4" w:type="pct"/>
            <w:shd w:val="clear" w:color="D9E1F2" w:fill="D9E1F2"/>
            <w:noWrap/>
            <w:vAlign w:val="center"/>
          </w:tcPr>
          <w:p w14:paraId="09ADD87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70" w:type="pct"/>
            <w:shd w:val="clear" w:color="D9E1F2" w:fill="D9E1F2"/>
            <w:noWrap/>
            <w:vAlign w:val="center"/>
          </w:tcPr>
          <w:p w14:paraId="6D5722E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9" w:type="pct"/>
            <w:shd w:val="clear" w:color="D9E1F2" w:fill="D9E1F2"/>
            <w:noWrap/>
            <w:vAlign w:val="center"/>
          </w:tcPr>
          <w:p w14:paraId="42E2DC8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10" w:type="pct"/>
            <w:shd w:val="clear" w:color="D9E1F2" w:fill="D9E1F2"/>
            <w:noWrap/>
            <w:vAlign w:val="center"/>
          </w:tcPr>
          <w:p w14:paraId="1433BE9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2023E85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1C946B7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04EC116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14:paraId="47987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restart"/>
            <w:shd w:val="clear" w:color="auto" w:fill="auto"/>
            <w:vAlign w:val="center"/>
          </w:tcPr>
          <w:p w14:paraId="14437D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D1T1-C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7C2C45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49750E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95.51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2ACCAE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76.1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0952B6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454003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43D707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2B49BF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475401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90" w:type="pct"/>
            <w:shd w:val="clear" w:color="auto" w:fill="auto"/>
            <w:vAlign w:val="center"/>
          </w:tcPr>
          <w:p w14:paraId="7CCFF3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50AB36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5354AA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722295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shd w:val="clear" w:color="auto" w:fill="auto"/>
            <w:vAlign w:val="center"/>
          </w:tcPr>
          <w:p w14:paraId="33D197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0A9C95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341D70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686953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2BB130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86</w:t>
            </w:r>
          </w:p>
        </w:tc>
      </w:tr>
      <w:tr w14:paraId="69D16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EA595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7176BF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73ADE4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71306B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105.24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69881A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 w:val="continue"/>
            <w:vAlign w:val="center"/>
          </w:tcPr>
          <w:p w14:paraId="257745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6BA446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18336C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8" w:type="pct"/>
            <w:vMerge w:val="continue"/>
            <w:vAlign w:val="center"/>
          </w:tcPr>
          <w:p w14:paraId="07CB17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154319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-98.35</w:t>
            </w:r>
          </w:p>
        </w:tc>
        <w:tc>
          <w:tcPr>
            <w:tcW w:w="239" w:type="pct"/>
            <w:vMerge w:val="continue"/>
            <w:vAlign w:val="center"/>
          </w:tcPr>
          <w:p w14:paraId="4A3E5B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55422A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6663CA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1D5314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0" w:type="pct"/>
            <w:vMerge w:val="continue"/>
            <w:vAlign w:val="center"/>
          </w:tcPr>
          <w:p w14:paraId="173ADA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47E2B7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FB693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3BF9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</w:tr>
      <w:tr w14:paraId="3B15F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0CF9B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579875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0EDA66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6B8B78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105.74</w:t>
            </w:r>
          </w:p>
        </w:tc>
        <w:tc>
          <w:tcPr>
            <w:tcW w:w="251" w:type="pct"/>
            <w:vMerge w:val="continue"/>
            <w:vAlign w:val="center"/>
          </w:tcPr>
          <w:p w14:paraId="6090AD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96F26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81F8F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DDAD4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F124A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BD34C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42822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32C363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0CBDC6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6770E4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70F67F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3B8D2E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2425F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5E63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</w:tr>
      <w:tr w14:paraId="1D818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3B733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362ED6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3DDDAB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220.68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7C06DA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84.05</w:t>
            </w:r>
          </w:p>
        </w:tc>
        <w:tc>
          <w:tcPr>
            <w:tcW w:w="251" w:type="pct"/>
            <w:vMerge w:val="continue"/>
            <w:vAlign w:val="center"/>
          </w:tcPr>
          <w:p w14:paraId="2DEFBF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180AA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024DE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416B3E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4A5082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0D9C51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-65.95</w:t>
            </w:r>
          </w:p>
        </w:tc>
        <w:tc>
          <w:tcPr>
            <w:tcW w:w="239" w:type="pct"/>
            <w:vMerge w:val="continue"/>
            <w:vAlign w:val="center"/>
          </w:tcPr>
          <w:p w14:paraId="40EB9F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2A439B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7EB590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16748C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10" w:type="pct"/>
            <w:vMerge w:val="continue"/>
            <w:vAlign w:val="center"/>
          </w:tcPr>
          <w:p w14:paraId="1034B3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50DC45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1" w:type="pct"/>
            <w:vMerge w:val="continue"/>
            <w:vAlign w:val="center"/>
          </w:tcPr>
          <w:p w14:paraId="2D71EE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E515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</w:t>
            </w:r>
          </w:p>
        </w:tc>
      </w:tr>
      <w:tr w14:paraId="5FED6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DDBF6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4A9C03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5E3236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336.13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476C45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88.05</w:t>
            </w:r>
          </w:p>
        </w:tc>
        <w:tc>
          <w:tcPr>
            <w:tcW w:w="251" w:type="pct"/>
            <w:vMerge w:val="continue"/>
            <w:vAlign w:val="center"/>
          </w:tcPr>
          <w:p w14:paraId="1FC3D3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68CB1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E89B2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3A165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1CAEB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0C1DC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844EC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4731CF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5CE3FC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316080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5E2C26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5ECDBF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64640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14FA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</w:t>
            </w:r>
          </w:p>
        </w:tc>
      </w:tr>
      <w:tr w14:paraId="07CA4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180EA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399EDF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1EF578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485.71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4A18F6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91.55</w:t>
            </w:r>
          </w:p>
        </w:tc>
        <w:tc>
          <w:tcPr>
            <w:tcW w:w="251" w:type="pct"/>
            <w:vMerge w:val="continue"/>
            <w:vAlign w:val="center"/>
          </w:tcPr>
          <w:p w14:paraId="3AB9AD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04D06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6007B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B9587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 w:val="continue"/>
            <w:vAlign w:val="center"/>
          </w:tcPr>
          <w:p w14:paraId="328581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14:paraId="46D27A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-73.45</w:t>
            </w:r>
          </w:p>
        </w:tc>
        <w:tc>
          <w:tcPr>
            <w:tcW w:w="239" w:type="pct"/>
            <w:vMerge w:val="continue"/>
            <w:vAlign w:val="center"/>
          </w:tcPr>
          <w:p w14:paraId="13C3D3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5AA084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5AF9FC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435671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663C4F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32D10E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930D0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0B3AB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</w:t>
            </w:r>
          </w:p>
        </w:tc>
      </w:tr>
      <w:tr w14:paraId="7717F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528CC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393D86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086547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568.69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08768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93.05</w:t>
            </w:r>
          </w:p>
        </w:tc>
        <w:tc>
          <w:tcPr>
            <w:tcW w:w="251" w:type="pct"/>
            <w:vMerge w:val="continue"/>
            <w:vAlign w:val="center"/>
          </w:tcPr>
          <w:p w14:paraId="55D08E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D007E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70ECE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6E2640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4C7621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90" w:type="pct"/>
            <w:shd w:val="clear" w:color="auto" w:fill="auto"/>
            <w:vAlign w:val="center"/>
          </w:tcPr>
          <w:p w14:paraId="6ADCEB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-65.95</w:t>
            </w:r>
          </w:p>
        </w:tc>
        <w:tc>
          <w:tcPr>
            <w:tcW w:w="239" w:type="pct"/>
            <w:vMerge w:val="continue"/>
            <w:vAlign w:val="center"/>
          </w:tcPr>
          <w:p w14:paraId="3832E4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1382A5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1606FC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continue"/>
            <w:vAlign w:val="center"/>
          </w:tcPr>
          <w:p w14:paraId="25135A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72914E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4B885C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96287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3EF86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</w:tr>
      <w:tr w14:paraId="17696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D41AD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0BB880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4024DB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724.29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610F27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95.35</w:t>
            </w:r>
          </w:p>
        </w:tc>
        <w:tc>
          <w:tcPr>
            <w:tcW w:w="251" w:type="pct"/>
            <w:vMerge w:val="continue"/>
            <w:vAlign w:val="center"/>
          </w:tcPr>
          <w:p w14:paraId="1D58D5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406D5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53878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26320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4FED75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63B2DF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-91.45</w:t>
            </w:r>
          </w:p>
        </w:tc>
        <w:tc>
          <w:tcPr>
            <w:tcW w:w="239" w:type="pct"/>
            <w:vMerge w:val="continue"/>
            <w:vAlign w:val="center"/>
          </w:tcPr>
          <w:p w14:paraId="602CAF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D5FA7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499D53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33915E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6ADBAC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086467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ED559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9CF79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</w:t>
            </w:r>
          </w:p>
        </w:tc>
      </w:tr>
      <w:tr w14:paraId="4DC68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1090B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12F85B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5CDBA0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709EE9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B83D1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B060A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1D764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F45F2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197959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90" w:type="pct"/>
            <w:vMerge w:val="continue"/>
            <w:vAlign w:val="center"/>
          </w:tcPr>
          <w:p w14:paraId="5F7C0B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4C0DA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595AA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39C3A8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222D4E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3F2C37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1E4D37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35048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A006F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</w:t>
            </w:r>
          </w:p>
        </w:tc>
      </w:tr>
      <w:tr w14:paraId="70716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39A5E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64280D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6F8D2A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739.68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15A6EC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95.55</w:t>
            </w:r>
          </w:p>
        </w:tc>
        <w:tc>
          <w:tcPr>
            <w:tcW w:w="251" w:type="pct"/>
            <w:vMerge w:val="continue"/>
            <w:vAlign w:val="center"/>
          </w:tcPr>
          <w:p w14:paraId="3FD051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5D834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24FCB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A495A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 w:val="continue"/>
            <w:vAlign w:val="center"/>
          </w:tcPr>
          <w:p w14:paraId="3B2A45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14:paraId="5FB32E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-77.45</w:t>
            </w:r>
          </w:p>
        </w:tc>
        <w:tc>
          <w:tcPr>
            <w:tcW w:w="239" w:type="pct"/>
            <w:vMerge w:val="continue"/>
            <w:vAlign w:val="center"/>
          </w:tcPr>
          <w:p w14:paraId="780C46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0A0735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51A1DE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continue"/>
            <w:vAlign w:val="center"/>
          </w:tcPr>
          <w:p w14:paraId="49F3BC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269C87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5DF53F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481E8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B45D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</w:t>
            </w:r>
          </w:p>
        </w:tc>
      </w:tr>
      <w:tr w14:paraId="653C5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93437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733C6A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6FD69A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1704B1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A27DF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6AB5E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748E7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12ED81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 w:val="continue"/>
            <w:vAlign w:val="center"/>
          </w:tcPr>
          <w:p w14:paraId="3C8C77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14:paraId="73E402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-73.45</w:t>
            </w:r>
          </w:p>
        </w:tc>
        <w:tc>
          <w:tcPr>
            <w:tcW w:w="239" w:type="pct"/>
            <w:vMerge w:val="continue"/>
            <w:vAlign w:val="center"/>
          </w:tcPr>
          <w:p w14:paraId="0D4EF6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94C11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664F50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0BCB38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0E487C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0DE908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005BC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2A1A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</w:t>
            </w:r>
          </w:p>
        </w:tc>
      </w:tr>
      <w:tr w14:paraId="245CD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65C0C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2460EA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34FED9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866.05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2FF262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97.05</w:t>
            </w:r>
          </w:p>
        </w:tc>
        <w:tc>
          <w:tcPr>
            <w:tcW w:w="251" w:type="pct"/>
            <w:vMerge w:val="continue"/>
            <w:vAlign w:val="center"/>
          </w:tcPr>
          <w:p w14:paraId="00BE49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F0CED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E0A90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651E1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0E4777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90" w:type="pct"/>
            <w:shd w:val="clear" w:color="auto" w:fill="auto"/>
            <w:vAlign w:val="center"/>
          </w:tcPr>
          <w:p w14:paraId="66C624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-65.95</w:t>
            </w:r>
          </w:p>
        </w:tc>
        <w:tc>
          <w:tcPr>
            <w:tcW w:w="239" w:type="pct"/>
            <w:vMerge w:val="continue"/>
            <w:vAlign w:val="center"/>
          </w:tcPr>
          <w:p w14:paraId="5A7E8B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43C86A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7AA62E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continue"/>
            <w:vAlign w:val="center"/>
          </w:tcPr>
          <w:p w14:paraId="544A63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44DB4C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2C1F4A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78BB9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5560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</w:t>
            </w:r>
          </w:p>
        </w:tc>
      </w:tr>
      <w:tr w14:paraId="4B09B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87658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0F3A76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50E618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992.9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2653D0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98.35</w:t>
            </w:r>
          </w:p>
        </w:tc>
        <w:tc>
          <w:tcPr>
            <w:tcW w:w="251" w:type="pct"/>
            <w:vMerge w:val="continue"/>
            <w:vAlign w:val="center"/>
          </w:tcPr>
          <w:p w14:paraId="787F8E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091D3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57810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6A0CD1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 w:val="continue"/>
            <w:vAlign w:val="center"/>
          </w:tcPr>
          <w:p w14:paraId="08BE17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14:paraId="7F91BF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-73.45</w:t>
            </w:r>
          </w:p>
        </w:tc>
        <w:tc>
          <w:tcPr>
            <w:tcW w:w="239" w:type="pct"/>
            <w:vMerge w:val="continue"/>
            <w:vAlign w:val="center"/>
          </w:tcPr>
          <w:p w14:paraId="156468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480BCE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07EABB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532BE8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568248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5F24D2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2B173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9BAB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</w:tr>
      <w:tr w14:paraId="7EBA7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F90FF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08B8B0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30673F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03F414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5D5E1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92EA4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D78C6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D705A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4A3E76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595FCB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-98.95</w:t>
            </w:r>
          </w:p>
        </w:tc>
        <w:tc>
          <w:tcPr>
            <w:tcW w:w="239" w:type="pct"/>
            <w:vMerge w:val="continue"/>
            <w:vAlign w:val="center"/>
          </w:tcPr>
          <w:p w14:paraId="4B1BFA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0B69DD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776A40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422991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4FAF03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08236D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21A65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BE90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</w:t>
            </w:r>
          </w:p>
        </w:tc>
      </w:tr>
      <w:tr w14:paraId="3AD28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20923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439703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137438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6CA737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6137B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46840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E9012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82C28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511099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90" w:type="pct"/>
            <w:vMerge w:val="continue"/>
            <w:vAlign w:val="center"/>
          </w:tcPr>
          <w:p w14:paraId="04EE1D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DE8A9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1C199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1B27CD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60F25F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4D460A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130399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C157D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7F1E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</w:t>
            </w:r>
          </w:p>
        </w:tc>
      </w:tr>
      <w:tr w14:paraId="224E7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9DC88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5C7709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5DB89A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1102.98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0DFA28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99.35</w:t>
            </w:r>
          </w:p>
        </w:tc>
        <w:tc>
          <w:tcPr>
            <w:tcW w:w="251" w:type="pct"/>
            <w:vMerge w:val="continue"/>
            <w:vAlign w:val="center"/>
          </w:tcPr>
          <w:p w14:paraId="50EFCF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AE5F8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38BEE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2A40BA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032A2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01992E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-91.45</w:t>
            </w:r>
          </w:p>
        </w:tc>
        <w:tc>
          <w:tcPr>
            <w:tcW w:w="239" w:type="pct"/>
            <w:vMerge w:val="continue"/>
            <w:vAlign w:val="center"/>
          </w:tcPr>
          <w:p w14:paraId="6CAA42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5ABC1F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7E2210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continue"/>
            <w:vAlign w:val="center"/>
          </w:tcPr>
          <w:p w14:paraId="7BD768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11D7C2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1D5A6D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12E48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7ACFC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</w:t>
            </w:r>
          </w:p>
        </w:tc>
      </w:tr>
      <w:tr w14:paraId="2CF90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6FB0C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580FA5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6B5A14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79D071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C9851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A73A9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247D0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815F9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2DFFE6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90" w:type="pct"/>
            <w:vMerge w:val="continue"/>
            <w:vAlign w:val="center"/>
          </w:tcPr>
          <w:p w14:paraId="4D3000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5951E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04B51C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33093E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04ADD0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1B1F73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208C94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C3B44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BD30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</w:t>
            </w:r>
          </w:p>
        </w:tc>
      </w:tr>
      <w:tr w14:paraId="3F5FA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95E07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574F3D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15ECE4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1126.42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C056F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99.55</w:t>
            </w:r>
          </w:p>
        </w:tc>
        <w:tc>
          <w:tcPr>
            <w:tcW w:w="251" w:type="pct"/>
            <w:vMerge w:val="continue"/>
            <w:vAlign w:val="center"/>
          </w:tcPr>
          <w:p w14:paraId="3793DC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E90CA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3B716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31D4FB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 w:val="continue"/>
            <w:vAlign w:val="center"/>
          </w:tcPr>
          <w:p w14:paraId="52B14E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770D8C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-77.45</w:t>
            </w:r>
          </w:p>
        </w:tc>
        <w:tc>
          <w:tcPr>
            <w:tcW w:w="239" w:type="pct"/>
            <w:vMerge w:val="continue"/>
            <w:vAlign w:val="center"/>
          </w:tcPr>
          <w:p w14:paraId="5DDB2E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3CA519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24D36C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continue"/>
            <w:vAlign w:val="center"/>
          </w:tcPr>
          <w:p w14:paraId="5DECCE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60BB23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0647EA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FEF4F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C916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</w:t>
            </w:r>
          </w:p>
        </w:tc>
      </w:tr>
      <w:tr w14:paraId="47E2A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3AC64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1793BD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19C661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1291.41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6A9FBC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100.85</w:t>
            </w:r>
          </w:p>
        </w:tc>
        <w:tc>
          <w:tcPr>
            <w:tcW w:w="251" w:type="pct"/>
            <w:vMerge w:val="continue"/>
            <w:vAlign w:val="center"/>
          </w:tcPr>
          <w:p w14:paraId="0D202F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6B848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6B5C8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6CB75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4663BA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90" w:type="pct"/>
            <w:vMerge w:val="continue"/>
            <w:vAlign w:val="center"/>
          </w:tcPr>
          <w:p w14:paraId="7B08B2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7A2B3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57B9D5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0F443D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47EBC5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3AF499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54AD2D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2C5CC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93316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</w:t>
            </w:r>
          </w:p>
        </w:tc>
      </w:tr>
      <w:tr w14:paraId="0C6B1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CF6ED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0813F6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00DE71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70A5B1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FA42B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832DF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2B135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35A99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75B5BD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583E8E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-102.75</w:t>
            </w:r>
          </w:p>
        </w:tc>
        <w:tc>
          <w:tcPr>
            <w:tcW w:w="239" w:type="pct"/>
            <w:vMerge w:val="continue"/>
            <w:vAlign w:val="center"/>
          </w:tcPr>
          <w:p w14:paraId="72FFE7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5E57B2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6555BB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251406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0C412C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3B5153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9EE8E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FE62D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</w:tr>
      <w:tr w14:paraId="4B99B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4070A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1D37E4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045148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D4E30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BAB13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D1919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701AB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60E7F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453F51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90" w:type="pct"/>
            <w:vMerge w:val="continue"/>
            <w:vAlign w:val="center"/>
          </w:tcPr>
          <w:p w14:paraId="2937FD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40F39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3714E9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3851A0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2E8B9C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3D0653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36AD92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BCDFB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2AC3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</w:tr>
      <w:tr w14:paraId="23551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39B17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4FDE7A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2504D8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1512.02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45EA96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102.35</w:t>
            </w:r>
          </w:p>
        </w:tc>
        <w:tc>
          <w:tcPr>
            <w:tcW w:w="251" w:type="pct"/>
            <w:vMerge w:val="continue"/>
            <w:vAlign w:val="center"/>
          </w:tcPr>
          <w:p w14:paraId="5399C3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D00AC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DE3EA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1BB76B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66B031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90" w:type="pct"/>
            <w:shd w:val="clear" w:color="auto" w:fill="auto"/>
            <w:vAlign w:val="center"/>
          </w:tcPr>
          <w:p w14:paraId="105C70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-73.45</w:t>
            </w:r>
          </w:p>
        </w:tc>
        <w:tc>
          <w:tcPr>
            <w:tcW w:w="239" w:type="pct"/>
            <w:vMerge w:val="continue"/>
            <w:vAlign w:val="center"/>
          </w:tcPr>
          <w:p w14:paraId="4555E6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0B7F49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2D3189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6061EF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282C64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4A1D11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82367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58B6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</w:t>
            </w:r>
          </w:p>
        </w:tc>
      </w:tr>
      <w:tr w14:paraId="79F07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354E1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3A595F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11A9F0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F6CFB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2EDA0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13816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FCFC0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00FCB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910B1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5069DB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-98.95</w:t>
            </w:r>
          </w:p>
        </w:tc>
        <w:tc>
          <w:tcPr>
            <w:tcW w:w="239" w:type="pct"/>
            <w:vMerge w:val="continue"/>
            <w:vAlign w:val="center"/>
          </w:tcPr>
          <w:p w14:paraId="080905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5D2282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0FEA3A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27CDFF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24CD5C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7574D5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E2546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7141E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</w:t>
            </w:r>
          </w:p>
        </w:tc>
      </w:tr>
      <w:tr w14:paraId="36CE7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8CB18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427713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6D2A86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13644C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9E140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186D8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D2199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D0CEC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13CC48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90" w:type="pct"/>
            <w:vMerge w:val="continue"/>
            <w:vAlign w:val="center"/>
          </w:tcPr>
          <w:p w14:paraId="1F07D5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A8595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41B64C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099847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320897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0EAE19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480A14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5AED0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E8BDD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</w:t>
            </w:r>
          </w:p>
        </w:tc>
      </w:tr>
      <w:tr w14:paraId="41E9A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9F4ED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343529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768195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1966.6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645613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104.85</w:t>
            </w:r>
          </w:p>
        </w:tc>
        <w:tc>
          <w:tcPr>
            <w:tcW w:w="251" w:type="pct"/>
            <w:vMerge w:val="continue"/>
            <w:vAlign w:val="center"/>
          </w:tcPr>
          <w:p w14:paraId="552705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50A65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AED57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4E4F2F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4EED09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90" w:type="pct"/>
            <w:shd w:val="clear" w:color="auto" w:fill="auto"/>
            <w:vAlign w:val="center"/>
          </w:tcPr>
          <w:p w14:paraId="768FA5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-77.45</w:t>
            </w:r>
          </w:p>
        </w:tc>
        <w:tc>
          <w:tcPr>
            <w:tcW w:w="239" w:type="pct"/>
            <w:vMerge w:val="continue"/>
            <w:vAlign w:val="center"/>
          </w:tcPr>
          <w:p w14:paraId="7FC7C9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E99C3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5BED76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continue"/>
            <w:vAlign w:val="center"/>
          </w:tcPr>
          <w:p w14:paraId="3FDA13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2C3864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0A7BB3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6A67B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E2AB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</w:t>
            </w:r>
          </w:p>
        </w:tc>
      </w:tr>
      <w:tr w14:paraId="7B4BD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CE6F8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03DB35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0BAE08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E8BA6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E6FFD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96A55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F6BAA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080FC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7F5A38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432E06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-102.75</w:t>
            </w:r>
          </w:p>
        </w:tc>
        <w:tc>
          <w:tcPr>
            <w:tcW w:w="239" w:type="pct"/>
            <w:vMerge w:val="continue"/>
            <w:vAlign w:val="center"/>
          </w:tcPr>
          <w:p w14:paraId="57CA04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7C1DA5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1858CC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21BC9F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5C3E49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5C9214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B26CC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7B67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</w:t>
            </w:r>
          </w:p>
        </w:tc>
      </w:tr>
      <w:tr w14:paraId="4DB04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847BD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6337A2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684F9D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51671C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BCC44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66220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D73F7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4F16B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7CBED4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90" w:type="pct"/>
            <w:vMerge w:val="continue"/>
            <w:vAlign w:val="center"/>
          </w:tcPr>
          <w:p w14:paraId="3FEB1E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9EE78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0C9680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04C3B1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6277C5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27D436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1336D1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90A20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486AD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</w:tr>
      <w:tr w14:paraId="526BF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FF355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353629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79D440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37.16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5ECA07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079DEE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continue"/>
            <w:vAlign w:val="center"/>
          </w:tcPr>
          <w:p w14:paraId="50DA40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5FF516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2" w:type="pct"/>
            <w:vMerge w:val="continue"/>
            <w:vAlign w:val="center"/>
          </w:tcPr>
          <w:p w14:paraId="586CE3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644F26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4B78EF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 w:val="continue"/>
            <w:vAlign w:val="center"/>
          </w:tcPr>
          <w:p w14:paraId="798FC3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1B573D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70" w:type="pct"/>
            <w:vMerge w:val="continue"/>
            <w:vAlign w:val="center"/>
          </w:tcPr>
          <w:p w14:paraId="7CEF9E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0FA4CD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10" w:type="pct"/>
            <w:vMerge w:val="continue"/>
            <w:vAlign w:val="center"/>
          </w:tcPr>
          <w:p w14:paraId="407F64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724F1E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1" w:type="pct"/>
            <w:vMerge w:val="continue"/>
            <w:vAlign w:val="center"/>
          </w:tcPr>
          <w:p w14:paraId="6042B5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2758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106</w:t>
            </w:r>
          </w:p>
        </w:tc>
      </w:tr>
      <w:tr w14:paraId="7BB9C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2A6B2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201A99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37924F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02F95F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3D9DD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80F7D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55A19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CA2A8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47341B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521C7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BDFC0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01F942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528492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42EDA0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312EF5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719E01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5B355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BF5B1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112</w:t>
            </w:r>
          </w:p>
        </w:tc>
      </w:tr>
      <w:tr w14:paraId="374F6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23179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5F1D62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05572B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7C371B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9317A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A3F39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69A02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6D6C76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 w:val="continue"/>
            <w:vAlign w:val="center"/>
          </w:tcPr>
          <w:p w14:paraId="74F8EF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CF64B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FC273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41DCC4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4D752B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2314C1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6E57C5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383023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9D279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A854F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107</w:t>
            </w:r>
          </w:p>
        </w:tc>
      </w:tr>
      <w:tr w14:paraId="55585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CCCC5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56D1C3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485089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54B4F6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D545B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842AC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0D8B6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4DC47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41B483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5272A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AA233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0BA60E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7C77DE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1D9FB3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12ADC8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2FFDD6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827B2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FA7B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113</w:t>
            </w:r>
          </w:p>
        </w:tc>
      </w:tr>
      <w:tr w14:paraId="78428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9048B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7E75A8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02D2BC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699EBA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964E0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DF7C5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5668C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6A1CAB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1.04</w:t>
            </w:r>
          </w:p>
        </w:tc>
        <w:tc>
          <w:tcPr>
            <w:tcW w:w="258" w:type="pct"/>
            <w:vMerge w:val="continue"/>
            <w:vAlign w:val="center"/>
          </w:tcPr>
          <w:p w14:paraId="68FCC6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466F5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CDA17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15C064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10D937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continue"/>
            <w:vAlign w:val="center"/>
          </w:tcPr>
          <w:p w14:paraId="783FD3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43AF14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2EA430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BD9D1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E532F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108</w:t>
            </w:r>
          </w:p>
        </w:tc>
      </w:tr>
      <w:tr w14:paraId="4A6EE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A91D6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37CD9D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662966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5D5C8B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271A4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CB9BC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C89E4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10AB7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433BE7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C2E35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3BCF6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4350D1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0E869B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5CF9F6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7C7A87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039AC2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31260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2FCE1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114</w:t>
            </w:r>
          </w:p>
        </w:tc>
      </w:tr>
      <w:tr w14:paraId="03EAF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C6A6C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39D90F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572A1C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62.86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058511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72.1</w:t>
            </w:r>
          </w:p>
        </w:tc>
        <w:tc>
          <w:tcPr>
            <w:tcW w:w="251" w:type="pct"/>
            <w:vMerge w:val="continue"/>
            <w:vAlign w:val="center"/>
          </w:tcPr>
          <w:p w14:paraId="5CF19F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C8A7A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79862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1C0C75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24F1A2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90" w:type="pct"/>
            <w:vMerge w:val="continue"/>
            <w:vAlign w:val="center"/>
          </w:tcPr>
          <w:p w14:paraId="64EA20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4EECC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58278B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000DB7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continue"/>
            <w:vAlign w:val="center"/>
          </w:tcPr>
          <w:p w14:paraId="295403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1725EA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249FC3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017EB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0AFD0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</w:tr>
      <w:tr w14:paraId="22BD6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9168D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215017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18A009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4E88A1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AB3FA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58BE6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31529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DEF0E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670F12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83AA8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D645B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5E0B48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71F4F7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5DBA77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558FC5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078783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4CE8D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31409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94</w:t>
            </w:r>
          </w:p>
        </w:tc>
      </w:tr>
      <w:tr w14:paraId="56151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70729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48C9D4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01F8B9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DF5C2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82937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04290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49C19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4383D1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 w:val="continue"/>
            <w:vAlign w:val="center"/>
          </w:tcPr>
          <w:p w14:paraId="33072A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4FA7C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87640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3B838B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408720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1B079E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0E55DC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0F0620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90AC3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FF38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101</w:t>
            </w:r>
          </w:p>
        </w:tc>
      </w:tr>
      <w:tr w14:paraId="1C71C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3277F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1D4F5D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08BA0B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6458A3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787B8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CC2F9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EDF8F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18062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54270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0DCDB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3E451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591439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78013B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625FC8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0F9F2D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68AC45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3E76C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03857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95</w:t>
            </w:r>
          </w:p>
        </w:tc>
      </w:tr>
      <w:tr w14:paraId="5A0CB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34479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050722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7DC2EC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9FCA0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BA42C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439D0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90559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6D579D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1.04</w:t>
            </w:r>
          </w:p>
        </w:tc>
        <w:tc>
          <w:tcPr>
            <w:tcW w:w="258" w:type="pct"/>
            <w:vMerge w:val="continue"/>
            <w:vAlign w:val="center"/>
          </w:tcPr>
          <w:p w14:paraId="554AF7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8042C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32570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1E6449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085536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continue"/>
            <w:vAlign w:val="center"/>
          </w:tcPr>
          <w:p w14:paraId="4826ED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186C04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02FF84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F93D6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8F00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102</w:t>
            </w:r>
          </w:p>
        </w:tc>
      </w:tr>
      <w:tr w14:paraId="73456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5FDDD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67259C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290339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7BC0A1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8122D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C6412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62E07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EE026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6825B2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09396D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B2DE3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2A7858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65F1A2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01E97B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7526C9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6C1CA6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2265F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28A4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</w:tr>
      <w:tr w14:paraId="0E2A6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7D209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5FB867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406BA3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41.28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7C6608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68.1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714E38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 w:val="continue"/>
            <w:vAlign w:val="center"/>
          </w:tcPr>
          <w:p w14:paraId="60E9B9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175BE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1D07AE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58" w:type="pct"/>
            <w:vMerge w:val="continue"/>
            <w:vAlign w:val="center"/>
          </w:tcPr>
          <w:p w14:paraId="4ACC47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19DDF3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9" w:type="pct"/>
            <w:vMerge w:val="continue"/>
            <w:vAlign w:val="center"/>
          </w:tcPr>
          <w:p w14:paraId="72C36F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4E8C15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6F1013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56D459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10" w:type="pct"/>
            <w:vMerge w:val="continue"/>
            <w:vAlign w:val="center"/>
          </w:tcPr>
          <w:p w14:paraId="2B8A59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75A88C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E22D5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5A09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</w:t>
            </w:r>
          </w:p>
        </w:tc>
      </w:tr>
      <w:tr w14:paraId="6D4CB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0B03CA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2B721A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536B49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55FBA8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27A0F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FA720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9A608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11B118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8" w:type="pct"/>
            <w:vMerge w:val="continue"/>
            <w:vAlign w:val="center"/>
          </w:tcPr>
          <w:p w14:paraId="520F87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8DB3A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D562F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7E56AC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5E165B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1AC53F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1C2689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0D6F62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515A8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E9FA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</w:t>
            </w:r>
          </w:p>
        </w:tc>
      </w:tr>
      <w:tr w14:paraId="79627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32D91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763978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15CBEA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4AEAFC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3F035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152E5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445BA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219CE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8" w:type="pct"/>
            <w:vMerge w:val="continue"/>
            <w:vAlign w:val="center"/>
          </w:tcPr>
          <w:p w14:paraId="330F6A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17F50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C3476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43A327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653A95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continue"/>
            <w:vAlign w:val="center"/>
          </w:tcPr>
          <w:p w14:paraId="13985B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570018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39A8F3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19A60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6CC2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</w:t>
            </w:r>
          </w:p>
        </w:tc>
      </w:tr>
      <w:tr w14:paraId="162C4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107C4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32040F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60E4CF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44E6C2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63B96C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continue"/>
            <w:vAlign w:val="center"/>
          </w:tcPr>
          <w:p w14:paraId="5B862F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5E73E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5364E2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8" w:type="pct"/>
            <w:vMerge w:val="continue"/>
            <w:vAlign w:val="center"/>
          </w:tcPr>
          <w:p w14:paraId="6062BB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46BDEF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F9397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5C3359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390FC9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continue"/>
            <w:vAlign w:val="center"/>
          </w:tcPr>
          <w:p w14:paraId="2DA598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44E273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3E7F00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93051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B650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</w:t>
            </w:r>
          </w:p>
        </w:tc>
      </w:tr>
      <w:tr w14:paraId="39A9C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3CDE18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2F6B07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381A29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5EB875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56FD0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D919D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656BA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83850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8" w:type="pct"/>
            <w:vMerge w:val="continue"/>
            <w:vAlign w:val="center"/>
          </w:tcPr>
          <w:p w14:paraId="5381ED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3A7E0D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0CEE8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6CBB57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6A0CA5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continue"/>
            <w:vAlign w:val="center"/>
          </w:tcPr>
          <w:p w14:paraId="0239E4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020A8C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69B6F4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ADFC4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8BA7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</w:t>
            </w:r>
          </w:p>
        </w:tc>
      </w:tr>
      <w:tr w14:paraId="50546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41085B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78AF6E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7D2FF8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221.91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345851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84.1</w:t>
            </w:r>
          </w:p>
        </w:tc>
        <w:tc>
          <w:tcPr>
            <w:tcW w:w="251" w:type="pct"/>
            <w:vMerge w:val="continue"/>
            <w:vAlign w:val="center"/>
          </w:tcPr>
          <w:p w14:paraId="3B43C7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2457F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F44BC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B11C2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8" w:type="pct"/>
            <w:vMerge w:val="continue"/>
            <w:vAlign w:val="center"/>
          </w:tcPr>
          <w:p w14:paraId="736129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71833A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-60</w:t>
            </w:r>
          </w:p>
        </w:tc>
        <w:tc>
          <w:tcPr>
            <w:tcW w:w="239" w:type="pct"/>
            <w:vMerge w:val="continue"/>
            <w:vAlign w:val="center"/>
          </w:tcPr>
          <w:p w14:paraId="527834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688682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0B43E6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46F934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10" w:type="pct"/>
            <w:vMerge w:val="continue"/>
            <w:vAlign w:val="center"/>
          </w:tcPr>
          <w:p w14:paraId="616345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3871AF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C6CBF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2F231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118</w:t>
            </w:r>
          </w:p>
        </w:tc>
      </w:tr>
      <w:tr w14:paraId="7F458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5112AA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5413BD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145F50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27ADF3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769C8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041A1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0EADC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D2825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8" w:type="pct"/>
            <w:vMerge w:val="continue"/>
            <w:vAlign w:val="center"/>
          </w:tcPr>
          <w:p w14:paraId="5823A1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69EAE9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40150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7167D1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36E63E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continue"/>
            <w:vAlign w:val="center"/>
          </w:tcPr>
          <w:p w14:paraId="39FED5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00421C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033989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515F37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CDE17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119</w:t>
            </w:r>
          </w:p>
        </w:tc>
      </w:tr>
      <w:tr w14:paraId="1E939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29B5A0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37D8EF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186839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27.11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716422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64.1</w:t>
            </w:r>
          </w:p>
        </w:tc>
        <w:tc>
          <w:tcPr>
            <w:tcW w:w="251" w:type="pct"/>
            <w:vMerge w:val="continue"/>
            <w:vAlign w:val="center"/>
          </w:tcPr>
          <w:p w14:paraId="298379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3E835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E51FF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5AD114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21FD15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052B79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 w:val="continue"/>
            <w:vAlign w:val="center"/>
          </w:tcPr>
          <w:p w14:paraId="6FF01F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69FE25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55E1F3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58509A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10" w:type="pct"/>
            <w:vMerge w:val="continue"/>
            <w:vAlign w:val="center"/>
          </w:tcPr>
          <w:p w14:paraId="274B23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089F11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1" w:type="pct"/>
            <w:vMerge w:val="continue"/>
            <w:vAlign w:val="center"/>
          </w:tcPr>
          <w:p w14:paraId="596357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31318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</w:t>
            </w:r>
          </w:p>
        </w:tc>
      </w:tr>
      <w:tr w14:paraId="473C8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E6AE0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05346D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4760E0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6A8576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D2C00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C1DE5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2050B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68C03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746EA9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5462C9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CEAE9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0B0B40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49C249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3D8E4A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16DA3F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4DC799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D6A85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8E7C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</w:t>
            </w:r>
          </w:p>
        </w:tc>
      </w:tr>
      <w:tr w14:paraId="00356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83E3B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06784A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4FD025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77.58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7F29BE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74.1</w:t>
            </w:r>
          </w:p>
        </w:tc>
        <w:tc>
          <w:tcPr>
            <w:tcW w:w="251" w:type="pct"/>
            <w:vMerge w:val="continue"/>
            <w:vAlign w:val="center"/>
          </w:tcPr>
          <w:p w14:paraId="7F6F0A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2049A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5BAE6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E27C4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66A4DD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90" w:type="pct"/>
            <w:vMerge w:val="continue"/>
            <w:vAlign w:val="center"/>
          </w:tcPr>
          <w:p w14:paraId="5DD46C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945C6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44D518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3E2AAC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062466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3D708A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218840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031D14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AB50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</w:tr>
      <w:tr w14:paraId="5643B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1B1D7E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559202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5D7E70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56A754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C4F55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A8C27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2DD39C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A2AE6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4AD8DB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7C5CDC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17D8F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18EF88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386264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31C395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continue"/>
            <w:vAlign w:val="center"/>
          </w:tcPr>
          <w:p w14:paraId="373DB5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5559D9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72E6A9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5F0E9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</w:tr>
      <w:tr w14:paraId="72F9A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7E8A5E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1D472F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4EFDE6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7D81B6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744687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 w:val="continue"/>
            <w:vAlign w:val="center"/>
          </w:tcPr>
          <w:p w14:paraId="50D313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4CA53F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7A79C3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2C3B2E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0" w:type="pct"/>
            <w:vMerge w:val="continue"/>
            <w:vAlign w:val="center"/>
          </w:tcPr>
          <w:p w14:paraId="757C20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5FAE8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75C466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0A9C9B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34F64E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6821A3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154.28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6D9519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1" w:type="pct"/>
            <w:vMerge w:val="continue"/>
            <w:vAlign w:val="center"/>
          </w:tcPr>
          <w:p w14:paraId="0C0143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77949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129</w:t>
            </w:r>
          </w:p>
        </w:tc>
      </w:tr>
      <w:tr w14:paraId="7BCE3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6" w:type="pct"/>
            <w:vMerge w:val="continue"/>
            <w:vAlign w:val="center"/>
          </w:tcPr>
          <w:p w14:paraId="6FA731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continue"/>
            <w:vAlign w:val="center"/>
          </w:tcPr>
          <w:p w14:paraId="7C1CF1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continue"/>
            <w:vAlign w:val="center"/>
          </w:tcPr>
          <w:p w14:paraId="7D6EA6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18FBFD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162D98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continue"/>
            <w:vAlign w:val="center"/>
          </w:tcPr>
          <w:p w14:paraId="6E2FBE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38B5F8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80F54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F223A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continue"/>
            <w:vAlign w:val="center"/>
          </w:tcPr>
          <w:p w14:paraId="1F1DFA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C10B5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07FD91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continue"/>
            <w:vAlign w:val="center"/>
          </w:tcPr>
          <w:p w14:paraId="25C3D2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645D8A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3A095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200.67</w:t>
            </w:r>
          </w:p>
        </w:tc>
        <w:tc>
          <w:tcPr>
            <w:tcW w:w="291" w:type="pct"/>
            <w:vMerge w:val="continue"/>
            <w:vAlign w:val="center"/>
          </w:tcPr>
          <w:p w14:paraId="728CBB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C1392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D9B3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128</w:t>
            </w:r>
          </w:p>
        </w:tc>
      </w:tr>
    </w:tbl>
    <w:p w14:paraId="4525250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D0B0FE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C6EFDB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9094B8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4A323E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1A6299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E97693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1AD370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D24062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A0C78A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B7E90B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183813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D01240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FCFDC7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44A66E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559737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3AEAE9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F6D7A7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600721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A249E30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7.1.1.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1.1-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9074785" cy="5012055"/>
            <wp:effectExtent l="0" t="0" r="0" b="0"/>
            <wp:docPr id="1989398042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9398042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D5712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C61C2B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D7814D6"/>
    <w:p w14:paraId="02C449A9"/>
    <w:p w14:paraId="3F4A8BDF"/>
    <w:p w14:paraId="29E4BBB0">
      <w:pPr>
        <w:pStyle w:val="8"/>
      </w:pPr>
      <w:r>
        <w:rPr>
          <w:rFonts w:hint="eastAsia"/>
        </w:rPr>
        <w:t>7.1.1.3.1.2</w:t>
      </w:r>
      <w:r>
        <w:tab/>
      </w:r>
      <w:r>
        <w:rPr>
          <w:rFonts w:hint="eastAsia"/>
        </w:rPr>
        <w:t>[5~7kbps]</w:t>
      </w:r>
    </w:p>
    <w:p w14:paraId="254B110C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 xml:space="preserve">Table </w:t>
      </w:r>
      <w:r>
        <w:rPr>
          <w:rFonts w:ascii="Times New Roman" w:hAnsi="Times New Roman" w:cs="Times New Roman"/>
          <w:sz w:val="20"/>
          <w:szCs w:val="20"/>
        </w:rPr>
        <w:t>7.1.1.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1.2-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06"/>
        <w:gridCol w:w="1101"/>
        <w:gridCol w:w="1132"/>
        <w:gridCol w:w="723"/>
        <w:gridCol w:w="704"/>
        <w:gridCol w:w="636"/>
        <w:gridCol w:w="676"/>
        <w:gridCol w:w="679"/>
        <w:gridCol w:w="724"/>
        <w:gridCol w:w="909"/>
        <w:gridCol w:w="673"/>
        <w:gridCol w:w="673"/>
        <w:gridCol w:w="1042"/>
        <w:gridCol w:w="613"/>
        <w:gridCol w:w="873"/>
        <w:gridCol w:w="819"/>
        <w:gridCol w:w="679"/>
        <w:gridCol w:w="839"/>
      </w:tblGrid>
      <w:tr w14:paraId="43265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4BD9C8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~5-7kbps, device 2b, D1T1, InF-DH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7CFE4E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</w:tr>
      <w:tr w14:paraId="0F164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0" w:hRule="atLeast"/>
        </w:trPr>
        <w:tc>
          <w:tcPr>
            <w:tcW w:w="2526" w:type="pct"/>
            <w:gridSpan w:val="9"/>
            <w:shd w:val="clear" w:color="auto" w:fill="auto"/>
          </w:tcPr>
          <w:p w14:paraId="31A047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176" w:type="pct"/>
            <w:gridSpan w:val="8"/>
            <w:shd w:val="clear" w:color="auto" w:fill="auto"/>
          </w:tcPr>
          <w:p w14:paraId="6CEFFE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Carrier frequency (MHz)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(15) Row indices in the table.</w:t>
            </w:r>
          </w:p>
        </w:tc>
        <w:tc>
          <w:tcPr>
            <w:tcW w:w="297" w:type="pct"/>
            <w:shd w:val="clear" w:color="auto" w:fill="auto"/>
          </w:tcPr>
          <w:p w14:paraId="4E0E21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</w:tr>
      <w:tr w14:paraId="426CC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shd w:val="clear" w:color="D9E1F2" w:fill="D9E1F2"/>
            <w:noWrap/>
            <w:vAlign w:val="center"/>
          </w:tcPr>
          <w:p w14:paraId="641A92F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87" w:type="pct"/>
            <w:shd w:val="clear" w:color="D9E1F2" w:fill="D9E1F2"/>
            <w:noWrap/>
            <w:vAlign w:val="center"/>
          </w:tcPr>
          <w:p w14:paraId="6A860F1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98" w:type="pct"/>
            <w:shd w:val="clear" w:color="D9E1F2" w:fill="D9E1F2"/>
            <w:noWrap/>
            <w:vAlign w:val="center"/>
          </w:tcPr>
          <w:p w14:paraId="33FD9FA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5" w:type="pct"/>
            <w:shd w:val="clear" w:color="D9E1F2" w:fill="D9E1F2"/>
            <w:noWrap/>
            <w:vAlign w:val="center"/>
          </w:tcPr>
          <w:p w14:paraId="23E2894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48" w:type="pct"/>
            <w:shd w:val="clear" w:color="D9E1F2" w:fill="D9E1F2"/>
            <w:noWrap/>
            <w:vAlign w:val="center"/>
          </w:tcPr>
          <w:p w14:paraId="44B9712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4" w:type="pct"/>
            <w:shd w:val="clear" w:color="D9E1F2" w:fill="D9E1F2"/>
            <w:noWrap/>
            <w:vAlign w:val="center"/>
          </w:tcPr>
          <w:p w14:paraId="1937223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38" w:type="pct"/>
            <w:shd w:val="clear" w:color="D9E1F2" w:fill="D9E1F2"/>
            <w:noWrap/>
            <w:vAlign w:val="center"/>
          </w:tcPr>
          <w:p w14:paraId="7328562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6D7EA6A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5" w:type="pct"/>
            <w:shd w:val="clear" w:color="D9E1F2" w:fill="D9E1F2"/>
            <w:noWrap/>
            <w:vAlign w:val="center"/>
          </w:tcPr>
          <w:p w14:paraId="2ECD532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287" w:type="pct"/>
            <w:shd w:val="clear" w:color="D9E1F2" w:fill="D9E1F2"/>
            <w:noWrap/>
            <w:vAlign w:val="center"/>
          </w:tcPr>
          <w:p w14:paraId="15FCC9D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7" w:type="pct"/>
            <w:shd w:val="clear" w:color="D9E1F2" w:fill="D9E1F2"/>
            <w:noWrap/>
            <w:vAlign w:val="center"/>
          </w:tcPr>
          <w:p w14:paraId="1DD793B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7" w:type="pct"/>
            <w:shd w:val="clear" w:color="D9E1F2" w:fill="D9E1F2"/>
            <w:noWrap/>
            <w:vAlign w:val="center"/>
          </w:tcPr>
          <w:p w14:paraId="724BD60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66" w:type="pct"/>
            <w:shd w:val="clear" w:color="D9E1F2" w:fill="D9E1F2"/>
            <w:noWrap/>
            <w:vAlign w:val="center"/>
          </w:tcPr>
          <w:p w14:paraId="625EF45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6" w:type="pct"/>
            <w:shd w:val="clear" w:color="D9E1F2" w:fill="D9E1F2"/>
            <w:noWrap/>
            <w:vAlign w:val="center"/>
          </w:tcPr>
          <w:p w14:paraId="6FD02B6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07" w:type="pct"/>
            <w:shd w:val="clear" w:color="D9E1F2" w:fill="D9E1F2"/>
            <w:noWrap/>
            <w:vAlign w:val="center"/>
          </w:tcPr>
          <w:p w14:paraId="201F10E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88" w:type="pct"/>
            <w:shd w:val="clear" w:color="D9E1F2" w:fill="D9E1F2"/>
            <w:noWrap/>
            <w:vAlign w:val="center"/>
          </w:tcPr>
          <w:p w14:paraId="62D81DC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17FBF79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38557B6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14:paraId="50BB5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612ED3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D1T1-C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5C727F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2FA553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95.51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7488A9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76.1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39D6E6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045B44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38" w:type="pct"/>
            <w:shd w:val="clear" w:color="auto" w:fill="auto"/>
            <w:vAlign w:val="center"/>
          </w:tcPr>
          <w:p w14:paraId="3C560B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4C1100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435141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1F5558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283954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3A5D1B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210163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4D50AE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07" w:type="pct"/>
            <w:vMerge w:val="restart"/>
            <w:shd w:val="clear" w:color="auto" w:fill="auto"/>
            <w:vAlign w:val="center"/>
          </w:tcPr>
          <w:p w14:paraId="2B37FE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1E18EC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3D3D2B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6EAF28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87</w:t>
            </w:r>
          </w:p>
        </w:tc>
      </w:tr>
      <w:tr w14:paraId="0C1AE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EF1E1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60599C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68E8CE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463F87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100.94</w:t>
            </w:r>
          </w:p>
        </w:tc>
        <w:tc>
          <w:tcPr>
            <w:tcW w:w="248" w:type="pct"/>
            <w:vMerge w:val="continue"/>
            <w:vAlign w:val="center"/>
          </w:tcPr>
          <w:p w14:paraId="0E330C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5778CA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4FF37E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9" w:type="pct"/>
            <w:vMerge w:val="continue"/>
            <w:vAlign w:val="center"/>
          </w:tcPr>
          <w:p w14:paraId="4B3A3D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145D34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14:paraId="56C40D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-98.35</w:t>
            </w:r>
          </w:p>
        </w:tc>
        <w:tc>
          <w:tcPr>
            <w:tcW w:w="237" w:type="pct"/>
            <w:vMerge w:val="continue"/>
            <w:vAlign w:val="center"/>
          </w:tcPr>
          <w:p w14:paraId="3A37E1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0CC0E5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66" w:type="pct"/>
            <w:vMerge w:val="continue"/>
            <w:vAlign w:val="center"/>
          </w:tcPr>
          <w:p w14:paraId="5F2D26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restart"/>
            <w:shd w:val="clear" w:color="auto" w:fill="auto"/>
            <w:vAlign w:val="center"/>
          </w:tcPr>
          <w:p w14:paraId="622498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7" w:type="pct"/>
            <w:vMerge w:val="continue"/>
            <w:vAlign w:val="center"/>
          </w:tcPr>
          <w:p w14:paraId="30FAFF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81B4B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A376F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B5E4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</w:tr>
      <w:tr w14:paraId="46DB8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FD109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1153DA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58E80C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592DFF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103.24</w:t>
            </w:r>
          </w:p>
        </w:tc>
        <w:tc>
          <w:tcPr>
            <w:tcW w:w="248" w:type="pct"/>
            <w:vMerge w:val="continue"/>
            <w:vAlign w:val="center"/>
          </w:tcPr>
          <w:p w14:paraId="54A558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66510B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E230B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16BFD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16EA6E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3AA696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3D5AC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74D92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55F57B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459F90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1570DB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5B205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97BFB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45C5F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</w:t>
            </w:r>
          </w:p>
        </w:tc>
      </w:tr>
      <w:tr w14:paraId="6200C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FDB0A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413AF9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0E949D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37.16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7670BB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48" w:type="pct"/>
            <w:vMerge w:val="continue"/>
            <w:vAlign w:val="center"/>
          </w:tcPr>
          <w:p w14:paraId="5DC7A1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4E9CD3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71724D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4913E8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1BC423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14:paraId="4E948D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7" w:type="pct"/>
            <w:vMerge w:val="continue"/>
            <w:vAlign w:val="center"/>
          </w:tcPr>
          <w:p w14:paraId="340800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206BA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4734A3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6" w:type="pct"/>
            <w:vMerge w:val="restart"/>
            <w:shd w:val="clear" w:color="auto" w:fill="auto"/>
            <w:vAlign w:val="center"/>
          </w:tcPr>
          <w:p w14:paraId="496469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7" w:type="pct"/>
            <w:vMerge w:val="continue"/>
            <w:vAlign w:val="center"/>
          </w:tcPr>
          <w:p w14:paraId="2C1F46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6DBE0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C43C3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EA318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109</w:t>
            </w:r>
          </w:p>
        </w:tc>
      </w:tr>
      <w:tr w14:paraId="725A5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37731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1EAF4E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465613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6F2A53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5C3F2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092DA2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6ACC0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C509B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5B71E7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3BD8C7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677C3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B8EF0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75B8A1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471561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1A4A97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AACDE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4CE38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6A2D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115</w:t>
            </w:r>
          </w:p>
        </w:tc>
      </w:tr>
      <w:tr w14:paraId="63528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E9387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4CC727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0F4E7D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513905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39613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7F7772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45DCC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3D8414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5" w:type="pct"/>
            <w:vMerge w:val="continue"/>
            <w:vAlign w:val="center"/>
          </w:tcPr>
          <w:p w14:paraId="0F1901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4D61BD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99DD9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7B8D3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08A438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6" w:type="pct"/>
            <w:vMerge w:val="continue"/>
            <w:vAlign w:val="center"/>
          </w:tcPr>
          <w:p w14:paraId="1F0EB2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11CFF0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715804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8B5A2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2B9D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110</w:t>
            </w:r>
          </w:p>
        </w:tc>
      </w:tr>
      <w:tr w14:paraId="6552B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FA32B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61D8B8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523D2A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0F872A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F7584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6A6452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5CF53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DB1EF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4E4153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3B3A2C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1D2E2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24E80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28AC57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769D09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0173CB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24ADE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D514C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2F6E8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116</w:t>
            </w:r>
          </w:p>
        </w:tc>
      </w:tr>
      <w:tr w14:paraId="745FD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246D0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61C28F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000999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0B5CDE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4E2F0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12EFB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27188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687DF6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5" w:type="pct"/>
            <w:vMerge w:val="continue"/>
            <w:vAlign w:val="center"/>
          </w:tcPr>
          <w:p w14:paraId="436BF2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1F5555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7B4A9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8CA37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60C9A0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6" w:type="pct"/>
            <w:vMerge w:val="continue"/>
            <w:vAlign w:val="center"/>
          </w:tcPr>
          <w:p w14:paraId="322DD9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240427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E6289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544EF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B6EA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111</w:t>
            </w:r>
          </w:p>
        </w:tc>
      </w:tr>
      <w:tr w14:paraId="7D606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CD332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6D3ECC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1D3490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04923C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9255E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29A9BE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FF4E5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10B00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3E2F14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2F2711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8C879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DF949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2F8FBC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384100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30B39C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758F45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4740F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7BBF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117</w:t>
            </w:r>
          </w:p>
        </w:tc>
      </w:tr>
      <w:tr w14:paraId="46E9A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5ED10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22A7ED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1F5565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62.86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2A3146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72.1</w:t>
            </w:r>
          </w:p>
        </w:tc>
        <w:tc>
          <w:tcPr>
            <w:tcW w:w="248" w:type="pct"/>
            <w:vMerge w:val="continue"/>
            <w:vAlign w:val="center"/>
          </w:tcPr>
          <w:p w14:paraId="3F798B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34F6B0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6D7CF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503C55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359865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7" w:type="pct"/>
            <w:vMerge w:val="continue"/>
            <w:vAlign w:val="center"/>
          </w:tcPr>
          <w:p w14:paraId="327281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DED5E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65C50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5E8CC6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6" w:type="pct"/>
            <w:vMerge w:val="continue"/>
            <w:vAlign w:val="center"/>
          </w:tcPr>
          <w:p w14:paraId="599639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733876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81521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DB974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AE11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103</w:t>
            </w:r>
          </w:p>
        </w:tc>
      </w:tr>
      <w:tr w14:paraId="2922A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DC377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1EBD1E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583E56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6A7A80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8A888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7483D4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078B9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27AF3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31DAC1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303468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5A8AA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297B9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61A96D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3BD74D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4DCCD6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64213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00279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01FB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97</w:t>
            </w:r>
          </w:p>
        </w:tc>
      </w:tr>
      <w:tr w14:paraId="73D65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22DFE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297828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01B44A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7C9038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3C193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744925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5208D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3CD46B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5" w:type="pct"/>
            <w:vMerge w:val="continue"/>
            <w:vAlign w:val="center"/>
          </w:tcPr>
          <w:p w14:paraId="3C3B9E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564DFF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94B3F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6CBFC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7A8F84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6" w:type="pct"/>
            <w:vMerge w:val="continue"/>
            <w:vAlign w:val="center"/>
          </w:tcPr>
          <w:p w14:paraId="6EEBA5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6129E6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F7814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CC660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16251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104</w:t>
            </w:r>
          </w:p>
        </w:tc>
      </w:tr>
      <w:tr w14:paraId="1EBF9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0114E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32F9C1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328F7C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45B778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AA2CE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42C6D6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112A0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2AF1A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328D3F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6FC0EF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7B63B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51743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6875FC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116D8C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32ABE4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768DD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D14FE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7313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98</w:t>
            </w:r>
          </w:p>
        </w:tc>
      </w:tr>
      <w:tr w14:paraId="2F55D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61F31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65BF47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761E30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7F2C2A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C6E55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0FDB14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2B766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30E561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5" w:type="pct"/>
            <w:vMerge w:val="continue"/>
            <w:vAlign w:val="center"/>
          </w:tcPr>
          <w:p w14:paraId="6AD55D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1680C3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4CAC3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1AF38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4A239A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6" w:type="pct"/>
            <w:vMerge w:val="continue"/>
            <w:vAlign w:val="center"/>
          </w:tcPr>
          <w:p w14:paraId="52DB61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4531F9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9314A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31171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42C3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105</w:t>
            </w:r>
          </w:p>
        </w:tc>
      </w:tr>
      <w:tr w14:paraId="027C2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AC2C3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6CD582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55FA11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756CFE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15B53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5794A0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BDF27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AF72B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373B78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7F7D2F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08ACE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82377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33AE45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3F9EA6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4477BF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1010B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033E9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2A301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99</w:t>
            </w:r>
          </w:p>
        </w:tc>
      </w:tr>
      <w:tr w14:paraId="4204C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09F29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25170B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001134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41.28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2F0936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68.1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0F831A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33A852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B7BDB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399A13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5" w:type="pct"/>
            <w:vMerge w:val="continue"/>
            <w:vAlign w:val="center"/>
          </w:tcPr>
          <w:p w14:paraId="66DFD5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14:paraId="340CD7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7" w:type="pct"/>
            <w:vMerge w:val="continue"/>
            <w:vAlign w:val="center"/>
          </w:tcPr>
          <w:p w14:paraId="6BAE56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1A2A55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652972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6" w:type="pct"/>
            <w:vMerge w:val="restart"/>
            <w:shd w:val="clear" w:color="auto" w:fill="auto"/>
            <w:vAlign w:val="center"/>
          </w:tcPr>
          <w:p w14:paraId="0218D1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07" w:type="pct"/>
            <w:vMerge w:val="continue"/>
            <w:vAlign w:val="center"/>
          </w:tcPr>
          <w:p w14:paraId="0D1935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B2605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C9DCD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D1A7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</w:t>
            </w:r>
          </w:p>
        </w:tc>
      </w:tr>
      <w:tr w14:paraId="3B504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BFD38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4C5FAB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0D5542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1AECC5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867CF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18378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BA8B1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11A5A0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5" w:type="pct"/>
            <w:vMerge w:val="continue"/>
            <w:vAlign w:val="center"/>
          </w:tcPr>
          <w:p w14:paraId="1A0EE3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482FF3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28FD2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29695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35EC95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6" w:type="pct"/>
            <w:vMerge w:val="continue"/>
            <w:vAlign w:val="center"/>
          </w:tcPr>
          <w:p w14:paraId="5024E1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31E159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D25A9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8E72A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75CB9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</w:t>
            </w:r>
          </w:p>
        </w:tc>
      </w:tr>
      <w:tr w14:paraId="11AA5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0F8C0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31F4E1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1A77C0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7F295B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70AE56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6B2C2E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90C22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0184F8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5" w:type="pct"/>
            <w:vMerge w:val="continue"/>
            <w:vAlign w:val="center"/>
          </w:tcPr>
          <w:p w14:paraId="65484F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2217C7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552D5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5D500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677BD5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6" w:type="pct"/>
            <w:vMerge w:val="continue"/>
            <w:vAlign w:val="center"/>
          </w:tcPr>
          <w:p w14:paraId="14B8FC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17B656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916AB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5C836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E469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</w:t>
            </w:r>
          </w:p>
        </w:tc>
      </w:tr>
      <w:tr w14:paraId="03B6D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DFCD1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76FC45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471564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1AC91C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05F3E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50FABE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E63AE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11254B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5" w:type="pct"/>
            <w:vMerge w:val="continue"/>
            <w:vAlign w:val="center"/>
          </w:tcPr>
          <w:p w14:paraId="5EDDAB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78FB76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1F228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1FACE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2DC1EA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6" w:type="pct"/>
            <w:vMerge w:val="continue"/>
            <w:vAlign w:val="center"/>
          </w:tcPr>
          <w:p w14:paraId="0352EF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1FC9C9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B4A04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1ADDE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40EC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</w:t>
            </w:r>
          </w:p>
        </w:tc>
      </w:tr>
      <w:tr w14:paraId="59DE2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8A598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23C70D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2663BE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221.91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5B8842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84.1</w:t>
            </w:r>
          </w:p>
        </w:tc>
        <w:tc>
          <w:tcPr>
            <w:tcW w:w="248" w:type="pct"/>
            <w:vMerge w:val="continue"/>
            <w:vAlign w:val="center"/>
          </w:tcPr>
          <w:p w14:paraId="156826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57909E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22502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40CADD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5" w:type="pct"/>
            <w:vMerge w:val="continue"/>
            <w:vAlign w:val="center"/>
          </w:tcPr>
          <w:p w14:paraId="419D31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14:paraId="468B8C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-60</w:t>
            </w:r>
          </w:p>
        </w:tc>
        <w:tc>
          <w:tcPr>
            <w:tcW w:w="237" w:type="pct"/>
            <w:vMerge w:val="continue"/>
            <w:vAlign w:val="center"/>
          </w:tcPr>
          <w:p w14:paraId="7292BD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028CA6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68DF5D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6" w:type="pct"/>
            <w:vMerge w:val="restart"/>
            <w:shd w:val="clear" w:color="auto" w:fill="auto"/>
            <w:vAlign w:val="center"/>
          </w:tcPr>
          <w:p w14:paraId="5C091F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7" w:type="pct"/>
            <w:vMerge w:val="continue"/>
            <w:vAlign w:val="center"/>
          </w:tcPr>
          <w:p w14:paraId="65157A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4066C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5815B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E98E0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121</w:t>
            </w:r>
          </w:p>
        </w:tc>
      </w:tr>
      <w:tr w14:paraId="4C5CF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B0E2A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298361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304801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556492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E6720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2545FC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8E90A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6F340A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5" w:type="pct"/>
            <w:vMerge w:val="continue"/>
            <w:vAlign w:val="center"/>
          </w:tcPr>
          <w:p w14:paraId="3A7D6F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791C9E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A0119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748F4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44D0BB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6" w:type="pct"/>
            <w:vMerge w:val="continue"/>
            <w:vAlign w:val="center"/>
          </w:tcPr>
          <w:p w14:paraId="16A32C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0D0005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4CC96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7BAAE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CCBC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</w:tr>
      <w:tr w14:paraId="4D4F2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4E523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059371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046EBD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1102.05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276A28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99.34</w:t>
            </w:r>
          </w:p>
        </w:tc>
        <w:tc>
          <w:tcPr>
            <w:tcW w:w="248" w:type="pct"/>
            <w:vMerge w:val="continue"/>
            <w:vAlign w:val="center"/>
          </w:tcPr>
          <w:p w14:paraId="2EAC40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2128BF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333F92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9" w:type="pct"/>
            <w:shd w:val="clear" w:color="auto" w:fill="auto"/>
            <w:vAlign w:val="center"/>
          </w:tcPr>
          <w:p w14:paraId="28DEC5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5" w:type="pct"/>
            <w:vMerge w:val="continue"/>
            <w:vAlign w:val="center"/>
          </w:tcPr>
          <w:p w14:paraId="0555AA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42834F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-95.45</w:t>
            </w:r>
          </w:p>
        </w:tc>
        <w:tc>
          <w:tcPr>
            <w:tcW w:w="237" w:type="pct"/>
            <w:vMerge w:val="continue"/>
            <w:vAlign w:val="center"/>
          </w:tcPr>
          <w:p w14:paraId="429668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F28D1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66" w:type="pct"/>
            <w:vMerge w:val="continue"/>
            <w:vAlign w:val="center"/>
          </w:tcPr>
          <w:p w14:paraId="7BE906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35A8D6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2931F2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7C3ACB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 w:val="continue"/>
            <w:vAlign w:val="center"/>
          </w:tcPr>
          <w:p w14:paraId="769BE5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CDA5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</w:tr>
      <w:tr w14:paraId="6D590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0672B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40ECAE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52F517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586.45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1F8FC9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93.34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6A2C29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3B45FE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74415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59F066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55" w:type="pct"/>
            <w:vMerge w:val="continue"/>
            <w:vAlign w:val="center"/>
          </w:tcPr>
          <w:p w14:paraId="768EDC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61B93F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-79.45</w:t>
            </w:r>
          </w:p>
        </w:tc>
        <w:tc>
          <w:tcPr>
            <w:tcW w:w="237" w:type="pct"/>
            <w:vMerge w:val="continue"/>
            <w:vAlign w:val="center"/>
          </w:tcPr>
          <w:p w14:paraId="1AB861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2E8B17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6" w:type="pct"/>
            <w:vMerge w:val="continue"/>
            <w:vAlign w:val="center"/>
          </w:tcPr>
          <w:p w14:paraId="291F18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restart"/>
            <w:shd w:val="clear" w:color="auto" w:fill="auto"/>
            <w:vAlign w:val="center"/>
          </w:tcPr>
          <w:p w14:paraId="28F169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07" w:type="pct"/>
            <w:vMerge w:val="continue"/>
            <w:vAlign w:val="center"/>
          </w:tcPr>
          <w:p w14:paraId="507A52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7FCC9B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783CB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2DFD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</w:t>
            </w:r>
          </w:p>
        </w:tc>
      </w:tr>
      <w:tr w14:paraId="29148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C4E5B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3513CE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53EED4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16.03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0C6928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248" w:type="pct"/>
            <w:vMerge w:val="continue"/>
            <w:vAlign w:val="center"/>
          </w:tcPr>
          <w:p w14:paraId="39541B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6AC17C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1BD681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0F321B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105528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14:paraId="2E0683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7" w:type="pct"/>
            <w:vMerge w:val="continue"/>
            <w:vAlign w:val="center"/>
          </w:tcPr>
          <w:p w14:paraId="4AF8AC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0ED1F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63E414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3FF6FD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016D17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13324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2172F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8255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</w:tr>
      <w:tr w14:paraId="4D393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48212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5D1216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19F3A0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324E0D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776D5C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3987A4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3CACA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5C3C1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31E38E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01D497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3BA30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8D48A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7CC5AF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46E3C7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2B7732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6D8D1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6D70D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324FE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148</w:t>
            </w:r>
          </w:p>
        </w:tc>
      </w:tr>
      <w:tr w14:paraId="3BBFB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72294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74A3F4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50D79A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27.68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7A3FB4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64.3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78FF89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7E4AD7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83B42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47D22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3F981B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7" w:type="pct"/>
            <w:vMerge w:val="continue"/>
            <w:vAlign w:val="center"/>
          </w:tcPr>
          <w:p w14:paraId="496918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5FCAA5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7" w:type="pct"/>
            <w:vMerge w:val="continue"/>
            <w:vAlign w:val="center"/>
          </w:tcPr>
          <w:p w14:paraId="7C37F5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09BFBF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1C14D1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65C433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2EFE7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88D7E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74C78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138</w:t>
            </w:r>
          </w:p>
        </w:tc>
      </w:tr>
      <w:tr w14:paraId="792F0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45D2B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454949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27945F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022D1C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17B249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2DAD46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B7175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AC47B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5EBC14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70738A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B887D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E4BDD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1F7C5E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014D8A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16D6B5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5EEA9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FFA85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8EB62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146</w:t>
            </w:r>
          </w:p>
        </w:tc>
      </w:tr>
      <w:tr w14:paraId="66D75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BBB0C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71E37F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3FA131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41.28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25F39C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68.1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0DB9D8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2DC14A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B48CE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32FE9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4016E5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4976E7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1AE6D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7" w:type="pct"/>
            <w:vMerge w:val="continue"/>
            <w:vAlign w:val="center"/>
          </w:tcPr>
          <w:p w14:paraId="4BB97D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260D4C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673555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0427AB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0FA67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16C13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2ACB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134</w:t>
            </w:r>
          </w:p>
        </w:tc>
      </w:tr>
      <w:tr w14:paraId="218C4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E9B30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52B00E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47260C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19BA0D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1AA64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50EDFC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503AE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951DC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24905A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50F812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7D8B9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051B3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494ED9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70EBC3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1FB494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DBF0C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54F18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6952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135</w:t>
            </w:r>
          </w:p>
        </w:tc>
      </w:tr>
      <w:tr w14:paraId="02972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E669F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6208A2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0048AC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7EFDAE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50C7E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2B675E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79770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7B842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02CE7B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466B8D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72C48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8F82B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13B761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7D2914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2C097F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35C7E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E6EC2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1E2C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136</w:t>
            </w:r>
          </w:p>
        </w:tc>
      </w:tr>
      <w:tr w14:paraId="418DD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C8AFF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7B7126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3EEAAB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4BB26D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728EA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7B6B1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6C10A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6BB8B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23D2CD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6913A5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1BC5D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26AE3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79B984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5D138A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51B734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7C6398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3D03C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A70C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137</w:t>
            </w:r>
          </w:p>
        </w:tc>
      </w:tr>
      <w:tr w14:paraId="1A0CA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90191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4C385F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29A917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56ED9F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74FBCD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7B112D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D10E6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C5B91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0FF497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3560F3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3721D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BE0B5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66A17D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5C584F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42EDA2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188CE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86ACE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48694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142</w:t>
            </w:r>
          </w:p>
        </w:tc>
      </w:tr>
      <w:tr w14:paraId="2225D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21C83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4AFE01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0D84B7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37814D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67E35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62E0A6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F6116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AB2CD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2875C9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49BC6C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C8838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0E4EF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19BCB3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773ABE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239D81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C8AB3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02471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122E1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143</w:t>
            </w:r>
          </w:p>
        </w:tc>
      </w:tr>
      <w:tr w14:paraId="39AD9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09AA5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67C391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54A532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609EB3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35F62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3D48A4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6CAD4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E547D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1A56A4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08E7D9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180C0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376B9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7CA866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635EE1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4A0C25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EFC9C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C192F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3D74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144</w:t>
            </w:r>
          </w:p>
        </w:tc>
      </w:tr>
      <w:tr w14:paraId="20265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48D1F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45077F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4BABD7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1A85DF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CD483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FD459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06953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3BF4C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6CE059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75DD4B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59D4E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EDEA2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7E0AEA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03D0FA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0339CB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B429B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556DE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09430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145</w:t>
            </w:r>
          </w:p>
        </w:tc>
      </w:tr>
      <w:tr w14:paraId="2AB21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9653B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3B95C5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7BB8FB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69.83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029071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73.1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7A4D34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7ED558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9B277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E9C93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47E494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2729F6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7" w:type="pct"/>
            <w:vMerge w:val="continue"/>
            <w:vAlign w:val="center"/>
          </w:tcPr>
          <w:p w14:paraId="0FD860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AEC56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57C188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36AC42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0989AF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23180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0294C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71E0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139</w:t>
            </w:r>
          </w:p>
        </w:tc>
      </w:tr>
      <w:tr w14:paraId="0BCD9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D0EA7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062E22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32F286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1D0D70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79709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686103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CBDE4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BF135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7F981B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095C4A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7" w:type="pct"/>
            <w:vMerge w:val="continue"/>
            <w:vAlign w:val="center"/>
          </w:tcPr>
          <w:p w14:paraId="34B0DD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036C9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50CD4A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6EB987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5EA1B2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7C59D7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DA8A7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34EF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141</w:t>
            </w:r>
          </w:p>
        </w:tc>
      </w:tr>
      <w:tr w14:paraId="2095C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A7206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3368D3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577C19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4EE4B3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36D015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67DC7A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059DB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2558C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06F805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73F19D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7" w:type="pct"/>
            <w:vMerge w:val="continue"/>
            <w:vAlign w:val="center"/>
          </w:tcPr>
          <w:p w14:paraId="173D52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68A0F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1984C4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1569FE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1E62DA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155AF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F4BBF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81033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147</w:t>
            </w:r>
          </w:p>
        </w:tc>
      </w:tr>
      <w:tr w14:paraId="6F42C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D5510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33680B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398161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338D7A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59F5B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5D8AFE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85C5F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AC591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1861DD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7D8119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7" w:type="pct"/>
            <w:vMerge w:val="continue"/>
            <w:vAlign w:val="center"/>
          </w:tcPr>
          <w:p w14:paraId="5CB26D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4315B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34997F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7FAA5A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456473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9BDAB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C7A21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6058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149</w:t>
            </w:r>
          </w:p>
        </w:tc>
      </w:tr>
      <w:tr w14:paraId="2EDD1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F4BD9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4BDE7D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31876A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19.78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331818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61.1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3E6FE5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65C055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E9027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1B4E84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2E4A1A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14:paraId="6BE83C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7" w:type="pct"/>
            <w:vMerge w:val="continue"/>
            <w:vAlign w:val="center"/>
          </w:tcPr>
          <w:p w14:paraId="47763D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1E1F0C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66" w:type="pct"/>
            <w:vMerge w:val="continue"/>
            <w:vAlign w:val="center"/>
          </w:tcPr>
          <w:p w14:paraId="282815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restart"/>
            <w:shd w:val="clear" w:color="auto" w:fill="auto"/>
            <w:vAlign w:val="center"/>
          </w:tcPr>
          <w:p w14:paraId="24D76B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7" w:type="pct"/>
            <w:vMerge w:val="continue"/>
            <w:vAlign w:val="center"/>
          </w:tcPr>
          <w:p w14:paraId="775327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C29D3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B998B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C95EE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</w:t>
            </w:r>
          </w:p>
        </w:tc>
      </w:tr>
      <w:tr w14:paraId="78571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3F1F0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23992B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462685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4EEC7F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1F5AF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296BBD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55FB7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40234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439C4A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5DF07C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DF210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A6876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148871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5181DC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7DF4E1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68E3E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A1249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8917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</w:t>
            </w:r>
          </w:p>
        </w:tc>
      </w:tr>
      <w:tr w14:paraId="029F7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02255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004066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419E20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6A4064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36C7D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3419D0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D5750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9C137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047D14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4D9040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20ABC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0F6AC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7251B7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440066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5E6B0F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C2D72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68091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61F9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</w:t>
            </w:r>
          </w:p>
        </w:tc>
      </w:tr>
      <w:tr w14:paraId="36C84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9F001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476FF7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2D69FC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77.58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560B3F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74.1</w:t>
            </w:r>
          </w:p>
        </w:tc>
        <w:tc>
          <w:tcPr>
            <w:tcW w:w="248" w:type="pct"/>
            <w:vMerge w:val="continue"/>
            <w:vAlign w:val="center"/>
          </w:tcPr>
          <w:p w14:paraId="089423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363431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B4E02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ABC18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2D0875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7" w:type="pct"/>
            <w:vMerge w:val="continue"/>
            <w:vAlign w:val="center"/>
          </w:tcPr>
          <w:p w14:paraId="388BF5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C4BE7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6F61D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1AD80E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6DB3F6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2BFB78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95912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9164D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9694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</w:t>
            </w:r>
          </w:p>
        </w:tc>
      </w:tr>
      <w:tr w14:paraId="7F8BE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D11A2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689A12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79C0A7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6EDB28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8B4EE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002074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8215C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2DD5E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717BFC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3C89D5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EC717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6ED95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638CFE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32FA4B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471D28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4A2ED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96ECC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A60E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</w:t>
            </w:r>
          </w:p>
        </w:tc>
      </w:tr>
      <w:tr w14:paraId="3B555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561FC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0B3355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4B5641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470CB2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D3258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F8B3D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BB09B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137DD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572A9A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187A8D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097D3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B8B15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31BAC2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64B997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3F04CC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62595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AF485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1A3FE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</w:t>
            </w:r>
          </w:p>
        </w:tc>
      </w:tr>
      <w:tr w14:paraId="112AF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417B2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2C2188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1D75C9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4AAD3A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103.34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72BA70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75879A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6E3797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9" w:type="pct"/>
            <w:shd w:val="clear" w:color="auto" w:fill="auto"/>
            <w:vAlign w:val="center"/>
          </w:tcPr>
          <w:p w14:paraId="65AE6D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55" w:type="pct"/>
            <w:vMerge w:val="continue"/>
            <w:vAlign w:val="center"/>
          </w:tcPr>
          <w:p w14:paraId="6FAD0D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5CF6E3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-98.1</w:t>
            </w:r>
          </w:p>
        </w:tc>
        <w:tc>
          <w:tcPr>
            <w:tcW w:w="237" w:type="pct"/>
            <w:vMerge w:val="continue"/>
            <w:vAlign w:val="center"/>
          </w:tcPr>
          <w:p w14:paraId="067861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5341F4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2445DE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6" w:type="pct"/>
            <w:vMerge w:val="restart"/>
            <w:shd w:val="clear" w:color="auto" w:fill="auto"/>
            <w:vAlign w:val="center"/>
          </w:tcPr>
          <w:p w14:paraId="276E0F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07" w:type="pct"/>
            <w:vMerge w:val="continue"/>
            <w:vAlign w:val="center"/>
          </w:tcPr>
          <w:p w14:paraId="446417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EF052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4934D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20126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</w:t>
            </w:r>
          </w:p>
        </w:tc>
      </w:tr>
      <w:tr w14:paraId="6C817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82BCA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02F3E2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613B25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352851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102.44</w:t>
            </w:r>
          </w:p>
        </w:tc>
        <w:tc>
          <w:tcPr>
            <w:tcW w:w="248" w:type="pct"/>
            <w:vMerge w:val="continue"/>
            <w:vAlign w:val="center"/>
          </w:tcPr>
          <w:p w14:paraId="66D501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4AD21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0E786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5D1BB4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55" w:type="pct"/>
            <w:vMerge w:val="continue"/>
            <w:vAlign w:val="center"/>
          </w:tcPr>
          <w:p w14:paraId="0AF983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14:paraId="212758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-97.1</w:t>
            </w:r>
          </w:p>
        </w:tc>
        <w:tc>
          <w:tcPr>
            <w:tcW w:w="237" w:type="pct"/>
            <w:vMerge w:val="continue"/>
            <w:vAlign w:val="center"/>
          </w:tcPr>
          <w:p w14:paraId="7D795C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3DC30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212B09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6" w:type="pct"/>
            <w:vMerge w:val="continue"/>
            <w:vAlign w:val="center"/>
          </w:tcPr>
          <w:p w14:paraId="0B0744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30E4DA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6A52A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9530D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492E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</w:t>
            </w:r>
          </w:p>
        </w:tc>
      </w:tr>
      <w:tr w14:paraId="3595E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DF568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0AC268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5F3767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6B99F0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112.44</w:t>
            </w:r>
          </w:p>
        </w:tc>
        <w:tc>
          <w:tcPr>
            <w:tcW w:w="248" w:type="pct"/>
            <w:vMerge w:val="continue"/>
            <w:vAlign w:val="center"/>
          </w:tcPr>
          <w:p w14:paraId="0BB3A6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05F7C0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CAE7F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D4EF7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7981F7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7" w:type="pct"/>
            <w:vMerge w:val="continue"/>
            <w:vAlign w:val="center"/>
          </w:tcPr>
          <w:p w14:paraId="09F569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6ED49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819E6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14B437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60CA6D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50E42B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C6B13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2D0AA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2F59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</w:t>
            </w:r>
          </w:p>
        </w:tc>
      </w:tr>
      <w:tr w14:paraId="1E57A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265E5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2A0F13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1F6A3C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49AF5C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113.34</w:t>
            </w:r>
          </w:p>
        </w:tc>
        <w:tc>
          <w:tcPr>
            <w:tcW w:w="248" w:type="pct"/>
            <w:vMerge w:val="continue"/>
            <w:vAlign w:val="center"/>
          </w:tcPr>
          <w:p w14:paraId="676D71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6C9968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450F0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401F19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55" w:type="pct"/>
            <w:vMerge w:val="continue"/>
            <w:vAlign w:val="center"/>
          </w:tcPr>
          <w:p w14:paraId="0411F8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4066A2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-98.1</w:t>
            </w:r>
          </w:p>
        </w:tc>
        <w:tc>
          <w:tcPr>
            <w:tcW w:w="237" w:type="pct"/>
            <w:vMerge w:val="continue"/>
            <w:vAlign w:val="center"/>
          </w:tcPr>
          <w:p w14:paraId="3C6C72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772A5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743473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6" w:type="pct"/>
            <w:vMerge w:val="continue"/>
            <w:vAlign w:val="center"/>
          </w:tcPr>
          <w:p w14:paraId="1B4BFA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4CD80D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78AC1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12518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7262B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</w:t>
            </w:r>
          </w:p>
        </w:tc>
      </w:tr>
      <w:tr w14:paraId="3E1F0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42550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468893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0094D9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27.11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696C35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64.1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7751DE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1ACBA3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113E9F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Alt1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2A8841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5" w:type="pct"/>
            <w:vMerge w:val="continue"/>
            <w:vAlign w:val="center"/>
          </w:tcPr>
          <w:p w14:paraId="484A44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14:paraId="642592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7" w:type="pct"/>
            <w:vMerge w:val="continue"/>
            <w:vAlign w:val="center"/>
          </w:tcPr>
          <w:p w14:paraId="107B3F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3340F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N//A</w:t>
            </w: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5F36D2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6" w:type="pct"/>
            <w:vMerge w:val="continue"/>
            <w:vAlign w:val="center"/>
          </w:tcPr>
          <w:p w14:paraId="553DA3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38BAE4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74C9BA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A0A6C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CF781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81</w:t>
            </w:r>
          </w:p>
        </w:tc>
      </w:tr>
      <w:tr w14:paraId="383A1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805E2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24C214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44869E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7B6CB5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476DA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2EA924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9D753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4B752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47EEFA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361B3C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DF6F9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6CBBC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211384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04CD5D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558473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554F31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continue"/>
            <w:vAlign w:val="center"/>
          </w:tcPr>
          <w:p w14:paraId="5A321E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FC449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85</w:t>
            </w:r>
          </w:p>
        </w:tc>
      </w:tr>
      <w:tr w14:paraId="1679C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75E85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702EE9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52BCB2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2C22D2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4EEECB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39FD1B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E1FB5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18E53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2C3034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506C82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DC53D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2D08F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561367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41798B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6EF72A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1B225C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 w:val="continue"/>
            <w:vAlign w:val="center"/>
          </w:tcPr>
          <w:p w14:paraId="104C25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4387F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79</w:t>
            </w:r>
          </w:p>
        </w:tc>
      </w:tr>
      <w:tr w14:paraId="619AF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93DBD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30A8BA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5418A7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50E1FE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8FBF2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448C4C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556BF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BEBE9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247831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320686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F674C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8FBAE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6A52AE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00F69D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100B51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1D4B5E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continue"/>
            <w:vAlign w:val="center"/>
          </w:tcPr>
          <w:p w14:paraId="6F6247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5861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83</w:t>
            </w:r>
          </w:p>
        </w:tc>
      </w:tr>
      <w:tr w14:paraId="73280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1398C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67C24E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2454A1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86.18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5DC66A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75.1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1FF926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344700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2FA4F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7D504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420A56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7" w:type="pct"/>
            <w:vMerge w:val="continue"/>
            <w:vAlign w:val="center"/>
          </w:tcPr>
          <w:p w14:paraId="21A426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15EBA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A21FE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252C47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2ECDD6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29A353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79BB45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 w:val="continue"/>
            <w:vAlign w:val="center"/>
          </w:tcPr>
          <w:p w14:paraId="20533F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A9DA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80</w:t>
            </w:r>
          </w:p>
        </w:tc>
      </w:tr>
      <w:tr w14:paraId="4A78D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0D53D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6FB4FB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0D1E27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58E47E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0E504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7CF38F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6D77D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3F296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7C7490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1ECFB5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17E7A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C36F1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32E399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607826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7C7607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56FB4E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continue"/>
            <w:vAlign w:val="center"/>
          </w:tcPr>
          <w:p w14:paraId="020CFC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73800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</w:tr>
      <w:tr w14:paraId="2D976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852BB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38FBC0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2D085F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353A2E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14281C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61D1E7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CAEB2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5056A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1BD933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7697B8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57F1B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852F8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522294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13B9E8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5E0636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2F5803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 w:val="continue"/>
            <w:vAlign w:val="center"/>
          </w:tcPr>
          <w:p w14:paraId="5E93F2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B9C3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78</w:t>
            </w:r>
          </w:p>
        </w:tc>
      </w:tr>
      <w:tr w14:paraId="3B78F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54600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099B2F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21872E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5A2258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2A0A6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815FF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EF791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AA3A6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132DAC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5A3A07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F3928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ECA9C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4DDD3F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3BD52A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7BC98E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7E72B4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continue"/>
            <w:vAlign w:val="center"/>
          </w:tcPr>
          <w:p w14:paraId="11939F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4E21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82</w:t>
            </w:r>
          </w:p>
        </w:tc>
      </w:tr>
      <w:tr w14:paraId="01EEB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A5891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22C328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33FA52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30.11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254DF3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65.1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3A9379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46B967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51B4D0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209F1F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1397A0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14:paraId="3B01E2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7" w:type="pct"/>
            <w:vMerge w:val="continue"/>
            <w:vAlign w:val="center"/>
          </w:tcPr>
          <w:p w14:paraId="526A4B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52CD0B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6" w:type="pct"/>
            <w:vMerge w:val="continue"/>
            <w:vAlign w:val="center"/>
          </w:tcPr>
          <w:p w14:paraId="1F34BF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459FE4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22202F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7D4A5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3EE52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DB58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</w:t>
            </w:r>
          </w:p>
        </w:tc>
      </w:tr>
      <w:tr w14:paraId="41CBE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F06AF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7E8C03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5C7365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5218BD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A1DA5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7E70CC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856B4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14C8D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30D1DA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7DC9C5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0A665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A9A10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138170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6" w:type="pct"/>
            <w:vMerge w:val="continue"/>
            <w:vAlign w:val="center"/>
          </w:tcPr>
          <w:p w14:paraId="67CDE3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60A0D9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5D014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AB2C8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C313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</w:t>
            </w:r>
          </w:p>
        </w:tc>
      </w:tr>
      <w:tr w14:paraId="2C190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5690F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6A89D1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443174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38509B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07783C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2AC679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B3EC3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1ED03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0CB1D5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1D5DC2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0F5E5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46D05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45786B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6" w:type="pct"/>
            <w:vMerge w:val="continue"/>
            <w:vAlign w:val="center"/>
          </w:tcPr>
          <w:p w14:paraId="37AF6E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60348E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B3D47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8F960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1FA58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</w:t>
            </w:r>
          </w:p>
        </w:tc>
      </w:tr>
      <w:tr w14:paraId="108AC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58498B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188565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5097CA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6A368B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99986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21C113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707C1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FA326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411533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656402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8B8DB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6CC78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1D39DD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6" w:type="pct"/>
            <w:vMerge w:val="continue"/>
            <w:vAlign w:val="center"/>
          </w:tcPr>
          <w:p w14:paraId="50005D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390F83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328AF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AD4B9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D286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</w:t>
            </w:r>
          </w:p>
        </w:tc>
      </w:tr>
      <w:tr w14:paraId="0F963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63EEF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276692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250B65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77.58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414EBC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74.1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04A53A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51C51E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22379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5E951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12F7F0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7" w:type="pct"/>
            <w:vMerge w:val="continue"/>
            <w:vAlign w:val="center"/>
          </w:tcPr>
          <w:p w14:paraId="4CBEE4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25D4E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09FAB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688AA0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6" w:type="pct"/>
            <w:vMerge w:val="continue"/>
            <w:vAlign w:val="center"/>
          </w:tcPr>
          <w:p w14:paraId="29413F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473ED9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121E1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BE5A5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3F8EC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</w:t>
            </w:r>
          </w:p>
        </w:tc>
      </w:tr>
      <w:tr w14:paraId="0E8EB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0E7A7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222459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6791D1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602906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0E55C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A1592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8AC0C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B56ED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20E5B3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272E2D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1A6F6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D5844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6E5692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6" w:type="pct"/>
            <w:vMerge w:val="continue"/>
            <w:vAlign w:val="center"/>
          </w:tcPr>
          <w:p w14:paraId="0A5044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446D36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2CD79D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6CFC2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7625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</w:t>
            </w:r>
          </w:p>
        </w:tc>
      </w:tr>
      <w:tr w14:paraId="19FA2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51238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771ED5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74F393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3F6624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4C867E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5EC04D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25F58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ED6DE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44120F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03D6C2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0DE5B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D6989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64D3B0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6" w:type="pct"/>
            <w:vMerge w:val="continue"/>
            <w:vAlign w:val="center"/>
          </w:tcPr>
          <w:p w14:paraId="283750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6D11BD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CA82A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A7F47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F44B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</w:tr>
      <w:tr w14:paraId="76B1A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C20F9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081D17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5F0844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5B4432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247DF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7A51F6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57D24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CFA6F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4E85C2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7C75BC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BD39A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FDDEA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4F8A1A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6" w:type="pct"/>
            <w:vMerge w:val="continue"/>
            <w:vAlign w:val="center"/>
          </w:tcPr>
          <w:p w14:paraId="0020E4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08D7CB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9B58E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538B2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19C5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</w:t>
            </w:r>
          </w:p>
        </w:tc>
      </w:tr>
      <w:tr w14:paraId="7A652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77ACB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5CE67E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11809B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137.55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0DED0C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79.55</w:t>
            </w:r>
          </w:p>
        </w:tc>
        <w:tc>
          <w:tcPr>
            <w:tcW w:w="248" w:type="pct"/>
            <w:vMerge w:val="continue"/>
            <w:vAlign w:val="center"/>
          </w:tcPr>
          <w:p w14:paraId="59F26D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444ECB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1DE067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9" w:type="pct"/>
            <w:vMerge w:val="continue"/>
            <w:vAlign w:val="center"/>
          </w:tcPr>
          <w:p w14:paraId="44E026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6627CB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1FAA4F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-64.45</w:t>
            </w:r>
          </w:p>
        </w:tc>
        <w:tc>
          <w:tcPr>
            <w:tcW w:w="237" w:type="pct"/>
            <w:vMerge w:val="continue"/>
            <w:vAlign w:val="center"/>
          </w:tcPr>
          <w:p w14:paraId="63A92C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C0CC5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40FC99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359EF1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2D91B2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97B7B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13430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3B27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</w:t>
            </w:r>
          </w:p>
        </w:tc>
      </w:tr>
      <w:tr w14:paraId="05192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51A10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2405AF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091B30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145.78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732026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80.1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337280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4AB893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6082F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317B3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5F507C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14:paraId="2DB67E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-66.45</w:t>
            </w:r>
          </w:p>
        </w:tc>
        <w:tc>
          <w:tcPr>
            <w:tcW w:w="237" w:type="pct"/>
            <w:vMerge w:val="continue"/>
            <w:vAlign w:val="center"/>
          </w:tcPr>
          <w:p w14:paraId="4D2BCB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42420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18F4E1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6" w:type="pct"/>
            <w:vMerge w:val="continue"/>
            <w:vAlign w:val="center"/>
          </w:tcPr>
          <w:p w14:paraId="05895C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01AAF7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6E2A4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FCBD5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9BD0F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</w:t>
            </w:r>
          </w:p>
        </w:tc>
      </w:tr>
      <w:tr w14:paraId="65856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187FD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492552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37D423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60574E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072BD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CCDA8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8CE9A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91C0D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5431BB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7" w:type="pct"/>
            <w:vMerge w:val="continue"/>
            <w:vAlign w:val="center"/>
          </w:tcPr>
          <w:p w14:paraId="12EF52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241E0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4400C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18212C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4BAC03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210DF9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02859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6FE1C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8515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</w:t>
            </w:r>
          </w:p>
        </w:tc>
      </w:tr>
      <w:tr w14:paraId="23C13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8D4D5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280EE9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5F325C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2A054F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84.1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28B6A9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029520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E0A11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351FB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0B1D70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0368E4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-64.45</w:t>
            </w:r>
          </w:p>
        </w:tc>
        <w:tc>
          <w:tcPr>
            <w:tcW w:w="237" w:type="pct"/>
            <w:vMerge w:val="continue"/>
            <w:vAlign w:val="center"/>
          </w:tcPr>
          <w:p w14:paraId="6A0490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C2434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23F858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6" w:type="pct"/>
            <w:vMerge w:val="continue"/>
            <w:vAlign w:val="center"/>
          </w:tcPr>
          <w:p w14:paraId="097570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797BC8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CD1C5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69444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1068F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</w:t>
            </w:r>
          </w:p>
        </w:tc>
      </w:tr>
      <w:tr w14:paraId="014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783B5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22D055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2D68E3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279.78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2BED71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86.3</w:t>
            </w:r>
          </w:p>
        </w:tc>
        <w:tc>
          <w:tcPr>
            <w:tcW w:w="248" w:type="pct"/>
            <w:vMerge w:val="continue"/>
            <w:vAlign w:val="center"/>
          </w:tcPr>
          <w:p w14:paraId="4F30FB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253CDF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B5630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485D4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3D3336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14:paraId="70CD5B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-78.95</w:t>
            </w:r>
          </w:p>
        </w:tc>
        <w:tc>
          <w:tcPr>
            <w:tcW w:w="237" w:type="pct"/>
            <w:vMerge w:val="continue"/>
            <w:vAlign w:val="center"/>
          </w:tcPr>
          <w:p w14:paraId="1138A6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56326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07BCEF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6" w:type="pct"/>
            <w:vMerge w:val="continue"/>
            <w:vAlign w:val="center"/>
          </w:tcPr>
          <w:p w14:paraId="764F43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59D4E5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774DF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9AC2B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0C70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</w:t>
            </w:r>
          </w:p>
        </w:tc>
      </w:tr>
      <w:tr w14:paraId="72A10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D8894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1BC64E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21CAA3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75FE62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B278C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775798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691A0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BB7B2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614112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7" w:type="pct"/>
            <w:vMerge w:val="continue"/>
            <w:vAlign w:val="center"/>
          </w:tcPr>
          <w:p w14:paraId="187D73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FCB10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C3B83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22214F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72E40C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31C47B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9C9DF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0953B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21C5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</w:t>
            </w:r>
          </w:p>
        </w:tc>
      </w:tr>
      <w:tr w14:paraId="23CE4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68CC7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01C0B6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592EC0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71A3B0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2FA3F5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400C03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7F25D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809E4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4E9789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14:paraId="2676A7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37" w:type="pct"/>
            <w:vMerge w:val="continue"/>
            <w:vAlign w:val="center"/>
          </w:tcPr>
          <w:p w14:paraId="31168B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8E0F6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795B37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6" w:type="pct"/>
            <w:vMerge w:val="continue"/>
            <w:vAlign w:val="center"/>
          </w:tcPr>
          <w:p w14:paraId="3B7C4D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2AA84F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5F11B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DCA2D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400A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</w:t>
            </w:r>
          </w:p>
        </w:tc>
      </w:tr>
      <w:tr w14:paraId="07648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CB752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5FE71E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4079AE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17357C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9F7C5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316C13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A26A1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717DE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49B32A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7" w:type="pct"/>
            <w:vMerge w:val="continue"/>
            <w:vAlign w:val="center"/>
          </w:tcPr>
          <w:p w14:paraId="7968EB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91FC9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3879C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64927B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629CAC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2F87C2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62C41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ACCDD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0527B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</w:t>
            </w:r>
          </w:p>
        </w:tc>
      </w:tr>
      <w:tr w14:paraId="33F00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7A427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2F8EA0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0DC131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655.59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47909C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94.4</w:t>
            </w:r>
          </w:p>
        </w:tc>
        <w:tc>
          <w:tcPr>
            <w:tcW w:w="248" w:type="pct"/>
            <w:vMerge w:val="continue"/>
            <w:vAlign w:val="center"/>
          </w:tcPr>
          <w:p w14:paraId="11C246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651586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05E590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Budget-Alt-2</w:t>
            </w:r>
          </w:p>
        </w:tc>
        <w:tc>
          <w:tcPr>
            <w:tcW w:w="239" w:type="pct"/>
            <w:shd w:val="clear" w:color="auto" w:fill="auto"/>
            <w:vAlign w:val="center"/>
          </w:tcPr>
          <w:p w14:paraId="52E0BD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5" w:type="pct"/>
            <w:vMerge w:val="continue"/>
            <w:vAlign w:val="center"/>
          </w:tcPr>
          <w:p w14:paraId="12C406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053E58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-99.09</w:t>
            </w:r>
          </w:p>
        </w:tc>
        <w:tc>
          <w:tcPr>
            <w:tcW w:w="237" w:type="pct"/>
            <w:vMerge w:val="continue"/>
            <w:vAlign w:val="center"/>
          </w:tcPr>
          <w:p w14:paraId="43E656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68449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4C0373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3B8559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7" w:type="pct"/>
            <w:vMerge w:val="continue"/>
            <w:vAlign w:val="center"/>
          </w:tcPr>
          <w:p w14:paraId="05D68D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3088C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A12AD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98950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</w:t>
            </w:r>
          </w:p>
        </w:tc>
      </w:tr>
      <w:tr w14:paraId="0EC07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98030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65C965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7A3FC2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7B284E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48" w:type="pct"/>
            <w:vMerge w:val="continue"/>
            <w:vAlign w:val="center"/>
          </w:tcPr>
          <w:p w14:paraId="5456C3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F9FC6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4F7E01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9" w:type="pct"/>
            <w:shd w:val="clear" w:color="auto" w:fill="auto"/>
            <w:vAlign w:val="center"/>
          </w:tcPr>
          <w:p w14:paraId="30019E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491866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14:paraId="482DCF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7" w:type="pct"/>
            <w:vMerge w:val="continue"/>
            <w:vAlign w:val="center"/>
          </w:tcPr>
          <w:p w14:paraId="2082E3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5853E1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6" w:type="pct"/>
            <w:vMerge w:val="continue"/>
            <w:vAlign w:val="center"/>
          </w:tcPr>
          <w:p w14:paraId="24EF11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restart"/>
            <w:shd w:val="clear" w:color="auto" w:fill="auto"/>
            <w:vAlign w:val="center"/>
          </w:tcPr>
          <w:p w14:paraId="0290E5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7" w:type="pct"/>
            <w:shd w:val="clear" w:color="auto" w:fill="auto"/>
            <w:vAlign w:val="center"/>
          </w:tcPr>
          <w:p w14:paraId="0BC914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162.61</w:t>
            </w:r>
          </w:p>
        </w:tc>
        <w:tc>
          <w:tcPr>
            <w:tcW w:w="288" w:type="pct"/>
            <w:vMerge w:val="continue"/>
            <w:vAlign w:val="center"/>
          </w:tcPr>
          <w:p w14:paraId="3C1E21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AF073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92E0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123</w:t>
            </w:r>
          </w:p>
        </w:tc>
      </w:tr>
      <w:tr w14:paraId="45FFF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95260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385724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0217B9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632B61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2394F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3BA176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C39E4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13FDFD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255" w:type="pct"/>
            <w:vMerge w:val="continue"/>
            <w:vAlign w:val="center"/>
          </w:tcPr>
          <w:p w14:paraId="120321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1D16B8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BA922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2A297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62A217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6" w:type="pct"/>
            <w:vMerge w:val="continue"/>
            <w:vAlign w:val="center"/>
          </w:tcPr>
          <w:p w14:paraId="7F7CA2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6B7707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186.43</w:t>
            </w:r>
          </w:p>
        </w:tc>
        <w:tc>
          <w:tcPr>
            <w:tcW w:w="288" w:type="pct"/>
            <w:vMerge w:val="continue"/>
            <w:vAlign w:val="center"/>
          </w:tcPr>
          <w:p w14:paraId="5063AD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B12FB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25806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125</w:t>
            </w:r>
          </w:p>
        </w:tc>
      </w:tr>
      <w:tr w14:paraId="4D57D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718B9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5A9EF5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1F3856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4F5BDC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22106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7FE1B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A69C9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1759FD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255" w:type="pct"/>
            <w:vMerge w:val="continue"/>
            <w:vAlign w:val="center"/>
          </w:tcPr>
          <w:p w14:paraId="725D32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7C5D4B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2381B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D8A60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209EAE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6" w:type="pct"/>
            <w:vMerge w:val="continue"/>
            <w:vAlign w:val="center"/>
          </w:tcPr>
          <w:p w14:paraId="02A081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62A497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190.39</w:t>
            </w:r>
          </w:p>
        </w:tc>
        <w:tc>
          <w:tcPr>
            <w:tcW w:w="288" w:type="pct"/>
            <w:vMerge w:val="continue"/>
            <w:vAlign w:val="center"/>
          </w:tcPr>
          <w:p w14:paraId="5F5B54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DCBCA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E26B0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127</w:t>
            </w:r>
          </w:p>
        </w:tc>
      </w:tr>
      <w:tr w14:paraId="26E3B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CD476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3DCB7F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42E36F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2A49CB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6C098B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453342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A9777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7FD954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5" w:type="pct"/>
            <w:vMerge w:val="continue"/>
            <w:vAlign w:val="center"/>
          </w:tcPr>
          <w:p w14:paraId="4F876C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194CD6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3C73D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D8630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201271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6" w:type="pct"/>
            <w:vMerge w:val="continue"/>
            <w:vAlign w:val="center"/>
          </w:tcPr>
          <w:p w14:paraId="7E9B93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317F2E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305.58</w:t>
            </w:r>
          </w:p>
        </w:tc>
        <w:tc>
          <w:tcPr>
            <w:tcW w:w="288" w:type="pct"/>
            <w:vMerge w:val="continue"/>
            <w:vAlign w:val="center"/>
          </w:tcPr>
          <w:p w14:paraId="7724B5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565E9D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D14F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122</w:t>
            </w:r>
          </w:p>
        </w:tc>
      </w:tr>
      <w:tr w14:paraId="3A21D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8B974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4DAD05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01BCBC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409F7A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12428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233C4E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BA9D9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1E13DC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255" w:type="pct"/>
            <w:vMerge w:val="continue"/>
            <w:vAlign w:val="center"/>
          </w:tcPr>
          <w:p w14:paraId="7AF123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0FF737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A1272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0CCC6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5AF363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6" w:type="pct"/>
            <w:vMerge w:val="continue"/>
            <w:vAlign w:val="center"/>
          </w:tcPr>
          <w:p w14:paraId="4638C0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0A43B1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247.63</w:t>
            </w:r>
          </w:p>
        </w:tc>
        <w:tc>
          <w:tcPr>
            <w:tcW w:w="288" w:type="pct"/>
            <w:vMerge w:val="continue"/>
            <w:vAlign w:val="center"/>
          </w:tcPr>
          <w:p w14:paraId="620C4E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D3B83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339D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124</w:t>
            </w:r>
          </w:p>
        </w:tc>
      </w:tr>
      <w:tr w14:paraId="42BD2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EDFA7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252F78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29392C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1162A7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0B832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05742F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5523D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4F17A1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255" w:type="pct"/>
            <w:vMerge w:val="continue"/>
            <w:vAlign w:val="center"/>
          </w:tcPr>
          <w:p w14:paraId="5894DE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6220C7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E9AF4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99AFD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0A0099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6" w:type="pct"/>
            <w:vMerge w:val="continue"/>
            <w:vAlign w:val="center"/>
          </w:tcPr>
          <w:p w14:paraId="5419FE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043447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297.65</w:t>
            </w:r>
          </w:p>
        </w:tc>
        <w:tc>
          <w:tcPr>
            <w:tcW w:w="288" w:type="pct"/>
            <w:vMerge w:val="continue"/>
            <w:vAlign w:val="center"/>
          </w:tcPr>
          <w:p w14:paraId="6497F5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4AB65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E59B6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126</w:t>
            </w:r>
          </w:p>
        </w:tc>
      </w:tr>
      <w:tr w14:paraId="51F36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D1819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50A004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25DCA6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2.52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1CEAF1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41.49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7C2CA2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5750F1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5751CC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7817B5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5" w:type="pct"/>
            <w:vMerge w:val="continue"/>
            <w:vAlign w:val="center"/>
          </w:tcPr>
          <w:p w14:paraId="40AD62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14:paraId="56B186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-25.39</w:t>
            </w:r>
          </w:p>
        </w:tc>
        <w:tc>
          <w:tcPr>
            <w:tcW w:w="237" w:type="pct"/>
            <w:vMerge w:val="continue"/>
            <w:vAlign w:val="center"/>
          </w:tcPr>
          <w:p w14:paraId="73769D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287701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6" w:type="pct"/>
            <w:vMerge w:val="continue"/>
            <w:vAlign w:val="center"/>
          </w:tcPr>
          <w:p w14:paraId="78754E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restart"/>
            <w:shd w:val="clear" w:color="auto" w:fill="auto"/>
            <w:vAlign w:val="center"/>
          </w:tcPr>
          <w:p w14:paraId="4745EA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07" w:type="pct"/>
            <w:vMerge w:val="restart"/>
            <w:shd w:val="clear" w:color="auto" w:fill="auto"/>
            <w:vAlign w:val="center"/>
          </w:tcPr>
          <w:p w14:paraId="6040E5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88" w:type="pct"/>
            <w:vMerge w:val="continue"/>
            <w:vAlign w:val="center"/>
          </w:tcPr>
          <w:p w14:paraId="34BD76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36B11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794F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93</w:t>
            </w:r>
          </w:p>
        </w:tc>
      </w:tr>
      <w:tr w14:paraId="53CD2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0BD18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716D5F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0BFECB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2.79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48DB4D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42.49</w:t>
            </w:r>
          </w:p>
        </w:tc>
        <w:tc>
          <w:tcPr>
            <w:tcW w:w="248" w:type="pct"/>
            <w:vMerge w:val="continue"/>
            <w:vAlign w:val="center"/>
          </w:tcPr>
          <w:p w14:paraId="204A75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638078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2A37F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56085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42DD65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7" w:type="pct"/>
            <w:vMerge w:val="continue"/>
            <w:vAlign w:val="center"/>
          </w:tcPr>
          <w:p w14:paraId="428E52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90793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2C062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0986DA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15873C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00253F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00B2D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7D67F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EDE7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92</w:t>
            </w:r>
          </w:p>
        </w:tc>
      </w:tr>
      <w:tr w14:paraId="6680B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F76B6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08337A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39E3D0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73B1F8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51.49</w:t>
            </w:r>
          </w:p>
        </w:tc>
        <w:tc>
          <w:tcPr>
            <w:tcW w:w="248" w:type="pct"/>
            <w:vMerge w:val="continue"/>
            <w:vAlign w:val="center"/>
          </w:tcPr>
          <w:p w14:paraId="0D90E5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0AB27C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C66BF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CDA42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2C2E11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7" w:type="pct"/>
            <w:vMerge w:val="continue"/>
            <w:vAlign w:val="center"/>
          </w:tcPr>
          <w:p w14:paraId="7E524A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60735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D8EC1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7892FB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39C858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55EEE3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8A115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6C0C0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94CC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91</w:t>
            </w:r>
          </w:p>
        </w:tc>
      </w:tr>
      <w:tr w14:paraId="2630C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7265B6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430CF8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6399FB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2554B1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53.72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3D1770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474658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0BECB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62823D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397758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14:paraId="3283F9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-37.62</w:t>
            </w:r>
          </w:p>
        </w:tc>
        <w:tc>
          <w:tcPr>
            <w:tcW w:w="237" w:type="pct"/>
            <w:vMerge w:val="continue"/>
            <w:vAlign w:val="center"/>
          </w:tcPr>
          <w:p w14:paraId="0C1A1B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09362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1131E2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41D2E7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53066C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386C85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64ED6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79F1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</w:t>
            </w:r>
          </w:p>
        </w:tc>
      </w:tr>
      <w:tr w14:paraId="249D6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89557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543BD5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166DA0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10.11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06A3B1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54.72</w:t>
            </w:r>
          </w:p>
        </w:tc>
        <w:tc>
          <w:tcPr>
            <w:tcW w:w="248" w:type="pct"/>
            <w:vMerge w:val="continue"/>
            <w:vAlign w:val="center"/>
          </w:tcPr>
          <w:p w14:paraId="50EBD3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022018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456C5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FD626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4596FD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7" w:type="pct"/>
            <w:vMerge w:val="continue"/>
            <w:vAlign w:val="center"/>
          </w:tcPr>
          <w:p w14:paraId="4C7FC1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C1EAA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F7CFE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192CF1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6C39B5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7CEE65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60A7A8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AFAC4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15DC0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89</w:t>
            </w:r>
          </w:p>
        </w:tc>
      </w:tr>
      <w:tr w14:paraId="2C5AE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685F7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1C6BCE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6EF066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26.05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17A764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63.72</w:t>
            </w:r>
          </w:p>
        </w:tc>
        <w:tc>
          <w:tcPr>
            <w:tcW w:w="248" w:type="pct"/>
            <w:vMerge w:val="continue"/>
            <w:vAlign w:val="center"/>
          </w:tcPr>
          <w:p w14:paraId="0BBD28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72D862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24942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F9426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71981A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7" w:type="pct"/>
            <w:vMerge w:val="continue"/>
            <w:vAlign w:val="center"/>
          </w:tcPr>
          <w:p w14:paraId="733AF0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71A4F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76E2E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290C21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516C3E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40AD3D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10B08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F573F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13BC0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88</w:t>
            </w:r>
          </w:p>
        </w:tc>
      </w:tr>
      <w:tr w14:paraId="425DB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364094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668DA5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63059A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6914E3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79.84</w:t>
            </w:r>
          </w:p>
        </w:tc>
        <w:tc>
          <w:tcPr>
            <w:tcW w:w="248" w:type="pct"/>
            <w:vMerge w:val="continue"/>
            <w:vAlign w:val="center"/>
          </w:tcPr>
          <w:p w14:paraId="616357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3B1724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01E955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9" w:type="pct"/>
            <w:shd w:val="clear" w:color="auto" w:fill="auto"/>
            <w:vAlign w:val="center"/>
          </w:tcPr>
          <w:p w14:paraId="6F811B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5" w:type="pct"/>
            <w:vMerge w:val="continue"/>
            <w:vAlign w:val="center"/>
          </w:tcPr>
          <w:p w14:paraId="471A82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14:paraId="5F174D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-85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1C137E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2F4D5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75B8AE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6" w:type="pct"/>
            <w:vMerge w:val="continue"/>
            <w:vAlign w:val="center"/>
          </w:tcPr>
          <w:p w14:paraId="490160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54E5E8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131BC7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BC462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7FD7A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131</w:t>
            </w:r>
          </w:p>
        </w:tc>
      </w:tr>
      <w:tr w14:paraId="2B22B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FE6BB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71A8C7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730324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5AA9A9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80.54</w:t>
            </w:r>
          </w:p>
        </w:tc>
        <w:tc>
          <w:tcPr>
            <w:tcW w:w="248" w:type="pct"/>
            <w:vMerge w:val="continue"/>
            <w:vAlign w:val="center"/>
          </w:tcPr>
          <w:p w14:paraId="39E4A3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134FE1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A83D8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2F05A0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5" w:type="pct"/>
            <w:vMerge w:val="continue"/>
            <w:vAlign w:val="center"/>
          </w:tcPr>
          <w:p w14:paraId="05FAA0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7AF5AF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E5F91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34D5A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continue"/>
            <w:vAlign w:val="center"/>
          </w:tcPr>
          <w:p w14:paraId="79A116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continue"/>
            <w:vAlign w:val="center"/>
          </w:tcPr>
          <w:p w14:paraId="33DEB2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0169DD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555044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035A49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9D493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132</w:t>
            </w:r>
          </w:p>
        </w:tc>
      </w:tr>
      <w:tr w14:paraId="6E88B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6E1298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5A6EDC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continue"/>
            <w:vAlign w:val="center"/>
          </w:tcPr>
          <w:p w14:paraId="6A045B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continue"/>
            <w:vAlign w:val="center"/>
          </w:tcPr>
          <w:p w14:paraId="44460F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EBE00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6A2D01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BAB19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4E00D8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255" w:type="pct"/>
            <w:vMerge w:val="continue"/>
            <w:vAlign w:val="center"/>
          </w:tcPr>
          <w:p w14:paraId="1189CD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6E8B1A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9855B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C05A9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403F9E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6" w:type="pct"/>
            <w:vMerge w:val="continue"/>
            <w:vAlign w:val="center"/>
          </w:tcPr>
          <w:p w14:paraId="639EE1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613D5B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09FC02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3EEBD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D641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133</w:t>
            </w:r>
          </w:p>
        </w:tc>
      </w:tr>
      <w:tr w14:paraId="20038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0E8FD1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3E58E4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7342AF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6057B4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82.04</w:t>
            </w:r>
          </w:p>
        </w:tc>
        <w:tc>
          <w:tcPr>
            <w:tcW w:w="248" w:type="pct"/>
            <w:vMerge w:val="continue"/>
            <w:vAlign w:val="center"/>
          </w:tcPr>
          <w:p w14:paraId="1FB3D7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516058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8215D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33061E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5" w:type="pct"/>
            <w:vMerge w:val="continue"/>
            <w:vAlign w:val="center"/>
          </w:tcPr>
          <w:p w14:paraId="0CD0F8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continue"/>
            <w:vAlign w:val="center"/>
          </w:tcPr>
          <w:p w14:paraId="47C8D9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F3D6D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2A908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59BE43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6" w:type="pct"/>
            <w:vMerge w:val="continue"/>
            <w:vAlign w:val="center"/>
          </w:tcPr>
          <w:p w14:paraId="732C20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continue"/>
            <w:vAlign w:val="center"/>
          </w:tcPr>
          <w:p w14:paraId="7EF631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continue"/>
            <w:vAlign w:val="center"/>
          </w:tcPr>
          <w:p w14:paraId="45D5EC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AE714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F736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</w:tr>
    </w:tbl>
    <w:p w14:paraId="470118F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027A74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C48353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92D64B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D7D274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559B3F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D5A531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D3267F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1CAEA3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088DD8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DA78D2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FDF472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3BA1E5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62A50F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070BC0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FEAC13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C0274C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546E4F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BCA962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5EEEF0C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7.1.1.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1.2-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9074785" cy="4977130"/>
            <wp:effectExtent l="0" t="0" r="0" b="0"/>
            <wp:docPr id="340990055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990055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497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555E8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818193E"/>
    <w:p w14:paraId="6F8D1BD7"/>
    <w:p w14:paraId="1371E96A"/>
    <w:p w14:paraId="141446FA">
      <w:pPr>
        <w:pStyle w:val="8"/>
      </w:pPr>
      <w:r>
        <w:rPr>
          <w:rFonts w:hint="eastAsia"/>
        </w:rPr>
        <w:t>7.1.1.3.1.3</w:t>
      </w:r>
      <w:r>
        <w:tab/>
      </w:r>
      <w:r>
        <w:rPr>
          <w:rFonts w:hint="eastAsia"/>
        </w:rPr>
        <w:t>other data rate</w:t>
      </w:r>
    </w:p>
    <w:p w14:paraId="68F39286">
      <w:pPr>
        <w:pStyle w:val="10"/>
        <w:rPr>
          <w:lang w:eastAsia="zh-CN"/>
        </w:rPr>
      </w:pPr>
      <w:r>
        <w:rPr>
          <w:rFonts w:hint="eastAsia"/>
          <w:lang w:eastAsia="zh-CN"/>
        </w:rPr>
        <w:t>7.1.1.3.1.3.1</w:t>
      </w:r>
      <w:r>
        <w:rPr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48 - 60 kbps</w:t>
      </w:r>
      <w:r>
        <w:rPr>
          <w:rFonts w:hint="eastAsia"/>
          <w:lang w:eastAsia="zh-CN"/>
        </w:rPr>
        <w:t>]</w:t>
      </w:r>
    </w:p>
    <w:p w14:paraId="35CD9F5A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 xml:space="preserve">Table </w:t>
      </w:r>
      <w:r>
        <w:rPr>
          <w:rFonts w:ascii="Times New Roman" w:hAnsi="Times New Roman" w:cs="Times New Roman"/>
          <w:sz w:val="20"/>
          <w:szCs w:val="20"/>
        </w:rPr>
        <w:t>7.1.1.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1.3.1-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06"/>
        <w:gridCol w:w="1068"/>
        <w:gridCol w:w="1136"/>
        <w:gridCol w:w="727"/>
        <w:gridCol w:w="707"/>
        <w:gridCol w:w="636"/>
        <w:gridCol w:w="679"/>
        <w:gridCol w:w="681"/>
        <w:gridCol w:w="730"/>
        <w:gridCol w:w="909"/>
        <w:gridCol w:w="676"/>
        <w:gridCol w:w="659"/>
        <w:gridCol w:w="1048"/>
        <w:gridCol w:w="616"/>
        <w:gridCol w:w="876"/>
        <w:gridCol w:w="822"/>
        <w:gridCol w:w="681"/>
        <w:gridCol w:w="844"/>
      </w:tblGrid>
      <w:tr w14:paraId="02DFD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2C671D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~48-60kbps, device 2b, D1T1, InF-DH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0ADE07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</w:tr>
      <w:tr w14:paraId="3F659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0" w:hRule="atLeast"/>
        </w:trPr>
        <w:tc>
          <w:tcPr>
            <w:tcW w:w="2523" w:type="pct"/>
            <w:gridSpan w:val="9"/>
            <w:shd w:val="clear" w:color="auto" w:fill="auto"/>
          </w:tcPr>
          <w:p w14:paraId="6042BD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180" w:type="pct"/>
            <w:gridSpan w:val="8"/>
            <w:shd w:val="clear" w:color="auto" w:fill="auto"/>
          </w:tcPr>
          <w:p w14:paraId="7B712E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Carrier frequency (MHz)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(15) Row indices in the table.</w:t>
            </w:r>
          </w:p>
        </w:tc>
        <w:tc>
          <w:tcPr>
            <w:tcW w:w="297" w:type="pct"/>
            <w:shd w:val="clear" w:color="auto" w:fill="auto"/>
          </w:tcPr>
          <w:p w14:paraId="400CA0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</w:tr>
      <w:tr w14:paraId="61A4E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shd w:val="clear" w:color="D9E1F2" w:fill="D9E1F2"/>
            <w:noWrap/>
            <w:vAlign w:val="center"/>
          </w:tcPr>
          <w:p w14:paraId="3756FC2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75" w:type="pct"/>
            <w:shd w:val="clear" w:color="D9E1F2" w:fill="D9E1F2"/>
            <w:noWrap/>
            <w:vAlign w:val="center"/>
          </w:tcPr>
          <w:p w14:paraId="1F14618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99" w:type="pct"/>
            <w:shd w:val="clear" w:color="D9E1F2" w:fill="D9E1F2"/>
            <w:noWrap/>
            <w:vAlign w:val="center"/>
          </w:tcPr>
          <w:p w14:paraId="6BEE271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6" w:type="pct"/>
            <w:shd w:val="clear" w:color="D9E1F2" w:fill="D9E1F2"/>
            <w:noWrap/>
            <w:vAlign w:val="center"/>
          </w:tcPr>
          <w:p w14:paraId="2A5EC69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49" w:type="pct"/>
            <w:shd w:val="clear" w:color="D9E1F2" w:fill="D9E1F2"/>
            <w:noWrap/>
            <w:vAlign w:val="center"/>
          </w:tcPr>
          <w:p w14:paraId="10F681D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4" w:type="pct"/>
            <w:shd w:val="clear" w:color="D9E1F2" w:fill="D9E1F2"/>
            <w:noWrap/>
            <w:vAlign w:val="center"/>
          </w:tcPr>
          <w:p w14:paraId="5BDF611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239D206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5DF0CFD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6" w:type="pct"/>
            <w:shd w:val="clear" w:color="D9E1F2" w:fill="D9E1F2"/>
            <w:noWrap/>
            <w:vAlign w:val="center"/>
          </w:tcPr>
          <w:p w14:paraId="7A62E67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288" w:type="pct"/>
            <w:shd w:val="clear" w:color="D9E1F2" w:fill="D9E1F2"/>
            <w:noWrap/>
            <w:vAlign w:val="center"/>
          </w:tcPr>
          <w:p w14:paraId="3F3132C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8" w:type="pct"/>
            <w:shd w:val="clear" w:color="D9E1F2" w:fill="D9E1F2"/>
            <w:noWrap/>
            <w:vAlign w:val="center"/>
          </w:tcPr>
          <w:p w14:paraId="5D75254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2" w:type="pct"/>
            <w:shd w:val="clear" w:color="D9E1F2" w:fill="D9E1F2"/>
            <w:noWrap/>
            <w:vAlign w:val="center"/>
          </w:tcPr>
          <w:p w14:paraId="7224D93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68" w:type="pct"/>
            <w:shd w:val="clear" w:color="D9E1F2" w:fill="D9E1F2"/>
            <w:noWrap/>
            <w:vAlign w:val="center"/>
          </w:tcPr>
          <w:p w14:paraId="0AAE999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7" w:type="pct"/>
            <w:shd w:val="clear" w:color="D9E1F2" w:fill="D9E1F2"/>
            <w:noWrap/>
            <w:vAlign w:val="center"/>
          </w:tcPr>
          <w:p w14:paraId="67479BC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08" w:type="pct"/>
            <w:shd w:val="clear" w:color="D9E1F2" w:fill="D9E1F2"/>
            <w:noWrap/>
            <w:vAlign w:val="center"/>
          </w:tcPr>
          <w:p w14:paraId="41313F7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89" w:type="pct"/>
            <w:shd w:val="clear" w:color="D9E1F2" w:fill="D9E1F2"/>
            <w:noWrap/>
            <w:vAlign w:val="center"/>
          </w:tcPr>
          <w:p w14:paraId="195DC92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3DFB754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72CDF10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14:paraId="2B4F0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0F91D1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D1T1-C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681D8B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50726D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50D84F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572DA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722EAD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03BDDB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25A303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79C36D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593B8D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5CA1D2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471FE1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2D0A8C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08B7AC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095991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4C2787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239059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73D0C6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</w:t>
            </w:r>
          </w:p>
        </w:tc>
      </w:tr>
      <w:tr w14:paraId="6B9E0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12AB02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459321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387B3B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64.18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6AB79A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72.3</w:t>
            </w:r>
          </w:p>
        </w:tc>
        <w:tc>
          <w:tcPr>
            <w:tcW w:w="249" w:type="pct"/>
            <w:vMerge w:val="continue"/>
            <w:vAlign w:val="center"/>
          </w:tcPr>
          <w:p w14:paraId="20A7E2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continue"/>
            <w:vAlign w:val="center"/>
          </w:tcPr>
          <w:p w14:paraId="63A46B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35C178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A2825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51224D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8" w:type="pct"/>
            <w:vMerge w:val="continue"/>
            <w:vAlign w:val="center"/>
          </w:tcPr>
          <w:p w14:paraId="2C0D73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B038B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72049B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35C338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1D6D27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7F850C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2E3EFB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414330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9AC21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</w:t>
            </w:r>
          </w:p>
        </w:tc>
      </w:tr>
      <w:tr w14:paraId="2E854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279A16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D4CC6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656E4E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389.18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53CE65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89.44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301D65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continue"/>
            <w:vAlign w:val="center"/>
          </w:tcPr>
          <w:p w14:paraId="72D9DF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2B4FA5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Budget-Alt-2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2980C8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4C95DA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2BFDCF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-94.6</w:t>
            </w:r>
          </w:p>
        </w:tc>
        <w:tc>
          <w:tcPr>
            <w:tcW w:w="238" w:type="pct"/>
            <w:vMerge w:val="continue"/>
            <w:vAlign w:val="center"/>
          </w:tcPr>
          <w:p w14:paraId="4305D4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51BCAA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 w:val="continue"/>
            <w:vAlign w:val="center"/>
          </w:tcPr>
          <w:p w14:paraId="4DDECB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7730F0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8" w:type="pct"/>
            <w:vMerge w:val="continue"/>
            <w:vAlign w:val="center"/>
          </w:tcPr>
          <w:p w14:paraId="2B7F59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4F9728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750BF2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5D90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</w:t>
            </w:r>
          </w:p>
        </w:tc>
      </w:tr>
      <w:tr w14:paraId="1F459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4" w:type="pct"/>
            <w:vMerge w:val="continue"/>
            <w:vAlign w:val="center"/>
          </w:tcPr>
          <w:p w14:paraId="4B39D4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continue"/>
            <w:vAlign w:val="center"/>
          </w:tcPr>
          <w:p w14:paraId="049329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1C9D9A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691.7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653FCD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94.91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5BAC0D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continue"/>
            <w:vAlign w:val="center"/>
          </w:tcPr>
          <w:p w14:paraId="729A43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231D1B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2EA8BA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continue"/>
            <w:vAlign w:val="center"/>
          </w:tcPr>
          <w:p w14:paraId="19FC5E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01CE50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-100.22</w:t>
            </w:r>
          </w:p>
        </w:tc>
        <w:tc>
          <w:tcPr>
            <w:tcW w:w="238" w:type="pct"/>
            <w:vMerge w:val="continue"/>
            <w:vAlign w:val="center"/>
          </w:tcPr>
          <w:p w14:paraId="62EFE0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continue"/>
            <w:vAlign w:val="center"/>
          </w:tcPr>
          <w:p w14:paraId="277901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continue"/>
            <w:vAlign w:val="center"/>
          </w:tcPr>
          <w:p w14:paraId="684467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234E3F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continue"/>
            <w:vAlign w:val="center"/>
          </w:tcPr>
          <w:p w14:paraId="0BE1DF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continue"/>
            <w:vAlign w:val="center"/>
          </w:tcPr>
          <w:p w14:paraId="734AEF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continue"/>
            <w:vAlign w:val="center"/>
          </w:tcPr>
          <w:p w14:paraId="1CE07C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B07A4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</w:t>
            </w:r>
          </w:p>
        </w:tc>
      </w:tr>
    </w:tbl>
    <w:p w14:paraId="6349173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60D62F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A9A757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299715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39DA39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198DBC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0341C8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A388DC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6A45CA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A82ECC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BC14E4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1E3D88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CF750E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6E7397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F94164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F281E7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1250E7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5AA0D7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7D3FE6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AD288C9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7.1.1.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1.3.1-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9074785" cy="5012055"/>
            <wp:effectExtent l="0" t="0" r="0" b="0"/>
            <wp:docPr id="181191196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1911962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D64DA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D6ECAB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E632198">
      <w:pPr>
        <w:rPr>
          <w:lang w:val="en-GB"/>
        </w:rPr>
      </w:pPr>
    </w:p>
    <w:p w14:paraId="3C0CCBFD">
      <w:pPr>
        <w:pStyle w:val="10"/>
        <w:rPr>
          <w:lang w:eastAsia="zh-CN"/>
        </w:rPr>
      </w:pPr>
      <w:r>
        <w:rPr>
          <w:rFonts w:hint="eastAsia"/>
          <w:lang w:eastAsia="zh-CN"/>
        </w:rPr>
        <w:t>7.1.1.3.1.3.2</w:t>
      </w:r>
      <w:r>
        <w:rPr>
          <w:lang w:eastAsia="zh-CN"/>
        </w:rPr>
        <w:tab/>
      </w:r>
      <w:r>
        <w:rPr>
          <w:rFonts w:hint="eastAsia"/>
          <w:lang w:eastAsia="zh-CN"/>
        </w:rPr>
        <w:t>others</w:t>
      </w:r>
    </w:p>
    <w:p w14:paraId="51FA87D8">
      <w:pPr>
        <w:rPr>
          <w:lang w:val="en-GB"/>
        </w:rPr>
      </w:pPr>
    </w:p>
    <w:p w14:paraId="4717C8FD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 xml:space="preserve">Table </w:t>
      </w:r>
      <w:r>
        <w:rPr>
          <w:rFonts w:ascii="Times New Roman" w:hAnsi="Times New Roman" w:cs="Times New Roman"/>
          <w:sz w:val="20"/>
          <w:szCs w:val="20"/>
        </w:rPr>
        <w:t>7.1.1.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1.3.2-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16"/>
        <w:gridCol w:w="956"/>
        <w:gridCol w:w="1148"/>
        <w:gridCol w:w="733"/>
        <w:gridCol w:w="716"/>
        <w:gridCol w:w="641"/>
        <w:gridCol w:w="684"/>
        <w:gridCol w:w="687"/>
        <w:gridCol w:w="734"/>
        <w:gridCol w:w="910"/>
        <w:gridCol w:w="682"/>
        <w:gridCol w:w="665"/>
        <w:gridCol w:w="1057"/>
        <w:gridCol w:w="622"/>
        <w:gridCol w:w="886"/>
        <w:gridCol w:w="828"/>
        <w:gridCol w:w="691"/>
        <w:gridCol w:w="845"/>
      </w:tblGrid>
      <w:tr w14:paraId="4B37E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768667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others, device 2b, D1T1, InF-DH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1D39BD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</w:tr>
      <w:tr w14:paraId="0E8C0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0" w:hRule="atLeast"/>
        </w:trPr>
        <w:tc>
          <w:tcPr>
            <w:tcW w:w="2503" w:type="pct"/>
            <w:gridSpan w:val="9"/>
            <w:shd w:val="clear" w:color="auto" w:fill="auto"/>
          </w:tcPr>
          <w:p w14:paraId="3AF12A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199" w:type="pct"/>
            <w:gridSpan w:val="8"/>
            <w:shd w:val="clear" w:color="auto" w:fill="auto"/>
          </w:tcPr>
          <w:p w14:paraId="50FBBB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Carrier frequency (MHz)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(15) Row indices in the table.</w:t>
            </w:r>
          </w:p>
        </w:tc>
        <w:tc>
          <w:tcPr>
            <w:tcW w:w="297" w:type="pct"/>
            <w:shd w:val="clear" w:color="auto" w:fill="auto"/>
          </w:tcPr>
          <w:p w14:paraId="64438D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</w:tr>
      <w:tr w14:paraId="14341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shd w:val="clear" w:color="D9E1F2" w:fill="D9E1F2"/>
            <w:noWrap/>
            <w:vAlign w:val="center"/>
          </w:tcPr>
          <w:p w14:paraId="2CAA169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36" w:type="pct"/>
            <w:shd w:val="clear" w:color="D9E1F2" w:fill="D9E1F2"/>
            <w:noWrap/>
            <w:vAlign w:val="center"/>
          </w:tcPr>
          <w:p w14:paraId="143277E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03" w:type="pct"/>
            <w:shd w:val="clear" w:color="D9E1F2" w:fill="D9E1F2"/>
            <w:noWrap/>
            <w:vAlign w:val="center"/>
          </w:tcPr>
          <w:p w14:paraId="6F2E9DD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6A6A923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1578B9C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6" w:type="pct"/>
            <w:shd w:val="clear" w:color="D9E1F2" w:fill="D9E1F2"/>
            <w:noWrap/>
            <w:vAlign w:val="center"/>
          </w:tcPr>
          <w:p w14:paraId="537BC0B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4D9BFF0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74934FE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526D897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4F3F82C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52880ED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4" w:type="pct"/>
            <w:shd w:val="clear" w:color="D9E1F2" w:fill="D9E1F2"/>
            <w:noWrap/>
            <w:vAlign w:val="center"/>
          </w:tcPr>
          <w:p w14:paraId="48AF0B9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71" w:type="pct"/>
            <w:shd w:val="clear" w:color="D9E1F2" w:fill="D9E1F2"/>
            <w:noWrap/>
            <w:vAlign w:val="center"/>
          </w:tcPr>
          <w:p w14:paraId="7E5BF7B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9" w:type="pct"/>
            <w:shd w:val="clear" w:color="D9E1F2" w:fill="D9E1F2"/>
            <w:noWrap/>
            <w:vAlign w:val="center"/>
          </w:tcPr>
          <w:p w14:paraId="293A33B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11" w:type="pct"/>
            <w:shd w:val="clear" w:color="D9E1F2" w:fill="D9E1F2"/>
            <w:noWrap/>
            <w:vAlign w:val="center"/>
          </w:tcPr>
          <w:p w14:paraId="38DEDB6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5893FC2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403D0FB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0190345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14:paraId="35E3C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2D3D64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D1T1-C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</w:tcPr>
          <w:p w14:paraId="273EDD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31CF8C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025A55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5E8386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76C0D7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5F2262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453B02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03CBB8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3971A3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57AB63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651588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061B11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578963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4CB3E2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2C16A4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7BA7FD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76B5C2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</w:t>
            </w:r>
          </w:p>
        </w:tc>
      </w:tr>
      <w:tr w14:paraId="4572E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7D4B88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continue"/>
            <w:vAlign w:val="center"/>
          </w:tcPr>
          <w:p w14:paraId="55C108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6981E3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70E8F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4A292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BD4B9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1AD839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7434AB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8" w:type="pct"/>
            <w:vMerge w:val="continue"/>
            <w:vAlign w:val="center"/>
          </w:tcPr>
          <w:p w14:paraId="239F31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2D4A55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7BABB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71B596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5E6BB0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645B43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1C2BD9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5946D5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2" w:type="pct"/>
            <w:vMerge w:val="continue"/>
            <w:vAlign w:val="center"/>
          </w:tcPr>
          <w:p w14:paraId="0D7044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706A8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</w:t>
            </w:r>
          </w:p>
        </w:tc>
      </w:tr>
      <w:tr w14:paraId="4FF01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87" w:type="pct"/>
            <w:vMerge w:val="continue"/>
            <w:vAlign w:val="center"/>
          </w:tcPr>
          <w:p w14:paraId="653E54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continue"/>
            <w:vAlign w:val="center"/>
          </w:tcPr>
          <w:p w14:paraId="232C67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continue"/>
            <w:vAlign w:val="center"/>
          </w:tcPr>
          <w:p w14:paraId="7991F4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6F53E8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11151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07E8D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continue"/>
            <w:vAlign w:val="center"/>
          </w:tcPr>
          <w:p w14:paraId="620A88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921FB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continue"/>
            <w:vAlign w:val="center"/>
          </w:tcPr>
          <w:p w14:paraId="37B89E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40B4F7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797D81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continue"/>
            <w:vAlign w:val="center"/>
          </w:tcPr>
          <w:p w14:paraId="5ED187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continue"/>
            <w:vAlign w:val="center"/>
          </w:tcPr>
          <w:p w14:paraId="2735A5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continue"/>
            <w:vAlign w:val="center"/>
          </w:tcPr>
          <w:p w14:paraId="501751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continue"/>
            <w:vAlign w:val="center"/>
          </w:tcPr>
          <w:p w14:paraId="299AFF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continue"/>
            <w:vAlign w:val="center"/>
          </w:tcPr>
          <w:p w14:paraId="3A4FD4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3A7BD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51F61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</w:tr>
    </w:tbl>
    <w:p w14:paraId="133A48A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E01163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ABD172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32D828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3F5C66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6C8D77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20015E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856096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7B47CD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225AFE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AD8FC9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15E188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1DEA77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5CB463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25183F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C412E2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B93867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59952B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6078CE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AB63464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7.1.1.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1.3.2-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9074785" cy="5012055"/>
            <wp:effectExtent l="0" t="0" r="0" b="0"/>
            <wp:docPr id="910927318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0927318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04C76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1639E67"/>
    <w:p w14:paraId="55C0AE5B">
      <w:pPr>
        <w:pStyle w:val="7"/>
      </w:pPr>
      <w:r>
        <w:rPr>
          <w:rFonts w:hint="eastAsia"/>
        </w:rPr>
        <w:t>7.1.1.3.2</w:t>
      </w:r>
      <w:r>
        <w:tab/>
      </w:r>
      <w:r>
        <w:rPr>
          <w:rFonts w:hint="eastAsia"/>
        </w:rPr>
        <w:t>Observations</w:t>
      </w:r>
    </w:p>
    <w:p w14:paraId="5BEDCA33">
      <w:pPr>
        <w:rPr>
          <w:lang w:val="en-GB"/>
        </w:rPr>
      </w:pPr>
    </w:p>
    <w:p w14:paraId="4C72EB01">
      <w:pPr>
        <w:pStyle w:val="82"/>
        <w:spacing w:after="0"/>
        <w:rPr>
          <w:sz w:val="20"/>
          <w:szCs w:val="20"/>
          <w:lang w:val="en-US"/>
        </w:rPr>
      </w:pPr>
      <w:r>
        <w:rPr>
          <w:rFonts w:eastAsia="宋体"/>
          <w:sz w:val="20"/>
          <w:szCs w:val="20"/>
          <w:lang w:val="en-US" w:eastAsia="zh-CN" w:bidi="ar"/>
        </w:rPr>
        <w:t xml:space="preserve">For Device 2b and D1T1, it is observed that </w:t>
      </w:r>
      <w:r>
        <w:rPr>
          <w:rFonts w:hint="eastAsia" w:eastAsia="宋体"/>
          <w:sz w:val="20"/>
          <w:szCs w:val="20"/>
          <w:lang w:val="en-US" w:eastAsia="zh-CN" w:bidi="ar"/>
        </w:rPr>
        <w:t>t</w:t>
      </w:r>
      <w:r>
        <w:rPr>
          <w:rFonts w:eastAsia="等线"/>
          <w:sz w:val="20"/>
          <w:szCs w:val="20"/>
          <w:lang w:val="en-US" w:eastAsia="zh-CN" w:bidi="ar"/>
        </w:rPr>
        <w:t>he maximum achievable coverage</w:t>
      </w:r>
    </w:p>
    <w:p w14:paraId="6FAE7574">
      <w:pPr>
        <w:pStyle w:val="82"/>
        <w:spacing w:after="0"/>
        <w:rPr>
          <w:rFonts w:eastAsia="宋体"/>
          <w:sz w:val="20"/>
          <w:szCs w:val="20"/>
          <w:lang w:val="en-US" w:eastAsia="zh-CN" w:bidi="ar"/>
        </w:rPr>
      </w:pPr>
      <w:r>
        <w:rPr>
          <w:rFonts w:hint="eastAsia" w:eastAsia="宋体"/>
          <w:sz w:val="20"/>
          <w:szCs w:val="20"/>
          <w:lang w:val="en-US" w:eastAsia="zh-CN" w:bidi="ar"/>
        </w:rPr>
        <w:t>Note the following assumptions are made for the observations (per agreed mandatory assumptions)</w:t>
      </w:r>
    </w:p>
    <w:p w14:paraId="12DCD928">
      <w:pPr>
        <w:pStyle w:val="82"/>
        <w:tabs>
          <w:tab w:val="left" w:pos="323"/>
        </w:tabs>
        <w:spacing w:after="0"/>
        <w:rPr>
          <w:rFonts w:eastAsia="宋体"/>
          <w:sz w:val="20"/>
          <w:szCs w:val="20"/>
          <w:lang w:val="en-US" w:eastAsia="zh-CN" w:bidi="ar"/>
        </w:rPr>
      </w:pPr>
      <w:r>
        <w:rPr>
          <w:rFonts w:hint="eastAsia" w:eastAsia="宋体"/>
          <w:sz w:val="20"/>
          <w:szCs w:val="20"/>
          <w:lang w:val="en-US" w:eastAsia="zh-CN" w:bidi="ar"/>
        </w:rPr>
        <w:t xml:space="preserve">- </w:t>
      </w:r>
      <w:r>
        <w:rPr>
          <w:rFonts w:hint="eastAsia" w:eastAsia="宋体"/>
          <w:sz w:val="20"/>
          <w:szCs w:val="20"/>
          <w:lang w:val="en-US" w:eastAsia="zh-CN" w:bidi="ar"/>
        </w:rPr>
        <w:tab/>
      </w:r>
      <w:r>
        <w:rPr>
          <w:rFonts w:hint="eastAsia" w:eastAsia="宋体"/>
          <w:sz w:val="20"/>
          <w:szCs w:val="20"/>
          <w:lang w:val="en-US" w:eastAsia="zh-CN" w:bidi="ar"/>
        </w:rPr>
        <w:t>R2D Tx Power (R2D[1E]): 23 or 24 or 33 dBm (M)</w:t>
      </w:r>
    </w:p>
    <w:p w14:paraId="3D838A4E">
      <w:pPr>
        <w:pStyle w:val="82"/>
        <w:tabs>
          <w:tab w:val="left" w:pos="323"/>
        </w:tabs>
        <w:spacing w:after="0"/>
        <w:rPr>
          <w:rFonts w:eastAsia="等线"/>
          <w:sz w:val="20"/>
          <w:szCs w:val="20"/>
          <w:lang w:val="en-US" w:eastAsia="zh-CN" w:bidi="ar"/>
        </w:rPr>
      </w:pPr>
      <w:r>
        <w:rPr>
          <w:rFonts w:hint="eastAsia" w:eastAsia="宋体"/>
          <w:sz w:val="20"/>
          <w:szCs w:val="20"/>
          <w:lang w:val="en-US" w:eastAsia="zh-CN" w:bidi="ar"/>
        </w:rPr>
        <w:t xml:space="preserve">-   </w:t>
      </w:r>
      <w:r>
        <w:rPr>
          <w:rFonts w:eastAsia="等线"/>
          <w:sz w:val="20"/>
          <w:szCs w:val="20"/>
          <w:lang w:val="en-US" w:eastAsia="zh-CN" w:bidi="ar"/>
        </w:rPr>
        <w:t>Number of receive antenna elements / TxRU / chains</w:t>
      </w:r>
      <w:r>
        <w:rPr>
          <w:rFonts w:hint="eastAsia" w:eastAsia="等线"/>
          <w:sz w:val="20"/>
          <w:szCs w:val="20"/>
          <w:lang w:val="en-US" w:eastAsia="zh-CN" w:bidi="ar"/>
        </w:rPr>
        <w:t xml:space="preserve"> (D2R[2A]): 2 (M)</w:t>
      </w:r>
    </w:p>
    <w:p w14:paraId="7A5DA3B4">
      <w:pPr>
        <w:pStyle w:val="82"/>
        <w:tabs>
          <w:tab w:val="left" w:pos="323"/>
        </w:tabs>
        <w:spacing w:after="0"/>
        <w:rPr>
          <w:rFonts w:eastAsia="等线"/>
          <w:sz w:val="20"/>
          <w:szCs w:val="20"/>
          <w:lang w:val="en-US" w:eastAsia="zh-CN" w:bidi="ar"/>
        </w:rPr>
      </w:pPr>
      <w:r>
        <w:rPr>
          <w:rFonts w:hint="eastAsia" w:eastAsia="宋体"/>
          <w:sz w:val="20"/>
          <w:szCs w:val="20"/>
          <w:lang w:val="en-US" w:eastAsia="zh-CN" w:bidi="ar"/>
        </w:rPr>
        <w:t xml:space="preserve">-   </w:t>
      </w:r>
      <w:r>
        <w:rPr>
          <w:rFonts w:eastAsia="等线"/>
          <w:sz w:val="20"/>
          <w:szCs w:val="20"/>
          <w:lang w:val="en-US" w:eastAsia="zh-CN" w:bidi="ar"/>
        </w:rPr>
        <w:t>Reference data rate</w:t>
      </w:r>
      <w:r>
        <w:rPr>
          <w:rFonts w:hint="eastAsia" w:eastAsia="等线"/>
          <w:sz w:val="20"/>
          <w:szCs w:val="20"/>
          <w:lang w:val="en-US" w:eastAsia="zh-CN" w:bidi="ar"/>
        </w:rPr>
        <w:t xml:space="preserve"> ([0m]): 1 kbps (M) or 5 - 7 kbps (M)</w:t>
      </w:r>
    </w:p>
    <w:p w14:paraId="755E3AA1">
      <w:pPr>
        <w:pStyle w:val="82"/>
        <w:tabs>
          <w:tab w:val="left" w:pos="323"/>
        </w:tabs>
        <w:spacing w:after="0"/>
        <w:rPr>
          <w:rFonts w:eastAsia="等线"/>
          <w:sz w:val="20"/>
          <w:szCs w:val="20"/>
          <w:lang w:val="en-US" w:eastAsia="zh-CN" w:bidi="ar"/>
        </w:rPr>
      </w:pPr>
      <w:r>
        <w:rPr>
          <w:rFonts w:hint="eastAsia" w:eastAsia="宋体"/>
          <w:sz w:val="20"/>
          <w:szCs w:val="20"/>
          <w:lang w:val="en-US" w:eastAsia="zh-CN" w:bidi="ar"/>
        </w:rPr>
        <w:t xml:space="preserve">-   </w:t>
      </w:r>
      <w:r>
        <w:rPr>
          <w:rFonts w:hint="eastAsia" w:eastAsia="等线"/>
          <w:sz w:val="20"/>
          <w:szCs w:val="20"/>
          <w:lang w:val="en-US" w:eastAsia="zh-CN" w:bidi="ar"/>
        </w:rPr>
        <w:t>Carrier frequency ([0C]):  900MHz (M)</w:t>
      </w:r>
    </w:p>
    <w:p w14:paraId="3AFC37A3">
      <w:pPr>
        <w:pStyle w:val="82"/>
        <w:tabs>
          <w:tab w:val="left" w:pos="323"/>
        </w:tabs>
        <w:spacing w:after="0"/>
        <w:rPr>
          <w:rFonts w:eastAsia="等线"/>
          <w:sz w:val="20"/>
          <w:szCs w:val="20"/>
          <w:lang w:val="en-US" w:eastAsia="zh-CN" w:bidi="ar"/>
        </w:rPr>
      </w:pPr>
      <w:r>
        <w:rPr>
          <w:rFonts w:hint="eastAsia" w:eastAsia="等线"/>
          <w:sz w:val="20"/>
          <w:szCs w:val="20"/>
          <w:lang w:val="en-US" w:eastAsia="zh-CN" w:bidi="ar"/>
        </w:rPr>
        <w:t xml:space="preserve">-   </w:t>
      </w:r>
      <w:r>
        <w:rPr>
          <w:rFonts w:eastAsia="等线"/>
          <w:sz w:val="20"/>
          <w:szCs w:val="20"/>
          <w:lang w:val="en-US" w:eastAsia="zh-CN" w:bidi="ar"/>
        </w:rPr>
        <w:t>Topology/Pathloss model</w:t>
      </w:r>
      <w:r>
        <w:rPr>
          <w:rFonts w:hint="eastAsia" w:eastAsia="等线"/>
          <w:sz w:val="20"/>
          <w:szCs w:val="20"/>
          <w:lang w:val="en-US" w:eastAsia="zh-CN" w:bidi="ar"/>
        </w:rPr>
        <w:t xml:space="preserve"> ([0D]): </w:t>
      </w:r>
      <w:r>
        <w:rPr>
          <w:rFonts w:eastAsia="等线"/>
          <w:sz w:val="20"/>
          <w:szCs w:val="20"/>
          <w:lang w:val="en-US" w:eastAsia="zh-CN" w:bidi="ar"/>
        </w:rPr>
        <w:t>InF-DH NLOS</w:t>
      </w:r>
    </w:p>
    <w:p w14:paraId="78EF3982">
      <w:pPr>
        <w:pStyle w:val="82"/>
        <w:tabs>
          <w:tab w:val="left" w:pos="323"/>
        </w:tabs>
        <w:spacing w:after="0"/>
        <w:rPr>
          <w:rFonts w:eastAsia="等线"/>
          <w:sz w:val="20"/>
          <w:szCs w:val="20"/>
          <w:lang w:val="en-US" w:eastAsia="zh-CN" w:bidi="ar"/>
        </w:rPr>
      </w:pPr>
      <w:r>
        <w:rPr>
          <w:rFonts w:hint="eastAsia" w:eastAsia="等线"/>
          <w:sz w:val="20"/>
          <w:szCs w:val="20"/>
          <w:lang w:val="en-US" w:eastAsia="zh-CN" w:bidi="ar"/>
        </w:rPr>
        <w:t xml:space="preserve">-   R2D </w:t>
      </w:r>
      <w:r>
        <w:rPr>
          <w:rFonts w:eastAsia="宋体"/>
          <w:kern w:val="2"/>
          <w:sz w:val="20"/>
          <w:szCs w:val="20"/>
          <w:lang w:val="en-US" w:eastAsia="zh-CN" w:bidi="ar"/>
        </w:rPr>
        <w:t>Budget-Alt1</w:t>
      </w:r>
      <w:r>
        <w:rPr>
          <w:rFonts w:hint="eastAsia" w:eastAsia="宋体"/>
          <w:kern w:val="2"/>
          <w:sz w:val="20"/>
          <w:szCs w:val="20"/>
          <w:lang w:val="en-US" w:eastAsia="zh-CN" w:bidi="ar"/>
        </w:rPr>
        <w:t xml:space="preserve"> or </w:t>
      </w:r>
      <w:r>
        <w:rPr>
          <w:rFonts w:eastAsia="宋体"/>
          <w:kern w:val="2"/>
          <w:sz w:val="20"/>
          <w:szCs w:val="20"/>
          <w:lang w:val="en-US" w:eastAsia="zh-CN" w:bidi="ar"/>
        </w:rPr>
        <w:t>Budget-Alt</w:t>
      </w:r>
      <w:r>
        <w:rPr>
          <w:rFonts w:hint="eastAsia" w:eastAsia="宋体"/>
          <w:kern w:val="2"/>
          <w:sz w:val="20"/>
          <w:szCs w:val="20"/>
          <w:lang w:val="en-US" w:eastAsia="zh-CN" w:bidi="ar"/>
        </w:rPr>
        <w:t xml:space="preserve">2, D2R </w:t>
      </w:r>
      <w:r>
        <w:rPr>
          <w:rFonts w:eastAsia="宋体"/>
          <w:kern w:val="2"/>
          <w:sz w:val="20"/>
          <w:szCs w:val="20"/>
          <w:lang w:val="en-US" w:eastAsia="zh-CN" w:bidi="ar"/>
        </w:rPr>
        <w:t>Budget-Alt</w:t>
      </w:r>
      <w:r>
        <w:rPr>
          <w:rFonts w:hint="eastAsia" w:eastAsia="宋体"/>
          <w:kern w:val="2"/>
          <w:sz w:val="20"/>
          <w:szCs w:val="20"/>
          <w:lang w:val="en-US" w:eastAsia="zh-CN" w:bidi="ar"/>
        </w:rPr>
        <w:t>2</w:t>
      </w:r>
    </w:p>
    <w:p w14:paraId="0C7E3381">
      <w:pPr>
        <w:pStyle w:val="82"/>
        <w:tabs>
          <w:tab w:val="left" w:pos="323"/>
        </w:tabs>
        <w:spacing w:after="0"/>
        <w:rPr>
          <w:rFonts w:eastAsia="等线"/>
          <w:sz w:val="20"/>
          <w:szCs w:val="20"/>
          <w:lang w:val="en-US" w:eastAsia="zh-CN" w:bidi="ar"/>
        </w:rPr>
      </w:pPr>
    </w:p>
    <w:p w14:paraId="608A9854">
      <w:pPr>
        <w:pStyle w:val="82"/>
        <w:tabs>
          <w:tab w:val="left" w:pos="323"/>
        </w:tabs>
        <w:spacing w:after="0"/>
        <w:rPr>
          <w:rFonts w:eastAsia="等线"/>
          <w:sz w:val="20"/>
          <w:szCs w:val="20"/>
          <w:lang w:val="en-US" w:eastAsia="zh-CN" w:bidi="ar"/>
        </w:rPr>
      </w:pPr>
    </w:p>
    <w:p w14:paraId="4002BEC2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 xml:space="preserve">Table </w:t>
      </w:r>
      <w:r>
        <w:rPr>
          <w:rFonts w:ascii="Times New Roman" w:hAnsi="Times New Roman" w:cs="Times New Roman"/>
          <w:sz w:val="20"/>
          <w:szCs w:val="20"/>
        </w:rPr>
        <w:t>7.1.1.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bookmarkStart w:id="3" w:name="_GoBack"/>
      <w:bookmarkEnd w:id="3"/>
    </w:p>
    <w:p w14:paraId="445CF610">
      <w:pPr>
        <w:pStyle w:val="82"/>
        <w:spacing w:after="0"/>
        <w:rPr>
          <w:sz w:val="20"/>
          <w:szCs w:val="20"/>
          <w:lang w:val="en-US"/>
        </w:rPr>
      </w:pPr>
    </w:p>
    <w:p w14:paraId="3D5898A2">
      <w:pPr>
        <w:pStyle w:val="82"/>
        <w:overflowPunct w:val="0"/>
        <w:autoSpaceDE w:val="0"/>
        <w:autoSpaceDN w:val="0"/>
        <w:adjustRightInd w:val="0"/>
        <w:spacing w:before="100"/>
        <w:contextualSpacing/>
        <w:textAlignment w:val="baseline"/>
        <w:rPr>
          <w:sz w:val="20"/>
          <w:szCs w:val="20"/>
          <w:lang w:val="en-US"/>
        </w:rPr>
      </w:pPr>
    </w:p>
    <w:tbl>
      <w:tblPr>
        <w:tblStyle w:val="90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31"/>
        <w:gridCol w:w="5701"/>
        <w:gridCol w:w="5075"/>
      </w:tblGrid>
      <w:tr w14:paraId="0FA72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pct"/>
          </w:tcPr>
          <w:p w14:paraId="71BDA9A4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evice 2b</w:t>
            </w:r>
          </w:p>
        </w:tc>
        <w:tc>
          <w:tcPr>
            <w:tcW w:w="1964" w:type="pct"/>
          </w:tcPr>
          <w:p w14:paraId="1421E3E1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D1T1-C (Budget-Alt1)</w:t>
            </w:r>
          </w:p>
        </w:tc>
        <w:tc>
          <w:tcPr>
            <w:tcW w:w="1749" w:type="pct"/>
          </w:tcPr>
          <w:p w14:paraId="732FE668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D1T1-C (Budget-Alt2)</w:t>
            </w:r>
          </w:p>
        </w:tc>
      </w:tr>
      <w:tr w14:paraId="402A0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pct"/>
          </w:tcPr>
          <w:p w14:paraId="19DFEF16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R2D Tx power 33dBm, R2D Rx sensitivity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&lt;=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</w:tc>
        <w:tc>
          <w:tcPr>
            <w:tcW w:w="1964" w:type="pct"/>
          </w:tcPr>
          <w:p w14:paraId="3EE3E9C5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62.86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221.91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(9: [CMCC]:95.51, [Ericsson]:77.58, [HW]:62.86, [IITK]:86.18, [NOK]:77.58, [QC]:69.83, [Tejas]:179, [Xiaomi]:77.58, [vivo]:221.9)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749" w:type="pct"/>
          </w:tcPr>
          <w:p w14:paraId="488C0F0C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279.78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1966.6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[Ericsson]:279.8, [Honor]:1967, [MTK]:586.5, [Spreadtrum]:1102, [ZTE]:500)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69A18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pct"/>
          </w:tcPr>
          <w:p w14:paraId="27AB8702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R2D Tx power 23/24dBm dBm, R2D Rx sensitivity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&lt;=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</w:tc>
        <w:tc>
          <w:tcPr>
            <w:tcW w:w="1964" w:type="pct"/>
          </w:tcPr>
          <w:p w14:paraId="7A670E6C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19.78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37.16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[Ericsson]:30.11, [HW]:37.16, [IITK]:27.11, [NOK]:19.78, [Xiaomi]:27.11)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749" w:type="pct"/>
          </w:tcPr>
          <w:p w14:paraId="5EA13600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279.78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1966.6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(4: [DOCOMO]:655.6, [Ericsson]:279.8, [Honor]:1967, [ZTE]:500)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 </w:t>
            </w:r>
          </w:p>
        </w:tc>
      </w:tr>
      <w:tr w14:paraId="4E215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pct"/>
          </w:tcPr>
          <w:p w14:paraId="74A16C34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R2D Tx power 33dBm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R2D Rx sensitivity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&gt;=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</w:tc>
        <w:tc>
          <w:tcPr>
            <w:tcW w:w="1964" w:type="pct"/>
          </w:tcPr>
          <w:p w14:paraId="6FC0F6E8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41.28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41.28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(2: [OPPO]:41.28, [QC]:41.28)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749" w:type="pct"/>
          </w:tcPr>
          <w:p w14:paraId="58CD1166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26.05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26.05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[Samsung]:26.05)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30701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pct"/>
          </w:tcPr>
          <w:p w14:paraId="712ABD08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Tx power 23/24dBm dBm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R2D Rx sensitivity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&gt;=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</w:tc>
        <w:tc>
          <w:tcPr>
            <w:tcW w:w="1964" w:type="pct"/>
          </w:tcPr>
          <w:p w14:paraId="0FA2C3AF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16.03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16.03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[QC]:16.03)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749" w:type="pct"/>
          </w:tcPr>
          <w:p w14:paraId="7239DA13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10.11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10.11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[Samsung]:10.11)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3C16D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pct"/>
          </w:tcPr>
          <w:p w14:paraId="567DAFEF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D2R BLER 10% and data rate ~1kbps</w:t>
            </w:r>
          </w:p>
        </w:tc>
        <w:tc>
          <w:tcPr>
            <w:tcW w:w="1964" w:type="pct"/>
          </w:tcPr>
          <w:p w14:paraId="2ED35378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41.28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95.51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(4: [CMCC]:95.51, [HW]:62.86, [OPPO]:41.28, [Xiaomi]:77.58)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749" w:type="pct"/>
          </w:tcPr>
          <w:p w14:paraId="7C35EECB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4A769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pct"/>
          </w:tcPr>
          <w:p w14:paraId="53576AED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D2R BLER 10% and data rate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5~7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kbps</w:t>
            </w:r>
          </w:p>
        </w:tc>
        <w:tc>
          <w:tcPr>
            <w:tcW w:w="1964" w:type="pct"/>
          </w:tcPr>
          <w:p w14:paraId="5BADDCDD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41.28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221.91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(8: [CMCC]:95.51, [Ericsson]:77.58, [HW]:62.86, [IITK]:86.18, [OPPO]:41.28, [QC]:69.83, [Tejas]:179, [vivo]:221.9)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749" w:type="pct"/>
          </w:tcPr>
          <w:p w14:paraId="37FEF12A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26.05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1102.05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(4: [Ericsson]:279.8, [Samsung]:26.05, [Spreadtrum]:1102, [ZTE]:500)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 </w:t>
            </w:r>
          </w:p>
        </w:tc>
      </w:tr>
      <w:tr w14:paraId="471E2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pct"/>
          </w:tcPr>
          <w:p w14:paraId="431D42F9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D2R BLER 1% and data rate ~1kbps</w:t>
            </w:r>
          </w:p>
        </w:tc>
        <w:tc>
          <w:tcPr>
            <w:tcW w:w="1964" w:type="pct"/>
          </w:tcPr>
          <w:p w14:paraId="549F3381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41.28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41.28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[OPPO]:41.28)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749" w:type="pct"/>
          </w:tcPr>
          <w:p w14:paraId="7A87CF06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1966.6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1966.6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[Honor]:1967)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41CB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pct"/>
          </w:tcPr>
          <w:p w14:paraId="69CBEA3E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D2R BLER 1% and data rate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5~7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kbps</w:t>
            </w:r>
          </w:p>
        </w:tc>
        <w:tc>
          <w:tcPr>
            <w:tcW w:w="1964" w:type="pct"/>
          </w:tcPr>
          <w:p w14:paraId="4EE64CA6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41.28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86.18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(5: [Ericsson]:77.58, [IITK]:86.18, [NOK]:77.58, [OPPO]:41.28, [QC]:69.83)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749" w:type="pct"/>
          </w:tcPr>
          <w:p w14:paraId="74176D5E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7.2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655.59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(4: [DOCOMO]:655.6, [Ericsson]:145.8, [MTK]:586.5, [Samsung]:7.2)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 </w:t>
            </w:r>
          </w:p>
        </w:tc>
      </w:tr>
      <w:tr w14:paraId="1834E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pct"/>
          </w:tcPr>
          <w:p w14:paraId="3E9FBB08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D2R coherent receiver</w:t>
            </w:r>
          </w:p>
        </w:tc>
        <w:tc>
          <w:tcPr>
            <w:tcW w:w="1964" w:type="pct"/>
          </w:tcPr>
          <w:p w14:paraId="10D6F12F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69.83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86.18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(4: [IITK]:86.18, [NOK]:77.58, [QC]:69.83, [Xiaomi]:77.58)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749" w:type="pct"/>
          </w:tcPr>
          <w:p w14:paraId="20EF524C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500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1966.6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(4: [Honor]:1967, [MTK]:586.5, [Spreadtrum]:1102, [ZTE]:500)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3129F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pct"/>
          </w:tcPr>
          <w:p w14:paraId="407231BE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D2R non-coherent receiver</w:t>
            </w:r>
          </w:p>
        </w:tc>
        <w:tc>
          <w:tcPr>
            <w:tcW w:w="1964" w:type="pct"/>
          </w:tcPr>
          <w:p w14:paraId="77EB0F9A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41.28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221.91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(7: [CMCC]:95.51, [Ericsson]:77.58, [HW]:62.86, [IITK]:86.18, [OPPO]:41.28, [Tejas]:179, [vivo]:221.9)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749" w:type="pct"/>
          </w:tcPr>
          <w:p w14:paraId="0FC26F06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26.05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655.59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(3: [DOCOMO]:655.6, [Ericsson]:279.8, [Samsung]:26.05)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14:paraId="1A183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pct"/>
          </w:tcPr>
          <w:p w14:paraId="322366CA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Tx EIRP power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&lt;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30dBm, </w:t>
            </w:r>
          </w:p>
        </w:tc>
        <w:tc>
          <w:tcPr>
            <w:tcW w:w="1964" w:type="pct"/>
          </w:tcPr>
          <w:p w14:paraId="132B17F2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R2D Rx sensitivity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&lt;=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77425A1B">
            <w:pPr>
              <w:pStyle w:val="195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19.78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30.11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(4: [Ericsson]:30.11, [IITK]:27.11, [NOK]:19.78, [Xiaomi]:27.11)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4787AAAE">
            <w:pPr>
              <w:pStyle w:val="195"/>
              <w:ind w:firstLine="40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3AABAC34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66FA1C4F">
            <w:pPr>
              <w:pStyle w:val="195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16.03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16.03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[QC]:16.03)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241CDF3D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749" w:type="pct"/>
          </w:tcPr>
          <w:p w14:paraId="02ACE727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R2D Rx sensitivity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&lt;=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3E2C7B4A">
            <w:pPr>
              <w:pStyle w:val="195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279.78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1291.41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(4: [DOCOMO]:655.6, [Ericsson]:279.8, [Honor]:1291, [ZTE]:500)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4B82A199">
            <w:pPr>
              <w:pStyle w:val="195"/>
              <w:ind w:firstLine="40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6D7E41A5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1FA959B2">
            <w:pPr>
              <w:pStyle w:val="195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3EE2B3CB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4C0F3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pct"/>
          </w:tcPr>
          <w:p w14:paraId="2E78E81C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R2D Tx EIRP power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&gt;=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and &lt;35dBm</w:t>
            </w:r>
          </w:p>
        </w:tc>
        <w:tc>
          <w:tcPr>
            <w:tcW w:w="1964" w:type="pct"/>
          </w:tcPr>
          <w:p w14:paraId="6F6D41A7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R2D Rx sensitivity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&lt;=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4D7C8872">
            <w:pPr>
              <w:pStyle w:val="195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37.16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221.91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(3: [Ericsson]:77.58, [HW]:37.16, [vivo]:221.9)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3D8B6318">
            <w:pPr>
              <w:pStyle w:val="195"/>
              <w:ind w:firstLine="40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276555DA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759B66A1">
            <w:pPr>
              <w:pStyle w:val="195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65BD37E8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749" w:type="pct"/>
          </w:tcPr>
          <w:p w14:paraId="27169E38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R2D Rx sensitivity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&lt;=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29C08324">
            <w:pPr>
              <w:pStyle w:val="195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37.16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221.91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(3: [Ericsson]:77.58, [HW]:37.16, [vivo]:221.9)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5973C9C7">
            <w:pPr>
              <w:pStyle w:val="195"/>
              <w:ind w:firstLine="40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4A10BEFE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7F7BFF18">
            <w:pPr>
              <w:pStyle w:val="195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52F64057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 </w:t>
            </w:r>
          </w:p>
        </w:tc>
      </w:tr>
      <w:tr w14:paraId="6396C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pct"/>
          </w:tcPr>
          <w:p w14:paraId="7EBAFC75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Tx EIRP power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&gt;=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</w:tc>
        <w:tc>
          <w:tcPr>
            <w:tcW w:w="1964" w:type="pct"/>
          </w:tcPr>
          <w:p w14:paraId="667416F4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R2D Rx sensitivity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&lt;=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0EA171A0">
            <w:pPr>
              <w:pStyle w:val="195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62.86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179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(7: [CMCC]:95.51, [HW]:62.86, [IITK]:86.18, [NOK]:77.58, [QC]:69.83, [Tejas]:179, [Xiaomi]:77.58)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6290B893">
            <w:pPr>
              <w:pStyle w:val="195"/>
              <w:ind w:firstLine="40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6505DB1B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2CB396BE">
            <w:pPr>
              <w:pStyle w:val="195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41.28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41.28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(2: [OPPO]:41.28, [QC]:41.28)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00AABB23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749" w:type="pct"/>
          </w:tcPr>
          <w:p w14:paraId="30D9E576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R2D Rx sensitivity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&lt;=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3244BF1A">
            <w:pPr>
              <w:pStyle w:val="195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500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1966.6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(3: [Honor]:1967, [Spreadtrum]:1102, [ZTE]:500)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1264289E">
            <w:pPr>
              <w:pStyle w:val="195"/>
              <w:ind w:firstLine="40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</w:p>
          <w:p w14:paraId="27770144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R2D Rx sensitivity of -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</w:p>
          <w:p w14:paraId="1B7850F4">
            <w:pPr>
              <w:pStyle w:val="195"/>
              <w:ind w:firstLine="320"/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71C66828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0AA2E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pct"/>
          </w:tcPr>
          <w:p w14:paraId="299C6438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FEC code (1/2, 1/3, 1/4)</w:t>
            </w:r>
          </w:p>
        </w:tc>
        <w:tc>
          <w:tcPr>
            <w:tcW w:w="1964" w:type="pct"/>
          </w:tcPr>
          <w:p w14:paraId="6FBD8E5C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41.28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95.51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(4: [CMCC]:95.51, [HW]:62.86, [OPPO]:41.28, [QC]:69.83)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749" w:type="pct"/>
          </w:tcPr>
          <w:p w14:paraId="560B4D57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500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1966.6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(4: [DOCOMO]:655.6, [Honor]:1967, [MTK]:586.5, [ZTE]:500)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04060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pct"/>
          </w:tcPr>
          <w:p w14:paraId="27A1B40D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without FEC</w:t>
            </w:r>
          </w:p>
        </w:tc>
        <w:tc>
          <w:tcPr>
            <w:tcW w:w="1964" w:type="pct"/>
          </w:tcPr>
          <w:p w14:paraId="01851225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77.58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221.91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(6: [Ericsson]:77.58, [IITK]:86.18, [NOK]:77.58, [Tejas]:179, [Xiaomi]:77.58, [vivo]:221.9)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749" w:type="pct"/>
          </w:tcPr>
          <w:p w14:paraId="6915CA7D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26.05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1102.05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(3: [Ericsson]:279.8, [Samsung]:26.05, [Spreadtrum]:1102)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49D2B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pct"/>
          </w:tcPr>
          <w:p w14:paraId="7760878D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OOK</w:t>
            </w:r>
          </w:p>
        </w:tc>
        <w:tc>
          <w:tcPr>
            <w:tcW w:w="1964" w:type="pct"/>
          </w:tcPr>
          <w:p w14:paraId="4D3D20A9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41.28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221.91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(9: [CMCC]:95.51, [Ericsson]:77.58, [HW]:62.86, [IITK]:86.18, [NOK]:77.58, [OPPO]:41.28, [Tejas]:179, [Xiaomi]:77.58, [vivo]:221.9)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749" w:type="pct"/>
          </w:tcPr>
          <w:p w14:paraId="3D1AD7B9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26.05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1966.6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(6: [DOCOMO]:655.6, [Ericsson]:279.8, [Honor]:1967, [Samsung]:26.05, [Spreadtrum]:1102, [ZTE]:500)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70989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pct"/>
          </w:tcPr>
          <w:p w14:paraId="33AAE5AD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BPSK</w:t>
            </w:r>
          </w:p>
        </w:tc>
        <w:tc>
          <w:tcPr>
            <w:tcW w:w="1964" w:type="pct"/>
          </w:tcPr>
          <w:p w14:paraId="3E39FA29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69.83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77.58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(3: [NOK]:77.58, [QC]:69.83, [Xiaomi]:77.58)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749" w:type="pct"/>
          </w:tcPr>
          <w:p w14:paraId="513EC857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586.45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586.45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[MTK]:586.5)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  <w:tr w14:paraId="51B92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pct"/>
          </w:tcPr>
          <w:p w14:paraId="10726983">
            <w:pPr>
              <w:pStyle w:val="195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MSK</w:t>
            </w:r>
          </w:p>
        </w:tc>
        <w:tc>
          <w:tcPr>
            <w:tcW w:w="1964" w:type="pct"/>
          </w:tcPr>
          <w:p w14:paraId="104680D0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77.58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77.58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(1: [NOK]:77.58)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1749" w:type="pct"/>
          </w:tcPr>
          <w:p w14:paraId="7BC86434">
            <w:pPr>
              <w:pStyle w:val="195"/>
              <w:ind w:firstLine="40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[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~ </w:t>
            </w:r>
            <w:r>
              <w:rPr>
                <w:rFonts w:ascii="Times New Roman" w:hAnsi="Times New Roman" w:cs="Times New Roman"/>
                <w:sz w:val="13"/>
                <w:szCs w:val="13"/>
                <w:highlight w:val="yellow"/>
              </w:rPr>
              <w:t>NaN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] meters. 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13"/>
                <w:szCs w:val="13"/>
              </w:rPr>
              <w:t>(0: )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808080" w:themeColor="background1" w:themeShade="80"/>
                <w:sz w:val="20"/>
                <w:szCs w:val="20"/>
              </w:rPr>
              <w:t xml:space="preserve">  </w:t>
            </w:r>
          </w:p>
        </w:tc>
      </w:tr>
    </w:tbl>
    <w:p w14:paraId="4372C69B">
      <w:pPr>
        <w:pStyle w:val="82"/>
        <w:overflowPunct w:val="0"/>
        <w:autoSpaceDE w:val="0"/>
        <w:autoSpaceDN w:val="0"/>
        <w:adjustRightInd w:val="0"/>
        <w:spacing w:before="100"/>
        <w:contextualSpacing/>
        <w:textAlignment w:val="baseline"/>
        <w:rPr>
          <w:sz w:val="20"/>
          <w:szCs w:val="20"/>
          <w:lang w:val="en-US"/>
        </w:rPr>
      </w:pPr>
    </w:p>
    <w:p w14:paraId="72F7E951"/>
    <w:p w14:paraId="2BBECA47"/>
    <w:sectPr>
      <w:headerReference r:id="rId3" w:type="default"/>
      <w:footerReference r:id="rId4" w:type="default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 w:num="1"/>
      <w:formProt w:val="0"/>
      <w:docGrid w:linePitch="326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FA3E2E">
    <w:pPr>
      <w:pStyle w:val="60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3973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809F69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146DF7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6F7D0CB">
    <w:pPr>
      <w:pStyle w:val="6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21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51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24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40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47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2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3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5E5"/>
    <w:rsid w:val="00004870"/>
    <w:rsid w:val="00006EF9"/>
    <w:rsid w:val="00010B50"/>
    <w:rsid w:val="00017857"/>
    <w:rsid w:val="00017C67"/>
    <w:rsid w:val="0002293D"/>
    <w:rsid w:val="00022F02"/>
    <w:rsid w:val="000270B9"/>
    <w:rsid w:val="000316CD"/>
    <w:rsid w:val="00031F1A"/>
    <w:rsid w:val="00033397"/>
    <w:rsid w:val="0003447C"/>
    <w:rsid w:val="00040095"/>
    <w:rsid w:val="00051834"/>
    <w:rsid w:val="00054A22"/>
    <w:rsid w:val="000612F4"/>
    <w:rsid w:val="00062023"/>
    <w:rsid w:val="000655A6"/>
    <w:rsid w:val="00075A58"/>
    <w:rsid w:val="0007639B"/>
    <w:rsid w:val="0007719A"/>
    <w:rsid w:val="00077480"/>
    <w:rsid w:val="00080512"/>
    <w:rsid w:val="000818CF"/>
    <w:rsid w:val="0008367D"/>
    <w:rsid w:val="00083DF8"/>
    <w:rsid w:val="000A4A33"/>
    <w:rsid w:val="000A5750"/>
    <w:rsid w:val="000B1CBE"/>
    <w:rsid w:val="000B4D84"/>
    <w:rsid w:val="000B5817"/>
    <w:rsid w:val="000C1C35"/>
    <w:rsid w:val="000C208B"/>
    <w:rsid w:val="000C47C3"/>
    <w:rsid w:val="000C5D12"/>
    <w:rsid w:val="000D46EC"/>
    <w:rsid w:val="000D58AB"/>
    <w:rsid w:val="00105A7E"/>
    <w:rsid w:val="00122A78"/>
    <w:rsid w:val="0012793C"/>
    <w:rsid w:val="00133525"/>
    <w:rsid w:val="001434D3"/>
    <w:rsid w:val="0014372B"/>
    <w:rsid w:val="0014387C"/>
    <w:rsid w:val="00146F90"/>
    <w:rsid w:val="00150982"/>
    <w:rsid w:val="00152A89"/>
    <w:rsid w:val="001642E1"/>
    <w:rsid w:val="00170A5E"/>
    <w:rsid w:val="00172F29"/>
    <w:rsid w:val="00173E3B"/>
    <w:rsid w:val="00174E78"/>
    <w:rsid w:val="001843F3"/>
    <w:rsid w:val="00185122"/>
    <w:rsid w:val="001925EE"/>
    <w:rsid w:val="001938A9"/>
    <w:rsid w:val="00196C6D"/>
    <w:rsid w:val="00197D47"/>
    <w:rsid w:val="001A0A65"/>
    <w:rsid w:val="001A1783"/>
    <w:rsid w:val="001A30D6"/>
    <w:rsid w:val="001A4C42"/>
    <w:rsid w:val="001A7420"/>
    <w:rsid w:val="001B4CD4"/>
    <w:rsid w:val="001B6637"/>
    <w:rsid w:val="001C21C3"/>
    <w:rsid w:val="001C3029"/>
    <w:rsid w:val="001C75A1"/>
    <w:rsid w:val="001D02C2"/>
    <w:rsid w:val="001D0F9F"/>
    <w:rsid w:val="001F0C1D"/>
    <w:rsid w:val="001F0D69"/>
    <w:rsid w:val="001F1132"/>
    <w:rsid w:val="001F168B"/>
    <w:rsid w:val="001F1C95"/>
    <w:rsid w:val="001F4262"/>
    <w:rsid w:val="001F501A"/>
    <w:rsid w:val="001F71A7"/>
    <w:rsid w:val="00200C6E"/>
    <w:rsid w:val="00207574"/>
    <w:rsid w:val="00214E36"/>
    <w:rsid w:val="00222B9F"/>
    <w:rsid w:val="00226500"/>
    <w:rsid w:val="002347A2"/>
    <w:rsid w:val="00240D6C"/>
    <w:rsid w:val="00242B5D"/>
    <w:rsid w:val="002568F6"/>
    <w:rsid w:val="002675F0"/>
    <w:rsid w:val="002714EB"/>
    <w:rsid w:val="00272BD5"/>
    <w:rsid w:val="002749F2"/>
    <w:rsid w:val="002760EE"/>
    <w:rsid w:val="00281A03"/>
    <w:rsid w:val="002825BC"/>
    <w:rsid w:val="002852DA"/>
    <w:rsid w:val="002865D2"/>
    <w:rsid w:val="0029231E"/>
    <w:rsid w:val="00296FE8"/>
    <w:rsid w:val="002978E1"/>
    <w:rsid w:val="00297E39"/>
    <w:rsid w:val="002A50D9"/>
    <w:rsid w:val="002A680B"/>
    <w:rsid w:val="002B5817"/>
    <w:rsid w:val="002B6339"/>
    <w:rsid w:val="002C73D8"/>
    <w:rsid w:val="002D6D86"/>
    <w:rsid w:val="002E00EE"/>
    <w:rsid w:val="002E6DA8"/>
    <w:rsid w:val="00300250"/>
    <w:rsid w:val="00305512"/>
    <w:rsid w:val="0030638D"/>
    <w:rsid w:val="00310DFC"/>
    <w:rsid w:val="0031339A"/>
    <w:rsid w:val="00315B85"/>
    <w:rsid w:val="003172DC"/>
    <w:rsid w:val="00340A9F"/>
    <w:rsid w:val="00342AEE"/>
    <w:rsid w:val="00347057"/>
    <w:rsid w:val="00347E87"/>
    <w:rsid w:val="003535FF"/>
    <w:rsid w:val="00353C13"/>
    <w:rsid w:val="0035462D"/>
    <w:rsid w:val="00356555"/>
    <w:rsid w:val="00372977"/>
    <w:rsid w:val="0037654D"/>
    <w:rsid w:val="003765B8"/>
    <w:rsid w:val="0038609A"/>
    <w:rsid w:val="0038610A"/>
    <w:rsid w:val="0039727D"/>
    <w:rsid w:val="003A76A6"/>
    <w:rsid w:val="003B4E6C"/>
    <w:rsid w:val="003B79B5"/>
    <w:rsid w:val="003C3971"/>
    <w:rsid w:val="003C668D"/>
    <w:rsid w:val="003D3B4E"/>
    <w:rsid w:val="003D3D20"/>
    <w:rsid w:val="003E01D1"/>
    <w:rsid w:val="003F05B1"/>
    <w:rsid w:val="003F08D1"/>
    <w:rsid w:val="003F5581"/>
    <w:rsid w:val="003F6F51"/>
    <w:rsid w:val="00423334"/>
    <w:rsid w:val="004252BF"/>
    <w:rsid w:val="0043269A"/>
    <w:rsid w:val="004345EC"/>
    <w:rsid w:val="00434E6A"/>
    <w:rsid w:val="0044155B"/>
    <w:rsid w:val="004473B6"/>
    <w:rsid w:val="00456513"/>
    <w:rsid w:val="0046475E"/>
    <w:rsid w:val="00465515"/>
    <w:rsid w:val="00472220"/>
    <w:rsid w:val="00487D31"/>
    <w:rsid w:val="0049041C"/>
    <w:rsid w:val="00492ECA"/>
    <w:rsid w:val="0049751D"/>
    <w:rsid w:val="004C30AC"/>
    <w:rsid w:val="004C70CE"/>
    <w:rsid w:val="004D3578"/>
    <w:rsid w:val="004E1E5F"/>
    <w:rsid w:val="004E207D"/>
    <w:rsid w:val="004E213A"/>
    <w:rsid w:val="004F0464"/>
    <w:rsid w:val="004F0988"/>
    <w:rsid w:val="004F0E6B"/>
    <w:rsid w:val="004F3340"/>
    <w:rsid w:val="00502CA8"/>
    <w:rsid w:val="00507411"/>
    <w:rsid w:val="00513074"/>
    <w:rsid w:val="0053388B"/>
    <w:rsid w:val="00535773"/>
    <w:rsid w:val="005379AD"/>
    <w:rsid w:val="00543E6C"/>
    <w:rsid w:val="00550162"/>
    <w:rsid w:val="00551ECB"/>
    <w:rsid w:val="00565087"/>
    <w:rsid w:val="00566DE2"/>
    <w:rsid w:val="005773BC"/>
    <w:rsid w:val="005827DF"/>
    <w:rsid w:val="005844D4"/>
    <w:rsid w:val="005845EF"/>
    <w:rsid w:val="00587F7D"/>
    <w:rsid w:val="0059047D"/>
    <w:rsid w:val="00597B11"/>
    <w:rsid w:val="005A0205"/>
    <w:rsid w:val="005A772D"/>
    <w:rsid w:val="005B4175"/>
    <w:rsid w:val="005C0BCB"/>
    <w:rsid w:val="005D2E01"/>
    <w:rsid w:val="005D7526"/>
    <w:rsid w:val="005E3D68"/>
    <w:rsid w:val="005E4BB2"/>
    <w:rsid w:val="005E5172"/>
    <w:rsid w:val="005F2779"/>
    <w:rsid w:val="005F788A"/>
    <w:rsid w:val="006005EB"/>
    <w:rsid w:val="00602AEA"/>
    <w:rsid w:val="0060325E"/>
    <w:rsid w:val="00607C48"/>
    <w:rsid w:val="00614FDF"/>
    <w:rsid w:val="006163A5"/>
    <w:rsid w:val="006315D2"/>
    <w:rsid w:val="006338A0"/>
    <w:rsid w:val="0063543D"/>
    <w:rsid w:val="00637DFE"/>
    <w:rsid w:val="00647114"/>
    <w:rsid w:val="006508DC"/>
    <w:rsid w:val="006676B0"/>
    <w:rsid w:val="00670CF4"/>
    <w:rsid w:val="00673B9B"/>
    <w:rsid w:val="00677A32"/>
    <w:rsid w:val="006833B4"/>
    <w:rsid w:val="006912E9"/>
    <w:rsid w:val="0069566A"/>
    <w:rsid w:val="006A2CC1"/>
    <w:rsid w:val="006A323F"/>
    <w:rsid w:val="006A3B60"/>
    <w:rsid w:val="006B0631"/>
    <w:rsid w:val="006B30D0"/>
    <w:rsid w:val="006B499C"/>
    <w:rsid w:val="006B4A23"/>
    <w:rsid w:val="006C3D95"/>
    <w:rsid w:val="006C50FC"/>
    <w:rsid w:val="006D0C84"/>
    <w:rsid w:val="006D7A23"/>
    <w:rsid w:val="006E3DA9"/>
    <w:rsid w:val="006E5C86"/>
    <w:rsid w:val="006E770F"/>
    <w:rsid w:val="007000D6"/>
    <w:rsid w:val="00701116"/>
    <w:rsid w:val="00704CC0"/>
    <w:rsid w:val="0070708D"/>
    <w:rsid w:val="0071174C"/>
    <w:rsid w:val="007121D7"/>
    <w:rsid w:val="007128EE"/>
    <w:rsid w:val="00713C44"/>
    <w:rsid w:val="007151D6"/>
    <w:rsid w:val="007210BA"/>
    <w:rsid w:val="00722940"/>
    <w:rsid w:val="007321CA"/>
    <w:rsid w:val="00733A5E"/>
    <w:rsid w:val="00734A5B"/>
    <w:rsid w:val="0074026F"/>
    <w:rsid w:val="007429F6"/>
    <w:rsid w:val="00744E76"/>
    <w:rsid w:val="007462CD"/>
    <w:rsid w:val="007544FE"/>
    <w:rsid w:val="00765904"/>
    <w:rsid w:val="00765EA3"/>
    <w:rsid w:val="00774DA4"/>
    <w:rsid w:val="00781F0F"/>
    <w:rsid w:val="00782938"/>
    <w:rsid w:val="00785A0E"/>
    <w:rsid w:val="007A1C1A"/>
    <w:rsid w:val="007A569A"/>
    <w:rsid w:val="007B10C0"/>
    <w:rsid w:val="007B600E"/>
    <w:rsid w:val="007C4173"/>
    <w:rsid w:val="007D6E94"/>
    <w:rsid w:val="007F0F4A"/>
    <w:rsid w:val="007F5C5E"/>
    <w:rsid w:val="0080145C"/>
    <w:rsid w:val="008028A4"/>
    <w:rsid w:val="008040D0"/>
    <w:rsid w:val="00820A7F"/>
    <w:rsid w:val="00820B95"/>
    <w:rsid w:val="00821E87"/>
    <w:rsid w:val="00822188"/>
    <w:rsid w:val="00830747"/>
    <w:rsid w:val="00830904"/>
    <w:rsid w:val="008329F4"/>
    <w:rsid w:val="00836401"/>
    <w:rsid w:val="00843701"/>
    <w:rsid w:val="0084447D"/>
    <w:rsid w:val="00851EF0"/>
    <w:rsid w:val="008572F1"/>
    <w:rsid w:val="008768CA"/>
    <w:rsid w:val="00880E15"/>
    <w:rsid w:val="00886A4D"/>
    <w:rsid w:val="008967D7"/>
    <w:rsid w:val="008A3287"/>
    <w:rsid w:val="008A3BD9"/>
    <w:rsid w:val="008C384C"/>
    <w:rsid w:val="008C7487"/>
    <w:rsid w:val="008C7B64"/>
    <w:rsid w:val="008D0258"/>
    <w:rsid w:val="008D0D35"/>
    <w:rsid w:val="008D15B3"/>
    <w:rsid w:val="008D64F1"/>
    <w:rsid w:val="008D69A4"/>
    <w:rsid w:val="008E0636"/>
    <w:rsid w:val="008E1499"/>
    <w:rsid w:val="008E1743"/>
    <w:rsid w:val="008E2740"/>
    <w:rsid w:val="008E2D68"/>
    <w:rsid w:val="008E60D6"/>
    <w:rsid w:val="008E6756"/>
    <w:rsid w:val="00900CA2"/>
    <w:rsid w:val="0090271F"/>
    <w:rsid w:val="00902E23"/>
    <w:rsid w:val="00906B5D"/>
    <w:rsid w:val="00906CCF"/>
    <w:rsid w:val="009114D7"/>
    <w:rsid w:val="0091348E"/>
    <w:rsid w:val="00917CCB"/>
    <w:rsid w:val="00923CE0"/>
    <w:rsid w:val="009329E6"/>
    <w:rsid w:val="00933FB0"/>
    <w:rsid w:val="00935963"/>
    <w:rsid w:val="00936A17"/>
    <w:rsid w:val="009419E1"/>
    <w:rsid w:val="00942A74"/>
    <w:rsid w:val="00942EC2"/>
    <w:rsid w:val="0095258D"/>
    <w:rsid w:val="00964AB3"/>
    <w:rsid w:val="00965FF3"/>
    <w:rsid w:val="00971C9A"/>
    <w:rsid w:val="00975DAE"/>
    <w:rsid w:val="009763ED"/>
    <w:rsid w:val="009820A1"/>
    <w:rsid w:val="00987CA0"/>
    <w:rsid w:val="00993CE1"/>
    <w:rsid w:val="00996E6A"/>
    <w:rsid w:val="009B3378"/>
    <w:rsid w:val="009B3979"/>
    <w:rsid w:val="009B3A89"/>
    <w:rsid w:val="009B3D27"/>
    <w:rsid w:val="009B539B"/>
    <w:rsid w:val="009B7844"/>
    <w:rsid w:val="009C7F91"/>
    <w:rsid w:val="009E2532"/>
    <w:rsid w:val="009F37B7"/>
    <w:rsid w:val="00A0209D"/>
    <w:rsid w:val="00A03449"/>
    <w:rsid w:val="00A03CB6"/>
    <w:rsid w:val="00A10F02"/>
    <w:rsid w:val="00A164B4"/>
    <w:rsid w:val="00A17B11"/>
    <w:rsid w:val="00A26956"/>
    <w:rsid w:val="00A27486"/>
    <w:rsid w:val="00A27CCC"/>
    <w:rsid w:val="00A37154"/>
    <w:rsid w:val="00A53724"/>
    <w:rsid w:val="00A56066"/>
    <w:rsid w:val="00A62994"/>
    <w:rsid w:val="00A73129"/>
    <w:rsid w:val="00A77591"/>
    <w:rsid w:val="00A804DD"/>
    <w:rsid w:val="00A82346"/>
    <w:rsid w:val="00A92BA1"/>
    <w:rsid w:val="00A93B44"/>
    <w:rsid w:val="00A957F3"/>
    <w:rsid w:val="00A95A32"/>
    <w:rsid w:val="00AA2944"/>
    <w:rsid w:val="00AB4006"/>
    <w:rsid w:val="00AB4A5D"/>
    <w:rsid w:val="00AB4C77"/>
    <w:rsid w:val="00AC6BC6"/>
    <w:rsid w:val="00AC7232"/>
    <w:rsid w:val="00AD0D9C"/>
    <w:rsid w:val="00AD17ED"/>
    <w:rsid w:val="00AD45A1"/>
    <w:rsid w:val="00AD59BD"/>
    <w:rsid w:val="00AD6D26"/>
    <w:rsid w:val="00AE1F31"/>
    <w:rsid w:val="00AE6164"/>
    <w:rsid w:val="00AE65E2"/>
    <w:rsid w:val="00AF1460"/>
    <w:rsid w:val="00B11544"/>
    <w:rsid w:val="00B1171E"/>
    <w:rsid w:val="00B14B1B"/>
    <w:rsid w:val="00B15449"/>
    <w:rsid w:val="00B2134B"/>
    <w:rsid w:val="00B343F5"/>
    <w:rsid w:val="00B417B8"/>
    <w:rsid w:val="00B4512E"/>
    <w:rsid w:val="00B46CEF"/>
    <w:rsid w:val="00B60D44"/>
    <w:rsid w:val="00B744FC"/>
    <w:rsid w:val="00B858F9"/>
    <w:rsid w:val="00B906CA"/>
    <w:rsid w:val="00B93086"/>
    <w:rsid w:val="00BA0789"/>
    <w:rsid w:val="00BA19ED"/>
    <w:rsid w:val="00BA4B8D"/>
    <w:rsid w:val="00BA7FE4"/>
    <w:rsid w:val="00BB5B30"/>
    <w:rsid w:val="00BC0858"/>
    <w:rsid w:val="00BC0F7D"/>
    <w:rsid w:val="00BC1C4B"/>
    <w:rsid w:val="00BC2251"/>
    <w:rsid w:val="00BD587A"/>
    <w:rsid w:val="00BD6865"/>
    <w:rsid w:val="00BD7D31"/>
    <w:rsid w:val="00BE3255"/>
    <w:rsid w:val="00BE537B"/>
    <w:rsid w:val="00BF128E"/>
    <w:rsid w:val="00BF4B42"/>
    <w:rsid w:val="00BF65EC"/>
    <w:rsid w:val="00C03DC4"/>
    <w:rsid w:val="00C05C51"/>
    <w:rsid w:val="00C074DD"/>
    <w:rsid w:val="00C10089"/>
    <w:rsid w:val="00C1496A"/>
    <w:rsid w:val="00C25418"/>
    <w:rsid w:val="00C26175"/>
    <w:rsid w:val="00C33079"/>
    <w:rsid w:val="00C409BC"/>
    <w:rsid w:val="00C45231"/>
    <w:rsid w:val="00C4662D"/>
    <w:rsid w:val="00C469A6"/>
    <w:rsid w:val="00C54268"/>
    <w:rsid w:val="00C54BD8"/>
    <w:rsid w:val="00C551FF"/>
    <w:rsid w:val="00C563DD"/>
    <w:rsid w:val="00C61CB9"/>
    <w:rsid w:val="00C64917"/>
    <w:rsid w:val="00C6688B"/>
    <w:rsid w:val="00C72833"/>
    <w:rsid w:val="00C80F1D"/>
    <w:rsid w:val="00C82873"/>
    <w:rsid w:val="00C85A19"/>
    <w:rsid w:val="00C87266"/>
    <w:rsid w:val="00C9039E"/>
    <w:rsid w:val="00C91962"/>
    <w:rsid w:val="00C9278B"/>
    <w:rsid w:val="00C93F40"/>
    <w:rsid w:val="00C93FAD"/>
    <w:rsid w:val="00C94101"/>
    <w:rsid w:val="00CA3D0C"/>
    <w:rsid w:val="00CB6B61"/>
    <w:rsid w:val="00CD4978"/>
    <w:rsid w:val="00CD7942"/>
    <w:rsid w:val="00CE186E"/>
    <w:rsid w:val="00CE6308"/>
    <w:rsid w:val="00D10D87"/>
    <w:rsid w:val="00D14223"/>
    <w:rsid w:val="00D143A6"/>
    <w:rsid w:val="00D1608F"/>
    <w:rsid w:val="00D175E3"/>
    <w:rsid w:val="00D21991"/>
    <w:rsid w:val="00D22EB3"/>
    <w:rsid w:val="00D349AA"/>
    <w:rsid w:val="00D35956"/>
    <w:rsid w:val="00D41D6E"/>
    <w:rsid w:val="00D44363"/>
    <w:rsid w:val="00D56B9E"/>
    <w:rsid w:val="00D57972"/>
    <w:rsid w:val="00D60F7C"/>
    <w:rsid w:val="00D675A9"/>
    <w:rsid w:val="00D738D6"/>
    <w:rsid w:val="00D74243"/>
    <w:rsid w:val="00D755EB"/>
    <w:rsid w:val="00D76048"/>
    <w:rsid w:val="00D8298E"/>
    <w:rsid w:val="00D82E6F"/>
    <w:rsid w:val="00D834E3"/>
    <w:rsid w:val="00D85A71"/>
    <w:rsid w:val="00D87E00"/>
    <w:rsid w:val="00D9134D"/>
    <w:rsid w:val="00D95DB0"/>
    <w:rsid w:val="00DA7A03"/>
    <w:rsid w:val="00DB1818"/>
    <w:rsid w:val="00DB2BF8"/>
    <w:rsid w:val="00DB3C22"/>
    <w:rsid w:val="00DB62AD"/>
    <w:rsid w:val="00DB6625"/>
    <w:rsid w:val="00DC2A71"/>
    <w:rsid w:val="00DC309B"/>
    <w:rsid w:val="00DC4AFD"/>
    <w:rsid w:val="00DC4DA2"/>
    <w:rsid w:val="00DC598C"/>
    <w:rsid w:val="00DD1EE9"/>
    <w:rsid w:val="00DD4C17"/>
    <w:rsid w:val="00DD74A5"/>
    <w:rsid w:val="00DF2B1F"/>
    <w:rsid w:val="00DF4B79"/>
    <w:rsid w:val="00DF62CD"/>
    <w:rsid w:val="00E027FF"/>
    <w:rsid w:val="00E029BE"/>
    <w:rsid w:val="00E02AF1"/>
    <w:rsid w:val="00E16509"/>
    <w:rsid w:val="00E23457"/>
    <w:rsid w:val="00E24CF9"/>
    <w:rsid w:val="00E26821"/>
    <w:rsid w:val="00E31034"/>
    <w:rsid w:val="00E31385"/>
    <w:rsid w:val="00E36E39"/>
    <w:rsid w:val="00E44582"/>
    <w:rsid w:val="00E44FFC"/>
    <w:rsid w:val="00E54372"/>
    <w:rsid w:val="00E57F78"/>
    <w:rsid w:val="00E64F3B"/>
    <w:rsid w:val="00E71548"/>
    <w:rsid w:val="00E75EB3"/>
    <w:rsid w:val="00E77645"/>
    <w:rsid w:val="00E77B6D"/>
    <w:rsid w:val="00E87902"/>
    <w:rsid w:val="00E96DF5"/>
    <w:rsid w:val="00E96F10"/>
    <w:rsid w:val="00EA15B0"/>
    <w:rsid w:val="00EA56F7"/>
    <w:rsid w:val="00EA5EA7"/>
    <w:rsid w:val="00EA66BD"/>
    <w:rsid w:val="00EA66D3"/>
    <w:rsid w:val="00EA68DB"/>
    <w:rsid w:val="00EB344E"/>
    <w:rsid w:val="00EB50C1"/>
    <w:rsid w:val="00EC06A1"/>
    <w:rsid w:val="00EC4A25"/>
    <w:rsid w:val="00ED185F"/>
    <w:rsid w:val="00ED4FF3"/>
    <w:rsid w:val="00ED51CE"/>
    <w:rsid w:val="00ED72EE"/>
    <w:rsid w:val="00EE2591"/>
    <w:rsid w:val="00EF608C"/>
    <w:rsid w:val="00F025A2"/>
    <w:rsid w:val="00F02794"/>
    <w:rsid w:val="00F04712"/>
    <w:rsid w:val="00F13360"/>
    <w:rsid w:val="00F1749F"/>
    <w:rsid w:val="00F22EC7"/>
    <w:rsid w:val="00F26FE7"/>
    <w:rsid w:val="00F27B8F"/>
    <w:rsid w:val="00F31901"/>
    <w:rsid w:val="00F325C8"/>
    <w:rsid w:val="00F34834"/>
    <w:rsid w:val="00F37507"/>
    <w:rsid w:val="00F56C90"/>
    <w:rsid w:val="00F653B8"/>
    <w:rsid w:val="00F655FE"/>
    <w:rsid w:val="00F73CD8"/>
    <w:rsid w:val="00F84720"/>
    <w:rsid w:val="00F851F2"/>
    <w:rsid w:val="00F86F59"/>
    <w:rsid w:val="00F9008D"/>
    <w:rsid w:val="00F976A6"/>
    <w:rsid w:val="00FA1266"/>
    <w:rsid w:val="00FA219B"/>
    <w:rsid w:val="00FA6EF6"/>
    <w:rsid w:val="00FB4D73"/>
    <w:rsid w:val="00FC069C"/>
    <w:rsid w:val="00FC1192"/>
    <w:rsid w:val="00FC51D2"/>
    <w:rsid w:val="00FC67C2"/>
    <w:rsid w:val="00FD0F34"/>
    <w:rsid w:val="00FD56D4"/>
    <w:rsid w:val="00FE1271"/>
    <w:rsid w:val="049B3E83"/>
    <w:rsid w:val="0F904B30"/>
    <w:rsid w:val="149A6045"/>
    <w:rsid w:val="16544D45"/>
    <w:rsid w:val="18487564"/>
    <w:rsid w:val="24564234"/>
    <w:rsid w:val="2EDB48FE"/>
    <w:rsid w:val="39525EEB"/>
    <w:rsid w:val="3960684E"/>
    <w:rsid w:val="3C3D52F9"/>
    <w:rsid w:val="476F252F"/>
    <w:rsid w:val="492A659D"/>
    <w:rsid w:val="4C227CF0"/>
    <w:rsid w:val="5AD96C02"/>
    <w:rsid w:val="68C904EC"/>
    <w:rsid w:val="78D85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6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68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Times New Roman" w:eastAsiaTheme="minorEastAsia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spacing w:after="180"/>
      <w:ind w:left="849" w:hanging="283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List Number 2"/>
    <w:basedOn w:val="1"/>
    <w:qFormat/>
    <w:uiPriority w:val="0"/>
    <w:pPr>
      <w:numPr>
        <w:ilvl w:val="0"/>
        <w:numId w:val="1"/>
      </w:numPr>
      <w:spacing w:after="18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22">
    <w:name w:val="table of authorities"/>
    <w:basedOn w:val="1"/>
    <w:next w:val="1"/>
    <w:qFormat/>
    <w:uiPriority w:val="0"/>
    <w:pPr>
      <w:ind w:left="200" w:hanging="20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23">
    <w:name w:val="Note Heading"/>
    <w:basedOn w:val="1"/>
    <w:next w:val="1"/>
    <w:link w:val="158"/>
    <w:qFormat/>
    <w:uiPriority w:val="0"/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24">
    <w:name w:val="List Bullet 4"/>
    <w:basedOn w:val="1"/>
    <w:qFormat/>
    <w:uiPriority w:val="0"/>
    <w:pPr>
      <w:numPr>
        <w:ilvl w:val="0"/>
        <w:numId w:val="2"/>
      </w:numPr>
      <w:spacing w:after="18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25">
    <w:name w:val="index 8"/>
    <w:basedOn w:val="1"/>
    <w:next w:val="1"/>
    <w:qFormat/>
    <w:uiPriority w:val="0"/>
    <w:pPr>
      <w:ind w:left="1600" w:hanging="20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26">
    <w:name w:val="E-mail Signature"/>
    <w:basedOn w:val="1"/>
    <w:link w:val="147"/>
    <w:qFormat/>
    <w:uiPriority w:val="0"/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27">
    <w:name w:val="List Number"/>
    <w:basedOn w:val="1"/>
    <w:qFormat/>
    <w:uiPriority w:val="0"/>
    <w:pPr>
      <w:numPr>
        <w:ilvl w:val="0"/>
        <w:numId w:val="3"/>
      </w:numPr>
      <w:spacing w:after="18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28">
    <w:name w:val="Normal Indent"/>
    <w:basedOn w:val="1"/>
    <w:qFormat/>
    <w:uiPriority w:val="0"/>
    <w:pPr>
      <w:spacing w:after="180"/>
      <w:ind w:left="72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29">
    <w:name w:val="caption"/>
    <w:basedOn w:val="1"/>
    <w:next w:val="1"/>
    <w:semiHidden/>
    <w:unhideWhenUsed/>
    <w:qFormat/>
    <w:uiPriority w:val="0"/>
    <w:pPr>
      <w:spacing w:after="200"/>
    </w:pPr>
    <w:rPr>
      <w:rFonts w:ascii="Times New Roman" w:hAnsi="Times New Roman" w:cs="Times New Roman" w:eastAsiaTheme="minorEastAsia"/>
      <w:i/>
      <w:iCs/>
      <w:color w:val="44546A" w:themeColor="text2"/>
      <w:sz w:val="18"/>
      <w:szCs w:val="18"/>
      <w:lang w:val="en-GB" w:eastAsia="en-US"/>
      <w14:textFill>
        <w14:solidFill>
          <w14:schemeClr w14:val="tx2"/>
        </w14:solidFill>
      </w14:textFill>
    </w:rPr>
  </w:style>
  <w:style w:type="paragraph" w:styleId="30">
    <w:name w:val="index 5"/>
    <w:basedOn w:val="1"/>
    <w:next w:val="1"/>
    <w:qFormat/>
    <w:uiPriority w:val="0"/>
    <w:pPr>
      <w:ind w:left="1000" w:hanging="20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31">
    <w:name w:val="List Bullet"/>
    <w:basedOn w:val="1"/>
    <w:qFormat/>
    <w:uiPriority w:val="0"/>
    <w:pPr>
      <w:numPr>
        <w:ilvl w:val="0"/>
        <w:numId w:val="4"/>
      </w:numPr>
      <w:spacing w:after="18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32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Theme="majorHAnsi" w:hAnsiTheme="majorHAnsi" w:eastAsiaTheme="majorEastAsia" w:cstheme="majorBidi"/>
      <w:lang w:val="en-GB" w:eastAsia="en-US"/>
    </w:rPr>
  </w:style>
  <w:style w:type="paragraph" w:styleId="33">
    <w:name w:val="Document Map"/>
    <w:basedOn w:val="1"/>
    <w:link w:val="146"/>
    <w:qFormat/>
    <w:uiPriority w:val="0"/>
    <w:rPr>
      <w:rFonts w:ascii="Segoe UI" w:hAnsi="Segoe UI" w:cs="Segoe UI" w:eastAsiaTheme="minorEastAsia"/>
      <w:sz w:val="16"/>
      <w:szCs w:val="16"/>
      <w:lang w:val="en-GB" w:eastAsia="en-US"/>
    </w:rPr>
  </w:style>
  <w:style w:type="paragraph" w:styleId="34">
    <w:name w:val="toa heading"/>
    <w:basedOn w:val="1"/>
    <w:next w:val="1"/>
    <w:qFormat/>
    <w:uiPriority w:val="0"/>
    <w:pPr>
      <w:spacing w:before="120" w:after="180"/>
    </w:pPr>
    <w:rPr>
      <w:rFonts w:asciiTheme="majorHAnsi" w:hAnsiTheme="majorHAnsi" w:eastAsiaTheme="majorEastAsia" w:cstheme="majorBidi"/>
      <w:b/>
      <w:bCs/>
      <w:lang w:val="en-GB" w:eastAsia="en-US"/>
    </w:rPr>
  </w:style>
  <w:style w:type="paragraph" w:styleId="35">
    <w:name w:val="annotation text"/>
    <w:basedOn w:val="1"/>
    <w:link w:val="143"/>
    <w:qFormat/>
    <w:uiPriority w:val="0"/>
    <w:pPr>
      <w:spacing w:after="18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36">
    <w:name w:val="index 6"/>
    <w:basedOn w:val="1"/>
    <w:next w:val="1"/>
    <w:qFormat/>
    <w:uiPriority w:val="0"/>
    <w:pPr>
      <w:ind w:left="1200" w:hanging="20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37">
    <w:name w:val="Salutation"/>
    <w:basedOn w:val="1"/>
    <w:next w:val="1"/>
    <w:link w:val="162"/>
    <w:qFormat/>
    <w:uiPriority w:val="0"/>
    <w:pPr>
      <w:spacing w:after="18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38">
    <w:name w:val="Body Text 3"/>
    <w:basedOn w:val="1"/>
    <w:link w:val="136"/>
    <w:qFormat/>
    <w:uiPriority w:val="0"/>
    <w:pPr>
      <w:spacing w:after="120"/>
    </w:pPr>
    <w:rPr>
      <w:rFonts w:ascii="Times New Roman" w:hAnsi="Times New Roman" w:cs="Times New Roman" w:eastAsiaTheme="minorEastAsia"/>
      <w:sz w:val="16"/>
      <w:szCs w:val="16"/>
      <w:lang w:val="en-GB" w:eastAsia="en-US"/>
    </w:rPr>
  </w:style>
  <w:style w:type="paragraph" w:styleId="39">
    <w:name w:val="Closing"/>
    <w:basedOn w:val="1"/>
    <w:link w:val="142"/>
    <w:qFormat/>
    <w:uiPriority w:val="0"/>
    <w:pPr>
      <w:ind w:left="4252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40">
    <w:name w:val="List Bullet 3"/>
    <w:basedOn w:val="1"/>
    <w:qFormat/>
    <w:uiPriority w:val="0"/>
    <w:pPr>
      <w:numPr>
        <w:ilvl w:val="0"/>
        <w:numId w:val="5"/>
      </w:numPr>
      <w:spacing w:after="18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41">
    <w:name w:val="Body Text"/>
    <w:basedOn w:val="1"/>
    <w:link w:val="134"/>
    <w:qFormat/>
    <w:uiPriority w:val="0"/>
    <w:pPr>
      <w:spacing w:after="12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42">
    <w:name w:val="Body Text Indent"/>
    <w:basedOn w:val="1"/>
    <w:link w:val="138"/>
    <w:qFormat/>
    <w:uiPriority w:val="0"/>
    <w:pPr>
      <w:spacing w:after="120"/>
      <w:ind w:left="283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43">
    <w:name w:val="List Number 3"/>
    <w:basedOn w:val="1"/>
    <w:qFormat/>
    <w:uiPriority w:val="0"/>
    <w:pPr>
      <w:numPr>
        <w:ilvl w:val="0"/>
        <w:numId w:val="6"/>
      </w:numPr>
      <w:spacing w:after="18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44">
    <w:name w:val="List 2"/>
    <w:basedOn w:val="1"/>
    <w:qFormat/>
    <w:uiPriority w:val="0"/>
    <w:pPr>
      <w:spacing w:after="180"/>
      <w:ind w:left="566" w:hanging="283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45">
    <w:name w:val="List Continue"/>
    <w:basedOn w:val="1"/>
    <w:qFormat/>
    <w:uiPriority w:val="0"/>
    <w:pPr>
      <w:spacing w:after="120"/>
      <w:ind w:left="283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46">
    <w:name w:val="Block Text"/>
    <w:basedOn w:val="1"/>
    <w:qFormat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spacing w:after="180"/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:sz w:val="20"/>
      <w:szCs w:val="20"/>
      <w:lang w:val="en-GB" w:eastAsia="en-US"/>
      <w14:textFill>
        <w14:solidFill>
          <w14:schemeClr w14:val="accent1"/>
        </w14:solidFill>
      </w14:textFill>
    </w:rPr>
  </w:style>
  <w:style w:type="paragraph" w:styleId="47">
    <w:name w:val="List Bullet 2"/>
    <w:basedOn w:val="1"/>
    <w:qFormat/>
    <w:uiPriority w:val="0"/>
    <w:pPr>
      <w:numPr>
        <w:ilvl w:val="0"/>
        <w:numId w:val="7"/>
      </w:numPr>
      <w:spacing w:after="18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48">
    <w:name w:val="HTML Address"/>
    <w:basedOn w:val="1"/>
    <w:link w:val="150"/>
    <w:qFormat/>
    <w:uiPriority w:val="0"/>
    <w:rPr>
      <w:rFonts w:ascii="Times New Roman" w:hAnsi="Times New Roman" w:cs="Times New Roman" w:eastAsiaTheme="minorEastAsia"/>
      <w:i/>
      <w:iCs/>
      <w:sz w:val="20"/>
      <w:szCs w:val="20"/>
      <w:lang w:val="en-GB" w:eastAsia="en-US"/>
    </w:rPr>
  </w:style>
  <w:style w:type="paragraph" w:styleId="49">
    <w:name w:val="index 4"/>
    <w:basedOn w:val="1"/>
    <w:next w:val="1"/>
    <w:qFormat/>
    <w:uiPriority w:val="0"/>
    <w:pPr>
      <w:ind w:left="800" w:hanging="20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50">
    <w:name w:val="Plain Text"/>
    <w:basedOn w:val="1"/>
    <w:link w:val="159"/>
    <w:qFormat/>
    <w:uiPriority w:val="0"/>
    <w:rPr>
      <w:rFonts w:ascii="Consolas" w:hAnsi="Consolas" w:cs="Times New Roman" w:eastAsiaTheme="minorEastAsia"/>
      <w:sz w:val="21"/>
      <w:szCs w:val="21"/>
      <w:lang w:val="en-GB" w:eastAsia="en-US"/>
    </w:rPr>
  </w:style>
  <w:style w:type="paragraph" w:styleId="51">
    <w:name w:val="List Bullet 5"/>
    <w:basedOn w:val="1"/>
    <w:qFormat/>
    <w:uiPriority w:val="0"/>
    <w:pPr>
      <w:numPr>
        <w:ilvl w:val="0"/>
        <w:numId w:val="8"/>
      </w:numPr>
      <w:spacing w:after="18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52">
    <w:name w:val="List Number 4"/>
    <w:basedOn w:val="1"/>
    <w:qFormat/>
    <w:uiPriority w:val="0"/>
    <w:pPr>
      <w:numPr>
        <w:ilvl w:val="0"/>
        <w:numId w:val="9"/>
      </w:numPr>
      <w:spacing w:after="18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53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4">
    <w:name w:val="index 3"/>
    <w:basedOn w:val="1"/>
    <w:next w:val="1"/>
    <w:qFormat/>
    <w:uiPriority w:val="0"/>
    <w:pPr>
      <w:ind w:left="600" w:hanging="20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55">
    <w:name w:val="Date"/>
    <w:basedOn w:val="1"/>
    <w:next w:val="1"/>
    <w:link w:val="145"/>
    <w:qFormat/>
    <w:uiPriority w:val="0"/>
    <w:pPr>
      <w:spacing w:after="18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56">
    <w:name w:val="Body Text Indent 2"/>
    <w:basedOn w:val="1"/>
    <w:link w:val="140"/>
    <w:qFormat/>
    <w:uiPriority w:val="0"/>
    <w:pPr>
      <w:spacing w:after="120" w:line="480" w:lineRule="auto"/>
      <w:ind w:left="283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57">
    <w:name w:val="endnote text"/>
    <w:basedOn w:val="1"/>
    <w:link w:val="148"/>
    <w:qFormat/>
    <w:uiPriority w:val="0"/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58">
    <w:name w:val="List Continue 5"/>
    <w:basedOn w:val="1"/>
    <w:qFormat/>
    <w:uiPriority w:val="0"/>
    <w:pPr>
      <w:spacing w:after="120"/>
      <w:ind w:left="1415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59">
    <w:name w:val="Balloon Text"/>
    <w:basedOn w:val="1"/>
    <w:link w:val="132"/>
    <w:semiHidden/>
    <w:unhideWhenUsed/>
    <w:qFormat/>
    <w:uiPriority w:val="0"/>
    <w:rPr>
      <w:rFonts w:ascii="Segoe UI" w:hAnsi="Segoe UI" w:cs="Segoe UI" w:eastAsiaTheme="minorEastAsia"/>
      <w:sz w:val="18"/>
      <w:szCs w:val="18"/>
      <w:lang w:val="en-GB" w:eastAsia="en-US"/>
    </w:rPr>
  </w:style>
  <w:style w:type="paragraph" w:styleId="60">
    <w:name w:val="footer"/>
    <w:basedOn w:val="61"/>
    <w:qFormat/>
    <w:uiPriority w:val="0"/>
    <w:pPr>
      <w:jc w:val="center"/>
    </w:pPr>
    <w:rPr>
      <w:i/>
    </w:rPr>
  </w:style>
  <w:style w:type="paragraph" w:styleId="61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62">
    <w:name w:val="envelope return"/>
    <w:basedOn w:val="1"/>
    <w:qFormat/>
    <w:uiPriority w:val="0"/>
    <w:rPr>
      <w:rFonts w:asciiTheme="majorHAnsi" w:hAnsiTheme="majorHAnsi" w:eastAsiaTheme="majorEastAsia" w:cstheme="majorBidi"/>
      <w:sz w:val="20"/>
      <w:szCs w:val="20"/>
      <w:lang w:val="en-GB" w:eastAsia="en-US"/>
    </w:rPr>
  </w:style>
  <w:style w:type="paragraph" w:styleId="63">
    <w:name w:val="Signature"/>
    <w:basedOn w:val="1"/>
    <w:link w:val="163"/>
    <w:qFormat/>
    <w:uiPriority w:val="0"/>
    <w:pPr>
      <w:ind w:left="4252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64">
    <w:name w:val="List Continue 4"/>
    <w:basedOn w:val="1"/>
    <w:qFormat/>
    <w:uiPriority w:val="0"/>
    <w:pPr>
      <w:spacing w:after="120"/>
      <w:ind w:left="1132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65">
    <w:name w:val="index heading"/>
    <w:basedOn w:val="1"/>
    <w:next w:val="66"/>
    <w:qFormat/>
    <w:uiPriority w:val="0"/>
    <w:pPr>
      <w:spacing w:after="180"/>
    </w:pPr>
    <w:rPr>
      <w:rFonts w:asciiTheme="majorHAnsi" w:hAnsiTheme="majorHAnsi" w:eastAsiaTheme="majorEastAsia" w:cstheme="majorBidi"/>
      <w:b/>
      <w:bCs/>
      <w:sz w:val="20"/>
      <w:szCs w:val="20"/>
      <w:lang w:val="en-GB" w:eastAsia="en-US"/>
    </w:rPr>
  </w:style>
  <w:style w:type="paragraph" w:styleId="66">
    <w:name w:val="index 1"/>
    <w:basedOn w:val="1"/>
    <w:next w:val="1"/>
    <w:qFormat/>
    <w:uiPriority w:val="0"/>
    <w:pPr>
      <w:ind w:left="200" w:hanging="20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67">
    <w:name w:val="Subtitle"/>
    <w:basedOn w:val="1"/>
    <w:next w:val="1"/>
    <w:link w:val="164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8">
    <w:name w:val="List Number 5"/>
    <w:basedOn w:val="1"/>
    <w:qFormat/>
    <w:uiPriority w:val="0"/>
    <w:pPr>
      <w:numPr>
        <w:ilvl w:val="0"/>
        <w:numId w:val="10"/>
      </w:numPr>
      <w:spacing w:after="18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69">
    <w:name w:val="List"/>
    <w:basedOn w:val="1"/>
    <w:qFormat/>
    <w:uiPriority w:val="0"/>
    <w:pPr>
      <w:spacing w:after="180"/>
      <w:ind w:left="283" w:hanging="283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70">
    <w:name w:val="footnote text"/>
    <w:basedOn w:val="1"/>
    <w:link w:val="149"/>
    <w:qFormat/>
    <w:uiPriority w:val="0"/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71">
    <w:name w:val="List 5"/>
    <w:basedOn w:val="1"/>
    <w:qFormat/>
    <w:uiPriority w:val="0"/>
    <w:pPr>
      <w:spacing w:after="180"/>
      <w:ind w:left="1415" w:hanging="283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72">
    <w:name w:val="Body Text Indent 3"/>
    <w:basedOn w:val="1"/>
    <w:link w:val="141"/>
    <w:qFormat/>
    <w:uiPriority w:val="0"/>
    <w:pPr>
      <w:spacing w:after="120"/>
      <w:ind w:left="283"/>
    </w:pPr>
    <w:rPr>
      <w:rFonts w:ascii="Times New Roman" w:hAnsi="Times New Roman" w:cs="Times New Roman" w:eastAsiaTheme="minorEastAsia"/>
      <w:sz w:val="16"/>
      <w:szCs w:val="16"/>
      <w:lang w:val="en-GB" w:eastAsia="en-US"/>
    </w:rPr>
  </w:style>
  <w:style w:type="paragraph" w:styleId="73">
    <w:name w:val="index 7"/>
    <w:basedOn w:val="1"/>
    <w:next w:val="1"/>
    <w:qFormat/>
    <w:uiPriority w:val="0"/>
    <w:pPr>
      <w:ind w:left="1400" w:hanging="20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74">
    <w:name w:val="index 9"/>
    <w:basedOn w:val="1"/>
    <w:next w:val="1"/>
    <w:qFormat/>
    <w:uiPriority w:val="0"/>
    <w:pPr>
      <w:ind w:left="1800" w:hanging="20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75">
    <w:name w:val="table of figures"/>
    <w:basedOn w:val="1"/>
    <w:next w:val="1"/>
    <w:qFormat/>
    <w:uiPriority w:val="0"/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76">
    <w:name w:val="toc 9"/>
    <w:basedOn w:val="53"/>
    <w:next w:val="1"/>
    <w:qFormat/>
    <w:uiPriority w:val="39"/>
    <w:pPr>
      <w:ind w:left="1418" w:hanging="1418"/>
    </w:pPr>
  </w:style>
  <w:style w:type="paragraph" w:styleId="77">
    <w:name w:val="Body Text 2"/>
    <w:basedOn w:val="1"/>
    <w:link w:val="135"/>
    <w:qFormat/>
    <w:uiPriority w:val="0"/>
    <w:pPr>
      <w:spacing w:after="120" w:line="480" w:lineRule="auto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78">
    <w:name w:val="List 4"/>
    <w:basedOn w:val="1"/>
    <w:qFormat/>
    <w:uiPriority w:val="0"/>
    <w:pPr>
      <w:spacing w:after="180"/>
      <w:ind w:left="1132" w:hanging="283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Theme="majorHAnsi" w:hAnsiTheme="majorHAnsi" w:eastAsiaTheme="majorEastAsia" w:cstheme="majorBidi"/>
      <w:lang w:val="en-GB" w:eastAsia="en-US"/>
    </w:rPr>
  </w:style>
  <w:style w:type="paragraph" w:styleId="81">
    <w:name w:val="HTML Preformatted"/>
    <w:basedOn w:val="1"/>
    <w:link w:val="151"/>
    <w:qFormat/>
    <w:uiPriority w:val="0"/>
    <w:rPr>
      <w:rFonts w:ascii="Consolas" w:hAnsi="Consolas" w:cs="Times New Roman" w:eastAsiaTheme="minorEastAsia"/>
      <w:sz w:val="20"/>
      <w:szCs w:val="20"/>
      <w:lang w:val="en-GB" w:eastAsia="en-US"/>
    </w:rPr>
  </w:style>
  <w:style w:type="paragraph" w:styleId="82">
    <w:name w:val="Normal (Web)"/>
    <w:basedOn w:val="1"/>
    <w:qFormat/>
    <w:uiPriority w:val="99"/>
    <w:pPr>
      <w:spacing w:after="180"/>
    </w:pPr>
    <w:rPr>
      <w:rFonts w:ascii="Times New Roman" w:hAnsi="Times New Roman" w:cs="Times New Roman" w:eastAsiaTheme="minorEastAsia"/>
      <w:lang w:val="en-GB" w:eastAsia="en-US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84">
    <w:name w:val="index 2"/>
    <w:basedOn w:val="1"/>
    <w:next w:val="1"/>
    <w:qFormat/>
    <w:uiPriority w:val="0"/>
    <w:pPr>
      <w:ind w:left="400" w:hanging="20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85">
    <w:name w:val="Title"/>
    <w:basedOn w:val="1"/>
    <w:next w:val="1"/>
    <w:link w:val="165"/>
    <w:qFormat/>
    <w:uiPriority w:val="0"/>
    <w:pPr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styleId="86">
    <w:name w:val="annotation subject"/>
    <w:basedOn w:val="35"/>
    <w:next w:val="35"/>
    <w:link w:val="144"/>
    <w:qFormat/>
    <w:uiPriority w:val="0"/>
    <w:rPr>
      <w:b/>
      <w:bCs/>
    </w:rPr>
  </w:style>
  <w:style w:type="paragraph" w:styleId="87">
    <w:name w:val="Body Text First Indent"/>
    <w:basedOn w:val="41"/>
    <w:link w:val="137"/>
    <w:qFormat/>
    <w:uiPriority w:val="0"/>
    <w:pPr>
      <w:spacing w:after="180"/>
      <w:ind w:firstLine="360"/>
    </w:pPr>
  </w:style>
  <w:style w:type="paragraph" w:styleId="88">
    <w:name w:val="Body Text First Indent 2"/>
    <w:basedOn w:val="42"/>
    <w:link w:val="139"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99"/>
    <w:rPr>
      <w:color w:val="954F72"/>
      <w:u w:val="single"/>
    </w:rPr>
  </w:style>
  <w:style w:type="character" w:styleId="93">
    <w:name w:val="Hyperlink"/>
    <w:qFormat/>
    <w:uiPriority w:val="99"/>
    <w:rPr>
      <w:color w:val="0563C1"/>
      <w:u w:val="single"/>
    </w:rPr>
  </w:style>
  <w:style w:type="character" w:styleId="94">
    <w:name w:val="annotation reference"/>
    <w:basedOn w:val="91"/>
    <w:qFormat/>
    <w:uiPriority w:val="0"/>
    <w:rPr>
      <w:sz w:val="21"/>
      <w:szCs w:val="21"/>
    </w:rPr>
  </w:style>
  <w:style w:type="paragraph" w:customStyle="1" w:styleId="9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character" w:customStyle="1" w:styleId="96">
    <w:name w:val="ZGSM"/>
    <w:qFormat/>
    <w:uiPriority w:val="0"/>
  </w:style>
  <w:style w:type="paragraph" w:customStyle="1" w:styleId="9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NF"/>
    <w:basedOn w:val="10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0">
    <w:name w:val="NO"/>
    <w:basedOn w:val="1"/>
    <w:qFormat/>
    <w:uiPriority w:val="0"/>
    <w:pPr>
      <w:keepLines/>
      <w:spacing w:after="180"/>
      <w:ind w:left="1135" w:hanging="851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customStyle="1" w:styleId="10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2">
    <w:name w:val="TAR"/>
    <w:basedOn w:val="103"/>
    <w:qFormat/>
    <w:uiPriority w:val="0"/>
    <w:pPr>
      <w:jc w:val="right"/>
    </w:pPr>
  </w:style>
  <w:style w:type="paragraph" w:customStyle="1" w:styleId="103">
    <w:name w:val="TAL"/>
    <w:basedOn w:val="1"/>
    <w:qFormat/>
    <w:uiPriority w:val="0"/>
    <w:pPr>
      <w:keepNext/>
      <w:keepLines/>
    </w:pPr>
    <w:rPr>
      <w:rFonts w:ascii="Arial" w:hAnsi="Arial" w:cs="Times New Roman" w:eastAsiaTheme="minorEastAsia"/>
      <w:sz w:val="18"/>
      <w:szCs w:val="20"/>
      <w:lang w:val="en-GB" w:eastAsia="en-US"/>
    </w:rPr>
  </w:style>
  <w:style w:type="paragraph" w:customStyle="1" w:styleId="104">
    <w:name w:val="TAH"/>
    <w:basedOn w:val="105"/>
    <w:qFormat/>
    <w:uiPriority w:val="0"/>
    <w:rPr>
      <w:b/>
    </w:rPr>
  </w:style>
  <w:style w:type="paragraph" w:customStyle="1" w:styleId="105">
    <w:name w:val="TAC"/>
    <w:basedOn w:val="103"/>
    <w:qFormat/>
    <w:uiPriority w:val="0"/>
    <w:pPr>
      <w:jc w:val="center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107">
    <w:name w:val="EX"/>
    <w:basedOn w:val="1"/>
    <w:qFormat/>
    <w:uiPriority w:val="0"/>
    <w:pPr>
      <w:keepLines/>
      <w:spacing w:after="180"/>
      <w:ind w:left="1702" w:hanging="1418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customStyle="1" w:styleId="108">
    <w:name w:val="FP"/>
    <w:basedOn w:val="1"/>
    <w:qFormat/>
    <w:uiPriority w:val="0"/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customStyle="1" w:styleId="109">
    <w:name w:val="NW"/>
    <w:basedOn w:val="100"/>
    <w:qFormat/>
    <w:uiPriority w:val="0"/>
    <w:pPr>
      <w:spacing w:after="0"/>
    </w:pPr>
  </w:style>
  <w:style w:type="paragraph" w:customStyle="1" w:styleId="110">
    <w:name w:val="EW"/>
    <w:basedOn w:val="107"/>
    <w:qFormat/>
    <w:uiPriority w:val="0"/>
    <w:pPr>
      <w:spacing w:after="0"/>
    </w:pPr>
  </w:style>
  <w:style w:type="paragraph" w:customStyle="1" w:styleId="111">
    <w:name w:val="B1"/>
    <w:basedOn w:val="1"/>
    <w:qFormat/>
    <w:uiPriority w:val="0"/>
    <w:pPr>
      <w:spacing w:after="180"/>
      <w:ind w:left="568" w:hanging="284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customStyle="1" w:styleId="112">
    <w:name w:val="Editor's Note"/>
    <w:basedOn w:val="100"/>
    <w:qFormat/>
    <w:uiPriority w:val="0"/>
    <w:pPr>
      <w:ind w:left="1418" w:hanging="1134"/>
    </w:pPr>
    <w:rPr>
      <w:color w:val="FF0000"/>
    </w:rPr>
  </w:style>
  <w:style w:type="paragraph" w:customStyle="1" w:styleId="113">
    <w:name w:val="TH"/>
    <w:basedOn w:val="1"/>
    <w:link w:val="131"/>
    <w:qFormat/>
    <w:uiPriority w:val="0"/>
    <w:pPr>
      <w:keepNext/>
      <w:keepLines/>
      <w:spacing w:before="60" w:after="180"/>
      <w:jc w:val="center"/>
    </w:pPr>
    <w:rPr>
      <w:rFonts w:ascii="Arial" w:hAnsi="Arial" w:cs="Times New Roman" w:eastAsiaTheme="minorEastAsia"/>
      <w:b/>
      <w:sz w:val="20"/>
      <w:szCs w:val="20"/>
      <w:lang w:val="en-GB" w:eastAsia="en-US"/>
    </w:rPr>
  </w:style>
  <w:style w:type="paragraph" w:customStyle="1" w:styleId="114">
    <w:name w:val="ZA"/>
    <w:qFormat/>
    <w:uiPriority w:val="0"/>
    <w:pPr>
      <w:keepNext/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5">
    <w:name w:val="ZB"/>
    <w:qFormat/>
    <w:uiPriority w:val="0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6">
    <w:name w:val="ZT"/>
    <w:qFormat/>
    <w:uiPriority w:val="0"/>
    <w:pPr>
      <w:keepNext/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17">
    <w:name w:val="ZU"/>
    <w:qFormat/>
    <w:uiPriority w:val="0"/>
    <w:pPr>
      <w:keepNext/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8">
    <w:name w:val="TAN"/>
    <w:basedOn w:val="103"/>
    <w:qFormat/>
    <w:uiPriority w:val="0"/>
    <w:pPr>
      <w:ind w:left="851" w:hanging="851"/>
    </w:pPr>
  </w:style>
  <w:style w:type="paragraph" w:customStyle="1" w:styleId="11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0">
    <w:name w:val="TF"/>
    <w:basedOn w:val="113"/>
    <w:qFormat/>
    <w:uiPriority w:val="0"/>
    <w:pPr>
      <w:keepNext w:val="0"/>
      <w:spacing w:before="0" w:after="240"/>
    </w:pPr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B2"/>
    <w:basedOn w:val="1"/>
    <w:qFormat/>
    <w:uiPriority w:val="0"/>
    <w:pPr>
      <w:spacing w:after="180"/>
      <w:ind w:left="851" w:hanging="284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customStyle="1" w:styleId="123">
    <w:name w:val="B3"/>
    <w:basedOn w:val="1"/>
    <w:qFormat/>
    <w:uiPriority w:val="0"/>
    <w:pPr>
      <w:spacing w:after="180"/>
      <w:ind w:left="1135" w:hanging="284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customStyle="1" w:styleId="124">
    <w:name w:val="B4"/>
    <w:basedOn w:val="1"/>
    <w:qFormat/>
    <w:uiPriority w:val="0"/>
    <w:pPr>
      <w:spacing w:after="180"/>
      <w:ind w:left="1418" w:hanging="284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customStyle="1" w:styleId="125">
    <w:name w:val="B5"/>
    <w:basedOn w:val="1"/>
    <w:qFormat/>
    <w:uiPriority w:val="0"/>
    <w:pPr>
      <w:spacing w:after="180"/>
      <w:ind w:left="1702" w:hanging="284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customStyle="1" w:styleId="126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7">
    <w:name w:val="ZV"/>
    <w:basedOn w:val="117"/>
    <w:qFormat/>
    <w:uiPriority w:val="0"/>
    <w:pPr>
      <w:framePr w:y="16161"/>
    </w:pPr>
  </w:style>
  <w:style w:type="paragraph" w:customStyle="1" w:styleId="128">
    <w:name w:val="TAJ"/>
    <w:basedOn w:val="113"/>
    <w:qFormat/>
    <w:uiPriority w:val="0"/>
  </w:style>
  <w:style w:type="paragraph" w:customStyle="1" w:styleId="129">
    <w:name w:val="Guidance"/>
    <w:basedOn w:val="1"/>
    <w:qFormat/>
    <w:uiPriority w:val="0"/>
    <w:pPr>
      <w:spacing w:after="180"/>
    </w:pPr>
    <w:rPr>
      <w:rFonts w:ascii="Times New Roman" w:hAnsi="Times New Roman" w:cs="Times New Roman" w:eastAsiaTheme="minorEastAsia"/>
      <w:i/>
      <w:color w:val="0000FF"/>
      <w:sz w:val="20"/>
      <w:szCs w:val="20"/>
      <w:lang w:val="en-GB" w:eastAsia="en-US"/>
    </w:rPr>
  </w:style>
  <w:style w:type="character" w:customStyle="1" w:styleId="13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31">
    <w:name w:val="TH Char"/>
    <w:link w:val="113"/>
    <w:qFormat/>
    <w:uiPriority w:val="0"/>
    <w:rPr>
      <w:rFonts w:ascii="Arial" w:hAnsi="Arial"/>
      <w:b/>
      <w:lang w:eastAsia="en-US"/>
    </w:rPr>
  </w:style>
  <w:style w:type="character" w:customStyle="1" w:styleId="132">
    <w:name w:val="Balloon Text Char"/>
    <w:basedOn w:val="91"/>
    <w:link w:val="59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133">
    <w:name w:val="Bibliography1"/>
    <w:basedOn w:val="1"/>
    <w:next w:val="1"/>
    <w:semiHidden/>
    <w:unhideWhenUsed/>
    <w:qFormat/>
    <w:uiPriority w:val="37"/>
    <w:pPr>
      <w:spacing w:after="18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character" w:customStyle="1" w:styleId="134">
    <w:name w:val="Body Text Char"/>
    <w:basedOn w:val="91"/>
    <w:link w:val="41"/>
    <w:qFormat/>
    <w:uiPriority w:val="0"/>
    <w:rPr>
      <w:lang w:eastAsia="en-US"/>
    </w:rPr>
  </w:style>
  <w:style w:type="character" w:customStyle="1" w:styleId="135">
    <w:name w:val="Body Text 2 Char"/>
    <w:basedOn w:val="91"/>
    <w:link w:val="77"/>
    <w:qFormat/>
    <w:uiPriority w:val="0"/>
    <w:rPr>
      <w:lang w:eastAsia="en-US"/>
    </w:rPr>
  </w:style>
  <w:style w:type="character" w:customStyle="1" w:styleId="136">
    <w:name w:val="Body Text 3 Char"/>
    <w:basedOn w:val="91"/>
    <w:link w:val="38"/>
    <w:qFormat/>
    <w:uiPriority w:val="0"/>
    <w:rPr>
      <w:sz w:val="16"/>
      <w:szCs w:val="16"/>
      <w:lang w:eastAsia="en-US"/>
    </w:rPr>
  </w:style>
  <w:style w:type="character" w:customStyle="1" w:styleId="137">
    <w:name w:val="Body Text First Indent Char"/>
    <w:basedOn w:val="134"/>
    <w:link w:val="87"/>
    <w:qFormat/>
    <w:uiPriority w:val="0"/>
    <w:rPr>
      <w:lang w:eastAsia="en-US"/>
    </w:rPr>
  </w:style>
  <w:style w:type="character" w:customStyle="1" w:styleId="138">
    <w:name w:val="Body Text Indent Char"/>
    <w:basedOn w:val="91"/>
    <w:link w:val="42"/>
    <w:qFormat/>
    <w:uiPriority w:val="0"/>
    <w:rPr>
      <w:lang w:eastAsia="en-US"/>
    </w:rPr>
  </w:style>
  <w:style w:type="character" w:customStyle="1" w:styleId="139">
    <w:name w:val="Body Text First Indent 2 Char"/>
    <w:basedOn w:val="138"/>
    <w:link w:val="88"/>
    <w:qFormat/>
    <w:uiPriority w:val="0"/>
    <w:rPr>
      <w:lang w:eastAsia="en-US"/>
    </w:rPr>
  </w:style>
  <w:style w:type="character" w:customStyle="1" w:styleId="140">
    <w:name w:val="Body Text Indent 2 Char"/>
    <w:basedOn w:val="91"/>
    <w:link w:val="56"/>
    <w:qFormat/>
    <w:uiPriority w:val="0"/>
    <w:rPr>
      <w:lang w:eastAsia="en-US"/>
    </w:rPr>
  </w:style>
  <w:style w:type="character" w:customStyle="1" w:styleId="141">
    <w:name w:val="Body Text Indent 3 Char"/>
    <w:basedOn w:val="91"/>
    <w:link w:val="72"/>
    <w:qFormat/>
    <w:uiPriority w:val="0"/>
    <w:rPr>
      <w:sz w:val="16"/>
      <w:szCs w:val="16"/>
      <w:lang w:eastAsia="en-US"/>
    </w:rPr>
  </w:style>
  <w:style w:type="character" w:customStyle="1" w:styleId="142">
    <w:name w:val="Closing Char"/>
    <w:basedOn w:val="91"/>
    <w:link w:val="39"/>
    <w:qFormat/>
    <w:uiPriority w:val="0"/>
    <w:rPr>
      <w:lang w:eastAsia="en-US"/>
    </w:rPr>
  </w:style>
  <w:style w:type="character" w:customStyle="1" w:styleId="143">
    <w:name w:val="Comment Text Char"/>
    <w:basedOn w:val="91"/>
    <w:link w:val="35"/>
    <w:qFormat/>
    <w:uiPriority w:val="0"/>
    <w:rPr>
      <w:lang w:eastAsia="en-US"/>
    </w:rPr>
  </w:style>
  <w:style w:type="character" w:customStyle="1" w:styleId="144">
    <w:name w:val="Comment Subject Char"/>
    <w:basedOn w:val="143"/>
    <w:link w:val="86"/>
    <w:qFormat/>
    <w:uiPriority w:val="0"/>
    <w:rPr>
      <w:b/>
      <w:bCs/>
      <w:lang w:eastAsia="en-US"/>
    </w:rPr>
  </w:style>
  <w:style w:type="character" w:customStyle="1" w:styleId="145">
    <w:name w:val="Date Char"/>
    <w:basedOn w:val="91"/>
    <w:link w:val="55"/>
    <w:qFormat/>
    <w:uiPriority w:val="0"/>
    <w:rPr>
      <w:lang w:eastAsia="en-US"/>
    </w:rPr>
  </w:style>
  <w:style w:type="character" w:customStyle="1" w:styleId="146">
    <w:name w:val="Document Map Char"/>
    <w:basedOn w:val="91"/>
    <w:link w:val="33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7">
    <w:name w:val="E-mail Signature Char"/>
    <w:basedOn w:val="91"/>
    <w:link w:val="26"/>
    <w:qFormat/>
    <w:uiPriority w:val="0"/>
    <w:rPr>
      <w:lang w:eastAsia="en-US"/>
    </w:rPr>
  </w:style>
  <w:style w:type="character" w:customStyle="1" w:styleId="148">
    <w:name w:val="Endnote Text Char"/>
    <w:basedOn w:val="91"/>
    <w:link w:val="57"/>
    <w:qFormat/>
    <w:uiPriority w:val="0"/>
    <w:rPr>
      <w:lang w:eastAsia="en-US"/>
    </w:rPr>
  </w:style>
  <w:style w:type="character" w:customStyle="1" w:styleId="149">
    <w:name w:val="Footnote Text Char"/>
    <w:basedOn w:val="91"/>
    <w:link w:val="70"/>
    <w:qFormat/>
    <w:uiPriority w:val="0"/>
    <w:rPr>
      <w:lang w:eastAsia="en-US"/>
    </w:rPr>
  </w:style>
  <w:style w:type="character" w:customStyle="1" w:styleId="150">
    <w:name w:val="HTML Address Char"/>
    <w:basedOn w:val="91"/>
    <w:link w:val="48"/>
    <w:qFormat/>
    <w:uiPriority w:val="0"/>
    <w:rPr>
      <w:i/>
      <w:iCs/>
      <w:lang w:eastAsia="en-US"/>
    </w:rPr>
  </w:style>
  <w:style w:type="character" w:customStyle="1" w:styleId="151">
    <w:name w:val="HTML Preformatted Char"/>
    <w:basedOn w:val="91"/>
    <w:link w:val="81"/>
    <w:qFormat/>
    <w:uiPriority w:val="0"/>
    <w:rPr>
      <w:rFonts w:ascii="Consolas" w:hAnsi="Consolas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rFonts w:ascii="Times New Roman" w:hAnsi="Times New Roman" w:cs="Times New Roman" w:eastAsiaTheme="minorEastAsia"/>
      <w:i/>
      <w:iCs/>
      <w:color w:val="4472C4" w:themeColor="accent1"/>
      <w:sz w:val="20"/>
      <w:szCs w:val="20"/>
      <w:lang w:val="en-GB" w:eastAsia="en-US"/>
      <w14:textFill>
        <w14:solidFill>
          <w14:schemeClr w14:val="accent1"/>
        </w14:solidFill>
      </w14:textFill>
    </w:rPr>
  </w:style>
  <w:style w:type="character" w:customStyle="1" w:styleId="153">
    <w:name w:val="Intense Quote Char"/>
    <w:basedOn w:val="91"/>
    <w:link w:val="152"/>
    <w:qFormat/>
    <w:uiPriority w:val="30"/>
    <w:rPr>
      <w:i/>
      <w:iCs/>
      <w:color w:val="4472C4" w:themeColor="accent1"/>
      <w:lang w:eastAsia="en-US"/>
      <w14:textFill>
        <w14:solidFill>
          <w14:schemeClr w14:val="accent1"/>
        </w14:solidFill>
      </w14:textFill>
    </w:rPr>
  </w:style>
  <w:style w:type="paragraph" w:styleId="154">
    <w:name w:val="List Paragraph"/>
    <w:basedOn w:val="1"/>
    <w:qFormat/>
    <w:uiPriority w:val="34"/>
    <w:pPr>
      <w:spacing w:after="180"/>
      <w:ind w:left="72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character" w:customStyle="1" w:styleId="155">
    <w:name w:val="Macro Text Char"/>
    <w:basedOn w:val="91"/>
    <w:link w:val="2"/>
    <w:qFormat/>
    <w:uiPriority w:val="0"/>
    <w:rPr>
      <w:rFonts w:ascii="Consolas" w:hAnsi="Consolas"/>
      <w:lang w:eastAsia="en-US"/>
    </w:rPr>
  </w:style>
  <w:style w:type="character" w:customStyle="1" w:styleId="156">
    <w:name w:val="Message Header Char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8">
    <w:name w:val="Note Heading Char"/>
    <w:basedOn w:val="91"/>
    <w:link w:val="23"/>
    <w:qFormat/>
    <w:uiPriority w:val="0"/>
    <w:rPr>
      <w:lang w:eastAsia="en-US"/>
    </w:rPr>
  </w:style>
  <w:style w:type="character" w:customStyle="1" w:styleId="159">
    <w:name w:val="Plain Text Char"/>
    <w:basedOn w:val="91"/>
    <w:link w:val="50"/>
    <w:qFormat/>
    <w:uiPriority w:val="0"/>
    <w:rPr>
      <w:rFonts w:ascii="Consolas" w:hAnsi="Consolas"/>
      <w:sz w:val="21"/>
      <w:szCs w:val="21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rFonts w:ascii="Times New Roman" w:hAnsi="Times New Roman" w:cs="Times New Roman" w:eastAsiaTheme="minorEastAsia"/>
      <w:i/>
      <w:iCs/>
      <w:color w:val="404040" w:themeColor="text1" w:themeTint="BF"/>
      <w:sz w:val="20"/>
      <w:szCs w:val="20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1">
    <w:name w:val="Quote Char"/>
    <w:basedOn w:val="91"/>
    <w:link w:val="160"/>
    <w:qFormat/>
    <w:uiPriority w:val="29"/>
    <w:rPr>
      <w:i/>
      <w:iCs/>
      <w:color w:val="404040" w:themeColor="text1" w:themeTint="BF"/>
      <w:lang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2">
    <w:name w:val="Salutation Char"/>
    <w:basedOn w:val="91"/>
    <w:link w:val="37"/>
    <w:qFormat/>
    <w:uiPriority w:val="0"/>
    <w:rPr>
      <w:lang w:eastAsia="en-US"/>
    </w:rPr>
  </w:style>
  <w:style w:type="character" w:customStyle="1" w:styleId="163">
    <w:name w:val="Signature Char"/>
    <w:basedOn w:val="91"/>
    <w:link w:val="63"/>
    <w:qFormat/>
    <w:uiPriority w:val="0"/>
    <w:rPr>
      <w:lang w:eastAsia="en-US"/>
    </w:rPr>
  </w:style>
  <w:style w:type="character" w:customStyle="1" w:styleId="164">
    <w:name w:val="Subtitle Char"/>
    <w:basedOn w:val="91"/>
    <w:link w:val="67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5">
    <w:name w:val="Title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</w:rPr>
  </w:style>
  <w:style w:type="paragraph" w:customStyle="1" w:styleId="166">
    <w:name w:val="TOC Heading1"/>
    <w:basedOn w:val="3"/>
    <w:next w:val="1"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67">
    <w:name w:val="Heading 2 Char"/>
    <w:basedOn w:val="91"/>
    <w:link w:val="4"/>
    <w:qFormat/>
    <w:uiPriority w:val="0"/>
    <w:rPr>
      <w:rFonts w:ascii="Arial" w:hAnsi="Arial"/>
      <w:sz w:val="32"/>
      <w:lang w:eastAsia="en-US"/>
    </w:rPr>
  </w:style>
  <w:style w:type="character" w:customStyle="1" w:styleId="168">
    <w:name w:val="Heading 4 Char"/>
    <w:basedOn w:val="91"/>
    <w:link w:val="6"/>
    <w:qFormat/>
    <w:uiPriority w:val="0"/>
    <w:rPr>
      <w:rFonts w:ascii="Arial" w:hAnsi="Arial" w:eastAsiaTheme="minorEastAsia"/>
      <w:sz w:val="24"/>
      <w:lang w:val="en-GB" w:eastAsia="en-US"/>
    </w:rPr>
  </w:style>
  <w:style w:type="paragraph" w:customStyle="1" w:styleId="169">
    <w:name w:val="msonormal"/>
    <w:basedOn w:val="1"/>
    <w:qFormat/>
    <w:uiPriority w:val="0"/>
    <w:pPr>
      <w:spacing w:before="100" w:beforeAutospacing="1" w:after="100" w:afterAutospacing="1"/>
    </w:pPr>
  </w:style>
  <w:style w:type="paragraph" w:customStyle="1" w:styleId="170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171">
    <w:name w:val="font6"/>
    <w:basedOn w:val="1"/>
    <w:qFormat/>
    <w:uiPriority w:val="0"/>
    <w:pPr>
      <w:spacing w:before="100" w:beforeAutospacing="1" w:after="100" w:afterAutospacing="1"/>
    </w:pPr>
    <w:rPr>
      <w:rFonts w:ascii="等线" w:hAnsi="等线" w:eastAsia="等线"/>
      <w:sz w:val="18"/>
      <w:szCs w:val="18"/>
    </w:rPr>
  </w:style>
  <w:style w:type="paragraph" w:customStyle="1" w:styleId="172">
    <w:name w:val="font7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173">
    <w:name w:val="xl7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174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175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</w:style>
  <w:style w:type="paragraph" w:customStyle="1" w:styleId="176">
    <w:name w:val="xl7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177">
    <w:name w:val="xl7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178">
    <w:name w:val="xl7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179">
    <w:name w:val="xl7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</w:style>
  <w:style w:type="paragraph" w:customStyle="1" w:styleId="180">
    <w:name w:val="xl78"/>
    <w:basedOn w:val="1"/>
    <w:qFormat/>
    <w:uiPriority w:val="0"/>
    <w:pPr>
      <w:pBdr>
        <w:bottom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181">
    <w:name w:val="xl79"/>
    <w:basedOn w:val="1"/>
    <w:qFormat/>
    <w:uiPriority w:val="0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182">
    <w:name w:val="xl80"/>
    <w:basedOn w:val="1"/>
    <w:qFormat/>
    <w:uiPriority w:val="0"/>
    <w:pPr>
      <w:pBdr>
        <w:lef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183">
    <w:name w:val="xl81"/>
    <w:basedOn w:val="1"/>
    <w:qFormat/>
    <w:uiPriority w:val="0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184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character" w:customStyle="1" w:styleId="185">
    <w:name w:val="Heading 6 Char"/>
    <w:basedOn w:val="91"/>
    <w:qFormat/>
    <w:uiPriority w:val="0"/>
    <w:rPr>
      <w:rFonts w:hint="eastAsia" w:ascii="等线 Light" w:hAnsi="等线 Light" w:eastAsia="等线 Light" w:cs="Times New Roman"/>
      <w:b/>
      <w:bCs/>
      <w:sz w:val="24"/>
      <w:szCs w:val="24"/>
    </w:rPr>
  </w:style>
  <w:style w:type="table" w:customStyle="1" w:styleId="186">
    <w:name w:val="Table Normal1"/>
    <w:basedOn w:val="89"/>
    <w:semiHidden/>
    <w:qFormat/>
    <w:uiPriority w:val="0"/>
    <w:rPr>
      <w:rFonts w:hint="eastAsia" w:ascii="等线" w:hAnsi="等线" w:eastAsia="等线" w:cs="等线"/>
      <w:kern w:val="2"/>
      <w:sz w:val="21"/>
      <w:szCs w:val="22"/>
    </w:rPr>
  </w:style>
  <w:style w:type="table" w:customStyle="1" w:styleId="187">
    <w:name w:val="Table Normal2"/>
    <w:basedOn w:val="89"/>
    <w:semiHidden/>
    <w:qFormat/>
    <w:uiPriority w:val="0"/>
    <w:rPr>
      <w:rFonts w:hint="eastAsia" w:ascii="等线" w:hAnsi="等线" w:eastAsia="等线" w:cs="等线"/>
      <w:kern w:val="2"/>
      <w:sz w:val="21"/>
      <w:szCs w:val="22"/>
    </w:rPr>
  </w:style>
  <w:style w:type="table" w:customStyle="1" w:styleId="188">
    <w:name w:val="Table Normal3"/>
    <w:basedOn w:val="89"/>
    <w:semiHidden/>
    <w:qFormat/>
    <w:uiPriority w:val="0"/>
    <w:rPr>
      <w:rFonts w:hint="eastAsia" w:ascii="等线" w:hAnsi="等线" w:eastAsia="等线" w:cs="等线"/>
      <w:kern w:val="2"/>
      <w:sz w:val="21"/>
      <w:szCs w:val="22"/>
    </w:rPr>
  </w:style>
  <w:style w:type="paragraph" w:customStyle="1" w:styleId="189">
    <w:name w:val="xl83"/>
    <w:basedOn w:val="1"/>
    <w:qFormat/>
    <w:uiPriority w:val="0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190">
    <w:name w:val="xl8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191">
    <w:name w:val="正文1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table" w:customStyle="1" w:styleId="192">
    <w:name w:val="Table Normal4"/>
    <w:basedOn w:val="89"/>
    <w:semiHidden/>
    <w:qFormat/>
    <w:uiPriority w:val="0"/>
    <w:rPr>
      <w:rFonts w:hint="eastAsia" w:ascii="等线" w:hAnsi="等线" w:eastAsia="等线" w:cs="等线"/>
      <w:kern w:val="2"/>
      <w:sz w:val="21"/>
      <w:szCs w:val="22"/>
    </w:rPr>
  </w:style>
  <w:style w:type="table" w:customStyle="1" w:styleId="193">
    <w:name w:val="Table Grid1"/>
    <w:basedOn w:val="89"/>
    <w:qFormat/>
    <w:uiPriority w:val="0"/>
    <w:rPr>
      <w:rFonts w:hint="eastAsia" w:ascii="等线" w:hAnsi="等线" w:eastAsia="等线" w:cs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table" w:customStyle="1" w:styleId="194">
    <w:name w:val="Table Normal5"/>
    <w:basedOn w:val="89"/>
    <w:semiHidden/>
    <w:qFormat/>
    <w:uiPriority w:val="0"/>
    <w:rPr>
      <w:rFonts w:hint="eastAsia" w:ascii="等线" w:hAnsi="等线" w:eastAsia="等线" w:cs="等线"/>
      <w:kern w:val="2"/>
      <w:sz w:val="21"/>
      <w:szCs w:val="22"/>
    </w:rPr>
  </w:style>
  <w:style w:type="paragraph" w:customStyle="1" w:styleId="195">
    <w:name w:val="正文2"/>
    <w:uiPriority w:val="0"/>
    <w:rPr>
      <w:rFonts w:ascii="宋体" w:hAnsi="宋体" w:eastAsia="宋体" w:cs="宋体"/>
      <w:sz w:val="24"/>
      <w:szCs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emf"/><Relationship Id="rId8" Type="http://schemas.openxmlformats.org/officeDocument/2006/relationships/image" Target="media/image3.emf"/><Relationship Id="rId7" Type="http://schemas.openxmlformats.org/officeDocument/2006/relationships/image" Target="media/image2.emf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microsoft.com/office/2006/relationships/keyMapCustomizations" Target="customizations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numbering" Target="numbering.xml"/><Relationship Id="rId17" Type="http://schemas.openxmlformats.org/officeDocument/2006/relationships/image" Target="media/image12.emf"/><Relationship Id="rId16" Type="http://schemas.openxmlformats.org/officeDocument/2006/relationships/image" Target="media/image11.emf"/><Relationship Id="rId15" Type="http://schemas.openxmlformats.org/officeDocument/2006/relationships/image" Target="media/image10.emf"/><Relationship Id="rId14" Type="http://schemas.openxmlformats.org/officeDocument/2006/relationships/image" Target="media/image9.emf"/><Relationship Id="rId13" Type="http://schemas.openxmlformats.org/officeDocument/2006/relationships/image" Target="media/image8.emf"/><Relationship Id="rId12" Type="http://schemas.openxmlformats.org/officeDocument/2006/relationships/image" Target="media/image7.emf"/><Relationship Id="rId11" Type="http://schemas.openxmlformats.org/officeDocument/2006/relationships/image" Target="media/image6.emf"/><Relationship Id="rId10" Type="http://schemas.openxmlformats.org/officeDocument/2006/relationships/image" Target="media/image5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F3800-7556-490C-BF26-90EAA71A73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71</Pages>
  <Words>11796</Words>
  <Characters>67239</Characters>
  <Lines>560</Lines>
  <Paragraphs>157</Paragraphs>
  <TotalTime>0</TotalTime>
  <ScaleCrop>false</ScaleCrop>
  <LinksUpToDate>false</LinksUpToDate>
  <CharactersWithSpaces>78878</CharactersWithSpaces>
  <Application>WPS Office_12.8.2.17838_F1E327BC-269C-435d-A152-05C5408002CA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2024-09-09T03:04:00Z</dcterms:created>
  <dc:creator>MCC Support</dc:creator>
  <cp:keywords>&lt;keyword[, keyword, ]&gt;</cp:keywords>
  <cp:lastModifiedBy>Xiaodong Shen</cp:lastModifiedBy>
  <cp:lastPrinted>2019-02-25T14:05:00Z</cp:lastPrinted>
  <dcterms:modified xsi:type="dcterms:W3CDTF">2024-11-01T14:14:52Z</dcterms:modified>
  <dc:subject>&lt;Title 1; Title 2&gt; (Release 14 | 13 |12)</dc:subject>
  <dc:title>3GPP TS ab.cde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(3)geV+Uvla+WGsbdm+9odxXV9n+ao4BCMAneq64yPPzM3jkcZx8hzzuugx8HeejFZ4TKBcOb8L
zAAkbG+ibzEN0MyEFdZ0X2GlJ8EGBnA7DgnC+frUA4nGOvEftkHbm9XRCwLZgsguO65A3uok
Fz5qnuALiMA9J6DE9qqPvTfY8mW8wDmx9DEEcjN5hfs9mb8/oBIo/TAZ1bKtzBdCnUybcnFn
cU/rNp+TR1lvamkBdG</vt:lpwstr>
  </property>
  <property fmtid="{D5CDD505-2E9C-101B-9397-08002B2CF9AE}" pid="3" name="_2015_ms_pID_7253431">
    <vt:lpwstr>eHhq74j5NLMlkqyPcM1TqC6apcjz1S1nLo+0tJ2pFuQ39B3h4f+p5e
hObQBZCRYusPRkAB0OMsYYpptNCkylZhrhHtvvN3KDjrAfPzC5GxUdalS7i/K5UqMJtus5Zp
4xQWwA8adVjIZBJp2hh5mppsdgaH8MGbNNY2dR2NHAfygy5UhTWwDQjPZlGf7FFw9wnypwVt
XSt1sHnuFs6Pkw/zRYkuvJomBXxuXwEKBctL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1706683665</vt:lpwstr>
  </property>
  <property fmtid="{D5CDD505-2E9C-101B-9397-08002B2CF9AE}" pid="8" name="_2015_ms_pID_7253432">
    <vt:lpwstr>iw==</vt:lpwstr>
  </property>
  <property fmtid="{D5CDD505-2E9C-101B-9397-08002B2CF9AE}" pid="9" name="KSOProductBuildVer">
    <vt:lpwstr>2052-12.8.2.17838</vt:lpwstr>
  </property>
  <property fmtid="{D5CDD505-2E9C-101B-9397-08002B2CF9AE}" pid="10" name="ICV">
    <vt:lpwstr>FE2F3F6D92E04001A4A8A44FBAD95FBB</vt:lpwstr>
  </property>
</Properties>
</file>